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4"/>
        </w:rPr>
      </w:pPr>
      <w:r>
        <w:rPr>
          <w:rFonts w:hint="eastAsia"/>
          <w:b/>
          <w:bCs/>
          <w:sz w:val="24"/>
        </w:rPr>
        <w:t>2标段（非城区）保安清单</w:t>
      </w:r>
    </w:p>
    <w:tbl>
      <w:tblPr>
        <w:tblStyle w:val="57"/>
        <w:tblpPr w:leftFromText="180" w:rightFromText="180" w:vertAnchor="text" w:horzAnchor="page" w:tblpX="1275" w:tblpY="23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2303"/>
        <w:gridCol w:w="1205"/>
        <w:gridCol w:w="1355"/>
        <w:gridCol w:w="2082"/>
        <w:gridCol w:w="1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6" w:type="dxa"/>
            <w:vAlign w:val="bottom"/>
          </w:tcPr>
          <w:p>
            <w:pPr>
              <w:snapToGrid w:val="0"/>
              <w:spacing w:line="400" w:lineRule="exact"/>
              <w:jc w:val="center"/>
              <w:rPr>
                <w:rFonts w:ascii="宋体" w:hAnsi="宋体"/>
                <w:bCs/>
                <w:szCs w:val="21"/>
              </w:rPr>
            </w:pPr>
            <w:r>
              <w:rPr>
                <w:rFonts w:hint="eastAsia" w:ascii="宋体" w:hAnsi="宋体"/>
                <w:bCs/>
                <w:szCs w:val="21"/>
              </w:rPr>
              <w:t>序号</w:t>
            </w:r>
          </w:p>
        </w:tc>
        <w:tc>
          <w:tcPr>
            <w:tcW w:w="2303" w:type="dxa"/>
            <w:vAlign w:val="bottom"/>
          </w:tcPr>
          <w:p>
            <w:pPr>
              <w:snapToGrid w:val="0"/>
              <w:spacing w:line="400" w:lineRule="exact"/>
              <w:jc w:val="center"/>
              <w:rPr>
                <w:rFonts w:ascii="宋体" w:hAnsi="宋体"/>
                <w:bCs/>
                <w:szCs w:val="21"/>
              </w:rPr>
            </w:pPr>
            <w:r>
              <w:rPr>
                <w:rFonts w:hint="eastAsia" w:ascii="宋体" w:hAnsi="宋体"/>
                <w:bCs/>
                <w:szCs w:val="21"/>
              </w:rPr>
              <w:t>工程地点</w:t>
            </w:r>
          </w:p>
        </w:tc>
        <w:tc>
          <w:tcPr>
            <w:tcW w:w="1205" w:type="dxa"/>
            <w:vAlign w:val="bottom"/>
          </w:tcPr>
          <w:p>
            <w:pPr>
              <w:snapToGrid w:val="0"/>
              <w:spacing w:line="400" w:lineRule="exact"/>
              <w:jc w:val="center"/>
              <w:rPr>
                <w:rFonts w:ascii="宋体" w:hAnsi="宋体"/>
                <w:bCs/>
                <w:szCs w:val="21"/>
              </w:rPr>
            </w:pPr>
            <w:r>
              <w:rPr>
                <w:rFonts w:hint="eastAsia" w:ascii="宋体" w:hAnsi="宋体"/>
                <w:bCs/>
                <w:szCs w:val="21"/>
              </w:rPr>
              <w:t>保安驻点</w:t>
            </w:r>
          </w:p>
        </w:tc>
        <w:tc>
          <w:tcPr>
            <w:tcW w:w="1355" w:type="dxa"/>
            <w:vAlign w:val="bottom"/>
          </w:tcPr>
          <w:p>
            <w:pPr>
              <w:snapToGrid w:val="0"/>
              <w:spacing w:line="400" w:lineRule="exact"/>
              <w:jc w:val="center"/>
              <w:rPr>
                <w:rFonts w:ascii="宋体" w:hAnsi="宋体"/>
                <w:bCs/>
                <w:szCs w:val="21"/>
              </w:rPr>
            </w:pPr>
            <w:r>
              <w:rPr>
                <w:rFonts w:hint="eastAsia" w:ascii="宋体" w:hAnsi="宋体"/>
                <w:bCs/>
                <w:szCs w:val="21"/>
              </w:rPr>
              <w:t>驻点总人数</w:t>
            </w:r>
          </w:p>
        </w:tc>
        <w:tc>
          <w:tcPr>
            <w:tcW w:w="2082" w:type="dxa"/>
            <w:vAlign w:val="bottom"/>
          </w:tcPr>
          <w:p>
            <w:pPr>
              <w:snapToGrid w:val="0"/>
              <w:spacing w:line="400" w:lineRule="exact"/>
              <w:jc w:val="center"/>
              <w:rPr>
                <w:rFonts w:ascii="宋体" w:hAnsi="宋体"/>
                <w:bCs/>
                <w:szCs w:val="21"/>
              </w:rPr>
            </w:pPr>
            <w:r>
              <w:rPr>
                <w:rFonts w:hint="eastAsia" w:ascii="宋体" w:hAnsi="宋体"/>
                <w:bCs/>
                <w:szCs w:val="21"/>
              </w:rPr>
              <w:t>每人每月费用（元）</w:t>
            </w:r>
          </w:p>
        </w:tc>
        <w:tc>
          <w:tcPr>
            <w:tcW w:w="1836" w:type="dxa"/>
            <w:vAlign w:val="bottom"/>
          </w:tcPr>
          <w:p>
            <w:pPr>
              <w:snapToGrid w:val="0"/>
              <w:spacing w:line="400" w:lineRule="exact"/>
              <w:jc w:val="center"/>
              <w:rPr>
                <w:rFonts w:ascii="宋体" w:hAnsi="宋体"/>
                <w:bCs/>
                <w:szCs w:val="21"/>
              </w:rPr>
            </w:pPr>
            <w:r>
              <w:rPr>
                <w:rFonts w:hint="eastAsia" w:ascii="宋体" w:hAnsi="宋体"/>
                <w:bCs/>
                <w:szCs w:val="21"/>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6"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2303" w:type="dxa"/>
            <w:vAlign w:val="center"/>
          </w:tcPr>
          <w:p>
            <w:pPr>
              <w:snapToGrid w:val="0"/>
              <w:spacing w:line="400" w:lineRule="exact"/>
              <w:jc w:val="center"/>
              <w:rPr>
                <w:rFonts w:ascii="宋体" w:hAnsi="宋体"/>
                <w:bCs/>
                <w:szCs w:val="21"/>
              </w:rPr>
            </w:pPr>
            <w:r>
              <w:rPr>
                <w:rFonts w:hint="eastAsia" w:ascii="宋体" w:hAnsi="宋体"/>
                <w:bCs/>
                <w:szCs w:val="21"/>
              </w:rPr>
              <w:t>郑集站</w:t>
            </w:r>
          </w:p>
        </w:tc>
        <w:tc>
          <w:tcPr>
            <w:tcW w:w="1205"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1355"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2082" w:type="dxa"/>
            <w:vAlign w:val="center"/>
          </w:tcPr>
          <w:p>
            <w:pPr>
              <w:snapToGrid w:val="0"/>
              <w:spacing w:line="400" w:lineRule="exact"/>
              <w:rPr>
                <w:rFonts w:ascii="宋体" w:hAnsi="宋体"/>
                <w:bCs/>
                <w:szCs w:val="21"/>
              </w:rPr>
            </w:pPr>
          </w:p>
        </w:tc>
        <w:tc>
          <w:tcPr>
            <w:tcW w:w="1836"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6"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2303" w:type="dxa"/>
            <w:vAlign w:val="center"/>
          </w:tcPr>
          <w:p>
            <w:pPr>
              <w:snapToGrid w:val="0"/>
              <w:spacing w:line="400" w:lineRule="exact"/>
              <w:jc w:val="center"/>
              <w:rPr>
                <w:rFonts w:ascii="宋体" w:hAnsi="宋体"/>
                <w:bCs/>
                <w:szCs w:val="21"/>
              </w:rPr>
            </w:pPr>
            <w:r>
              <w:rPr>
                <w:rFonts w:hint="eastAsia" w:ascii="宋体" w:hAnsi="宋体"/>
                <w:bCs/>
                <w:szCs w:val="21"/>
              </w:rPr>
              <w:t>刘集闸站</w:t>
            </w:r>
          </w:p>
        </w:tc>
        <w:tc>
          <w:tcPr>
            <w:tcW w:w="1205" w:type="dxa"/>
            <w:vAlign w:val="center"/>
          </w:tcPr>
          <w:p>
            <w:pPr>
              <w:snapToGrid w:val="0"/>
              <w:spacing w:line="400" w:lineRule="exact"/>
              <w:jc w:val="center"/>
              <w:rPr>
                <w:rFonts w:ascii="宋体" w:hAnsi="宋体"/>
                <w:bCs/>
                <w:szCs w:val="21"/>
              </w:rPr>
            </w:pPr>
            <w:r>
              <w:rPr>
                <w:rFonts w:hint="eastAsia" w:ascii="宋体" w:hAnsi="宋体"/>
                <w:bCs/>
                <w:szCs w:val="21"/>
              </w:rPr>
              <w:t>3</w:t>
            </w:r>
          </w:p>
        </w:tc>
        <w:tc>
          <w:tcPr>
            <w:tcW w:w="1355" w:type="dxa"/>
            <w:vAlign w:val="center"/>
          </w:tcPr>
          <w:p>
            <w:pPr>
              <w:snapToGrid w:val="0"/>
              <w:spacing w:line="400" w:lineRule="exact"/>
              <w:jc w:val="center"/>
              <w:rPr>
                <w:rFonts w:ascii="宋体" w:hAnsi="宋体"/>
                <w:bCs/>
                <w:szCs w:val="21"/>
              </w:rPr>
            </w:pPr>
            <w:r>
              <w:rPr>
                <w:rFonts w:hint="eastAsia" w:ascii="宋体" w:hAnsi="宋体"/>
                <w:bCs/>
                <w:szCs w:val="21"/>
              </w:rPr>
              <w:t>6</w:t>
            </w:r>
          </w:p>
        </w:tc>
        <w:tc>
          <w:tcPr>
            <w:tcW w:w="2082" w:type="dxa"/>
            <w:vAlign w:val="center"/>
          </w:tcPr>
          <w:p>
            <w:pPr>
              <w:snapToGrid w:val="0"/>
              <w:spacing w:line="400" w:lineRule="exact"/>
              <w:rPr>
                <w:rFonts w:ascii="宋体" w:hAnsi="宋体"/>
                <w:bCs/>
                <w:szCs w:val="21"/>
              </w:rPr>
            </w:pPr>
          </w:p>
        </w:tc>
        <w:tc>
          <w:tcPr>
            <w:tcW w:w="1836"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6" w:type="dxa"/>
            <w:vAlign w:val="center"/>
          </w:tcPr>
          <w:p>
            <w:pPr>
              <w:snapToGrid w:val="0"/>
              <w:spacing w:line="400" w:lineRule="exact"/>
              <w:jc w:val="center"/>
              <w:rPr>
                <w:rFonts w:ascii="宋体" w:hAnsi="宋体"/>
                <w:bCs/>
                <w:szCs w:val="21"/>
              </w:rPr>
            </w:pPr>
            <w:r>
              <w:rPr>
                <w:rFonts w:hint="eastAsia" w:ascii="宋体" w:hAnsi="宋体"/>
                <w:bCs/>
                <w:szCs w:val="21"/>
              </w:rPr>
              <w:t>3</w:t>
            </w:r>
          </w:p>
        </w:tc>
        <w:tc>
          <w:tcPr>
            <w:tcW w:w="2303" w:type="dxa"/>
            <w:vAlign w:val="center"/>
          </w:tcPr>
          <w:p>
            <w:pPr>
              <w:snapToGrid w:val="0"/>
              <w:spacing w:line="400" w:lineRule="exact"/>
              <w:jc w:val="center"/>
              <w:rPr>
                <w:rFonts w:ascii="宋体" w:hAnsi="宋体"/>
                <w:bCs/>
                <w:szCs w:val="21"/>
              </w:rPr>
            </w:pPr>
            <w:r>
              <w:rPr>
                <w:rFonts w:hint="eastAsia" w:ascii="宋体" w:hAnsi="宋体"/>
                <w:bCs/>
                <w:szCs w:val="21"/>
              </w:rPr>
              <w:t>大庙站</w:t>
            </w:r>
          </w:p>
        </w:tc>
        <w:tc>
          <w:tcPr>
            <w:tcW w:w="1205"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1355"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2082" w:type="dxa"/>
            <w:vAlign w:val="center"/>
          </w:tcPr>
          <w:p>
            <w:pPr>
              <w:snapToGrid w:val="0"/>
              <w:spacing w:line="400" w:lineRule="exact"/>
              <w:rPr>
                <w:rFonts w:ascii="宋体" w:hAnsi="宋体"/>
                <w:bCs/>
                <w:szCs w:val="21"/>
              </w:rPr>
            </w:pPr>
          </w:p>
        </w:tc>
        <w:tc>
          <w:tcPr>
            <w:tcW w:w="1836"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6" w:type="dxa"/>
            <w:vAlign w:val="center"/>
          </w:tcPr>
          <w:p>
            <w:pPr>
              <w:snapToGrid w:val="0"/>
              <w:spacing w:line="400" w:lineRule="exact"/>
              <w:jc w:val="center"/>
              <w:rPr>
                <w:rFonts w:ascii="宋体" w:hAnsi="宋体"/>
                <w:bCs/>
                <w:szCs w:val="21"/>
              </w:rPr>
            </w:pPr>
            <w:r>
              <w:rPr>
                <w:rFonts w:hint="eastAsia" w:ascii="宋体" w:hAnsi="宋体"/>
                <w:bCs/>
                <w:szCs w:val="21"/>
              </w:rPr>
              <w:t>4</w:t>
            </w:r>
          </w:p>
        </w:tc>
        <w:tc>
          <w:tcPr>
            <w:tcW w:w="2303" w:type="dxa"/>
            <w:vAlign w:val="center"/>
          </w:tcPr>
          <w:p>
            <w:pPr>
              <w:snapToGrid w:val="0"/>
              <w:spacing w:line="400" w:lineRule="exact"/>
              <w:jc w:val="center"/>
              <w:rPr>
                <w:rFonts w:ascii="宋体" w:hAnsi="宋体"/>
                <w:bCs/>
                <w:szCs w:val="21"/>
              </w:rPr>
            </w:pPr>
            <w:r>
              <w:rPr>
                <w:rFonts w:hint="eastAsia" w:ascii="宋体" w:hAnsi="宋体"/>
                <w:bCs/>
                <w:szCs w:val="21"/>
              </w:rPr>
              <w:t>单集站</w:t>
            </w:r>
          </w:p>
        </w:tc>
        <w:tc>
          <w:tcPr>
            <w:tcW w:w="1205" w:type="dxa"/>
            <w:vAlign w:val="center"/>
          </w:tcPr>
          <w:p>
            <w:pPr>
              <w:snapToGrid w:val="0"/>
              <w:spacing w:line="400" w:lineRule="exact"/>
              <w:jc w:val="center"/>
              <w:rPr>
                <w:rFonts w:ascii="宋体" w:hAnsi="宋体"/>
                <w:bCs/>
                <w:szCs w:val="21"/>
              </w:rPr>
            </w:pPr>
            <w:r>
              <w:rPr>
                <w:rFonts w:hint="eastAsia" w:ascii="宋体" w:hAnsi="宋体"/>
                <w:bCs/>
                <w:szCs w:val="21"/>
              </w:rPr>
              <w:t>3</w:t>
            </w:r>
          </w:p>
        </w:tc>
        <w:tc>
          <w:tcPr>
            <w:tcW w:w="1355" w:type="dxa"/>
            <w:vAlign w:val="center"/>
          </w:tcPr>
          <w:p>
            <w:pPr>
              <w:snapToGrid w:val="0"/>
              <w:spacing w:line="400" w:lineRule="exact"/>
              <w:jc w:val="center"/>
              <w:rPr>
                <w:rFonts w:ascii="宋体" w:hAnsi="宋体"/>
                <w:bCs/>
                <w:szCs w:val="21"/>
              </w:rPr>
            </w:pPr>
            <w:r>
              <w:rPr>
                <w:rFonts w:hint="eastAsia" w:ascii="宋体" w:hAnsi="宋体"/>
                <w:bCs/>
                <w:szCs w:val="21"/>
              </w:rPr>
              <w:t>6</w:t>
            </w:r>
          </w:p>
        </w:tc>
        <w:tc>
          <w:tcPr>
            <w:tcW w:w="2082" w:type="dxa"/>
            <w:vAlign w:val="center"/>
          </w:tcPr>
          <w:p>
            <w:pPr>
              <w:snapToGrid w:val="0"/>
              <w:spacing w:line="400" w:lineRule="exact"/>
              <w:rPr>
                <w:rFonts w:ascii="宋体" w:hAnsi="宋体"/>
                <w:bCs/>
                <w:szCs w:val="21"/>
              </w:rPr>
            </w:pPr>
          </w:p>
        </w:tc>
        <w:tc>
          <w:tcPr>
            <w:tcW w:w="1836"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76" w:type="dxa"/>
            <w:vAlign w:val="center"/>
          </w:tcPr>
          <w:p>
            <w:pPr>
              <w:snapToGrid w:val="0"/>
              <w:spacing w:line="400" w:lineRule="exact"/>
              <w:jc w:val="center"/>
              <w:rPr>
                <w:rFonts w:ascii="宋体" w:hAnsi="宋体"/>
                <w:bCs/>
                <w:szCs w:val="21"/>
              </w:rPr>
            </w:pPr>
            <w:r>
              <w:rPr>
                <w:rFonts w:hint="eastAsia" w:ascii="宋体" w:hAnsi="宋体"/>
                <w:bCs/>
                <w:szCs w:val="21"/>
              </w:rPr>
              <w:t>5</w:t>
            </w:r>
          </w:p>
        </w:tc>
        <w:tc>
          <w:tcPr>
            <w:tcW w:w="2303" w:type="dxa"/>
            <w:vAlign w:val="center"/>
          </w:tcPr>
          <w:p>
            <w:pPr>
              <w:snapToGrid w:val="0"/>
              <w:spacing w:line="400" w:lineRule="exact"/>
              <w:rPr>
                <w:rFonts w:ascii="宋体" w:hAnsi="宋体"/>
                <w:bCs/>
                <w:szCs w:val="21"/>
              </w:rPr>
            </w:pPr>
            <w:r>
              <w:rPr>
                <w:rFonts w:hint="eastAsia" w:ascii="宋体" w:hAnsi="宋体"/>
                <w:bCs/>
                <w:szCs w:val="21"/>
              </w:rPr>
              <w:t>刘集地涵（华沂闸）</w:t>
            </w:r>
          </w:p>
        </w:tc>
        <w:tc>
          <w:tcPr>
            <w:tcW w:w="1205"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1355" w:type="dxa"/>
            <w:vAlign w:val="center"/>
          </w:tcPr>
          <w:p>
            <w:pPr>
              <w:snapToGrid w:val="0"/>
              <w:spacing w:line="400" w:lineRule="exact"/>
              <w:jc w:val="center"/>
              <w:rPr>
                <w:rFonts w:ascii="宋体" w:hAnsi="宋体"/>
                <w:bCs/>
                <w:szCs w:val="21"/>
              </w:rPr>
            </w:pPr>
            <w:r>
              <w:rPr>
                <w:rFonts w:hint="eastAsia" w:ascii="宋体" w:hAnsi="宋体"/>
                <w:bCs/>
                <w:szCs w:val="21"/>
              </w:rPr>
              <w:t>4</w:t>
            </w:r>
          </w:p>
        </w:tc>
        <w:tc>
          <w:tcPr>
            <w:tcW w:w="2082" w:type="dxa"/>
            <w:vAlign w:val="center"/>
          </w:tcPr>
          <w:p>
            <w:pPr>
              <w:snapToGrid w:val="0"/>
              <w:spacing w:line="400" w:lineRule="exact"/>
              <w:rPr>
                <w:rFonts w:ascii="宋体" w:hAnsi="宋体"/>
                <w:bCs/>
                <w:szCs w:val="21"/>
              </w:rPr>
            </w:pPr>
          </w:p>
        </w:tc>
        <w:tc>
          <w:tcPr>
            <w:tcW w:w="1836"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76" w:type="dxa"/>
            <w:vAlign w:val="center"/>
          </w:tcPr>
          <w:p>
            <w:pPr>
              <w:snapToGrid w:val="0"/>
              <w:spacing w:line="400" w:lineRule="exact"/>
              <w:jc w:val="center"/>
              <w:rPr>
                <w:rFonts w:ascii="宋体" w:hAnsi="宋体"/>
                <w:bCs/>
                <w:szCs w:val="21"/>
              </w:rPr>
            </w:pPr>
            <w:r>
              <w:rPr>
                <w:rFonts w:hint="eastAsia" w:ascii="宋体" w:hAnsi="宋体"/>
                <w:bCs/>
                <w:szCs w:val="21"/>
              </w:rPr>
              <w:t>6</w:t>
            </w:r>
          </w:p>
        </w:tc>
        <w:tc>
          <w:tcPr>
            <w:tcW w:w="2303" w:type="dxa"/>
            <w:vAlign w:val="center"/>
          </w:tcPr>
          <w:p>
            <w:pPr>
              <w:snapToGrid w:val="0"/>
              <w:spacing w:line="400" w:lineRule="exact"/>
              <w:jc w:val="center"/>
              <w:rPr>
                <w:rFonts w:ascii="宋体" w:hAnsi="宋体"/>
                <w:bCs/>
                <w:szCs w:val="21"/>
              </w:rPr>
            </w:pPr>
            <w:r>
              <w:rPr>
                <w:rFonts w:hint="eastAsia" w:ascii="宋体" w:hAnsi="宋体"/>
                <w:bCs/>
                <w:szCs w:val="21"/>
              </w:rPr>
              <w:t>合计</w:t>
            </w:r>
          </w:p>
        </w:tc>
        <w:tc>
          <w:tcPr>
            <w:tcW w:w="4642" w:type="dxa"/>
            <w:gridSpan w:val="3"/>
            <w:vAlign w:val="center"/>
          </w:tcPr>
          <w:p>
            <w:pPr>
              <w:snapToGrid w:val="0"/>
              <w:spacing w:line="400" w:lineRule="exact"/>
              <w:jc w:val="center"/>
              <w:rPr>
                <w:rFonts w:ascii="宋体" w:hAnsi="宋体"/>
                <w:bCs/>
                <w:szCs w:val="21"/>
              </w:rPr>
            </w:pPr>
            <w:r>
              <w:rPr>
                <w:rFonts w:hint="eastAsia" w:ascii="宋体" w:hAnsi="宋体"/>
                <w:bCs/>
                <w:szCs w:val="21"/>
              </w:rPr>
              <w:t>1至5项之和</w:t>
            </w:r>
          </w:p>
        </w:tc>
        <w:tc>
          <w:tcPr>
            <w:tcW w:w="1836" w:type="dxa"/>
            <w:vAlign w:val="center"/>
          </w:tcPr>
          <w:p>
            <w:pPr>
              <w:snapToGrid w:val="0"/>
              <w:spacing w:line="400" w:lineRule="exact"/>
              <w:rPr>
                <w:rFonts w:ascii="宋体" w:hAnsi="宋体"/>
                <w:bCs/>
                <w:szCs w:val="21"/>
              </w:rPr>
            </w:pPr>
          </w:p>
        </w:tc>
      </w:tr>
    </w:tbl>
    <w:p/>
    <w:p/>
    <w:p>
      <w:pPr>
        <w:spacing w:line="360" w:lineRule="auto"/>
        <w:ind w:firstLine="118" w:firstLineChars="49"/>
        <w:jc w:val="center"/>
        <w:rPr>
          <w:rFonts w:ascii="宋体" w:hAnsi="宋体"/>
          <w:b/>
          <w:bCs/>
          <w:sz w:val="24"/>
        </w:rPr>
      </w:pPr>
    </w:p>
    <w:p>
      <w:pPr>
        <w:spacing w:line="360" w:lineRule="auto"/>
        <w:ind w:firstLine="118" w:firstLineChars="49"/>
        <w:jc w:val="center"/>
        <w:rPr>
          <w:rFonts w:hint="eastAsia"/>
          <w:b/>
          <w:bCs/>
          <w:sz w:val="24"/>
        </w:rPr>
      </w:pPr>
      <w:bookmarkStart w:id="0" w:name="_GoBack"/>
      <w:bookmarkEnd w:id="0"/>
    </w:p>
    <w:p>
      <w:pPr>
        <w:spacing w:line="360" w:lineRule="auto"/>
        <w:ind w:firstLine="118" w:firstLineChars="49"/>
        <w:jc w:val="center"/>
        <w:rPr>
          <w:rFonts w:ascii="宋体" w:hAnsi="宋体"/>
          <w:b/>
          <w:bCs/>
          <w:sz w:val="24"/>
        </w:rPr>
      </w:pPr>
      <w:r>
        <w:rPr>
          <w:rFonts w:hint="eastAsia"/>
          <w:b/>
          <w:bCs/>
          <w:sz w:val="24"/>
        </w:rPr>
        <w:t>2标段（非城区）</w:t>
      </w:r>
      <w:r>
        <w:rPr>
          <w:rFonts w:hint="eastAsia" w:ascii="宋体" w:hAnsi="宋体"/>
          <w:b/>
          <w:bCs/>
          <w:sz w:val="24"/>
        </w:rPr>
        <w:t>保洁、绿化清单</w:t>
      </w:r>
    </w:p>
    <w:tbl>
      <w:tblPr>
        <w:tblStyle w:val="57"/>
        <w:tblpPr w:leftFromText="180" w:rightFromText="180" w:vertAnchor="text" w:horzAnchor="page" w:tblpX="1260" w:tblpY="269"/>
        <w:tblOverlap w:val="never"/>
        <w:tblW w:w="9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1965"/>
        <w:gridCol w:w="1552"/>
        <w:gridCol w:w="1500"/>
        <w:gridCol w:w="1534"/>
        <w:gridCol w:w="1179"/>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序号</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工程地点</w:t>
            </w:r>
          </w:p>
        </w:tc>
        <w:tc>
          <w:tcPr>
            <w:tcW w:w="1552" w:type="dxa"/>
            <w:vAlign w:val="bottom"/>
          </w:tcPr>
          <w:p>
            <w:pPr>
              <w:snapToGrid w:val="0"/>
              <w:spacing w:line="400" w:lineRule="exact"/>
              <w:jc w:val="center"/>
              <w:rPr>
                <w:rFonts w:ascii="宋体" w:hAnsi="宋体"/>
                <w:bCs/>
                <w:szCs w:val="21"/>
              </w:rPr>
            </w:pPr>
            <w:r>
              <w:rPr>
                <w:rFonts w:hint="eastAsia" w:ascii="宋体" w:hAnsi="宋体"/>
                <w:bCs/>
                <w:szCs w:val="21"/>
              </w:rPr>
              <w:t>办公房保洁面积（m2）</w:t>
            </w:r>
          </w:p>
        </w:tc>
        <w:tc>
          <w:tcPr>
            <w:tcW w:w="1500" w:type="dxa"/>
            <w:vAlign w:val="bottom"/>
          </w:tcPr>
          <w:p>
            <w:pPr>
              <w:snapToGrid w:val="0"/>
              <w:spacing w:line="400" w:lineRule="exact"/>
              <w:jc w:val="center"/>
              <w:rPr>
                <w:rFonts w:ascii="宋体" w:hAnsi="宋体"/>
                <w:bCs/>
                <w:szCs w:val="21"/>
              </w:rPr>
            </w:pPr>
            <w:r>
              <w:rPr>
                <w:rFonts w:hint="eastAsia" w:ascii="宋体" w:hAnsi="宋体"/>
                <w:bCs/>
                <w:szCs w:val="21"/>
              </w:rPr>
              <w:t>管理区院内保洁面积（m2）</w:t>
            </w:r>
          </w:p>
        </w:tc>
        <w:tc>
          <w:tcPr>
            <w:tcW w:w="1534" w:type="dxa"/>
            <w:vAlign w:val="center"/>
          </w:tcPr>
          <w:p>
            <w:pPr>
              <w:snapToGrid w:val="0"/>
              <w:spacing w:line="400" w:lineRule="exact"/>
              <w:jc w:val="center"/>
              <w:rPr>
                <w:rFonts w:ascii="宋体" w:hAnsi="宋体"/>
                <w:bCs/>
                <w:szCs w:val="21"/>
              </w:rPr>
            </w:pPr>
            <w:r>
              <w:rPr>
                <w:rFonts w:hint="eastAsia" w:ascii="宋体" w:hAnsi="宋体"/>
                <w:bCs/>
                <w:szCs w:val="21"/>
              </w:rPr>
              <w:t>绿化面积（m2）</w:t>
            </w:r>
          </w:p>
        </w:tc>
        <w:tc>
          <w:tcPr>
            <w:tcW w:w="1179" w:type="dxa"/>
            <w:vAlign w:val="center"/>
          </w:tcPr>
          <w:p>
            <w:pPr>
              <w:snapToGrid w:val="0"/>
              <w:spacing w:line="400" w:lineRule="exact"/>
              <w:jc w:val="center"/>
              <w:rPr>
                <w:rFonts w:hint="eastAsia" w:ascii="宋体" w:hAnsi="宋体"/>
                <w:bCs/>
                <w:szCs w:val="21"/>
              </w:rPr>
            </w:pPr>
            <w:r>
              <w:rPr>
                <w:rFonts w:hint="eastAsia" w:ascii="宋体" w:hAnsi="宋体"/>
                <w:bCs/>
                <w:szCs w:val="21"/>
              </w:rPr>
              <w:t>绿化养护驻点人数</w:t>
            </w:r>
          </w:p>
        </w:tc>
        <w:tc>
          <w:tcPr>
            <w:tcW w:w="1179" w:type="dxa"/>
            <w:vAlign w:val="center"/>
          </w:tcPr>
          <w:p>
            <w:pPr>
              <w:snapToGrid w:val="0"/>
              <w:spacing w:line="400" w:lineRule="exact"/>
              <w:jc w:val="center"/>
              <w:rPr>
                <w:rFonts w:ascii="宋体" w:hAnsi="宋体"/>
                <w:bCs/>
                <w:szCs w:val="21"/>
              </w:rPr>
            </w:pPr>
            <w:r>
              <w:rPr>
                <w:rFonts w:hint="eastAsia" w:ascii="宋体" w:hAnsi="宋体"/>
                <w:bCs/>
                <w:szCs w:val="21"/>
              </w:rPr>
              <w:t>总费用（元）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郑集站</w:t>
            </w:r>
          </w:p>
        </w:tc>
        <w:tc>
          <w:tcPr>
            <w:tcW w:w="1552" w:type="dxa"/>
            <w:vAlign w:val="center"/>
          </w:tcPr>
          <w:p>
            <w:pPr>
              <w:snapToGrid w:val="0"/>
              <w:spacing w:line="400" w:lineRule="exact"/>
              <w:jc w:val="center"/>
              <w:rPr>
                <w:rFonts w:ascii="宋体" w:hAnsi="宋体"/>
                <w:bCs/>
                <w:szCs w:val="21"/>
              </w:rPr>
            </w:pPr>
          </w:p>
        </w:tc>
        <w:tc>
          <w:tcPr>
            <w:tcW w:w="1500" w:type="dxa"/>
            <w:vAlign w:val="center"/>
          </w:tcPr>
          <w:p>
            <w:pPr>
              <w:snapToGrid w:val="0"/>
              <w:spacing w:line="400" w:lineRule="exact"/>
              <w:jc w:val="center"/>
              <w:rPr>
                <w:rFonts w:ascii="宋体" w:hAnsi="宋体"/>
                <w:bCs/>
                <w:szCs w:val="21"/>
              </w:rPr>
            </w:pPr>
          </w:p>
        </w:tc>
        <w:tc>
          <w:tcPr>
            <w:tcW w:w="1534" w:type="dxa"/>
            <w:vAlign w:val="center"/>
          </w:tcPr>
          <w:p>
            <w:pPr>
              <w:snapToGrid w:val="0"/>
              <w:spacing w:line="400" w:lineRule="exact"/>
              <w:jc w:val="center"/>
              <w:rPr>
                <w:rFonts w:ascii="宋体" w:hAnsi="宋体"/>
                <w:bCs/>
                <w:szCs w:val="21"/>
              </w:rPr>
            </w:pPr>
            <w:r>
              <w:rPr>
                <w:rFonts w:hint="eastAsia" w:ascii="宋体" w:hAnsi="宋体"/>
                <w:bCs/>
                <w:szCs w:val="21"/>
              </w:rPr>
              <w:t>50000</w:t>
            </w:r>
          </w:p>
        </w:tc>
        <w:tc>
          <w:tcPr>
            <w:tcW w:w="1179" w:type="dxa"/>
            <w:vMerge w:val="restart"/>
            <w:vAlign w:val="center"/>
          </w:tcPr>
          <w:p>
            <w:pPr>
              <w:snapToGrid w:val="0"/>
              <w:spacing w:line="400" w:lineRule="exact"/>
              <w:jc w:val="center"/>
              <w:rPr>
                <w:rFonts w:hint="eastAsia" w:ascii="宋体" w:hAnsi="宋体" w:eastAsia="宋体"/>
                <w:bCs/>
                <w:szCs w:val="21"/>
                <w:lang w:val="en-US" w:eastAsia="zh-CN"/>
              </w:rPr>
            </w:pPr>
            <w:r>
              <w:rPr>
                <w:rFonts w:hint="eastAsia" w:ascii="宋体" w:hAnsi="宋体"/>
                <w:bCs/>
                <w:szCs w:val="21"/>
                <w:lang w:val="en-US" w:eastAsia="zh-CN"/>
              </w:rPr>
              <w:t>8</w:t>
            </w: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刘集闸站</w:t>
            </w:r>
          </w:p>
        </w:tc>
        <w:tc>
          <w:tcPr>
            <w:tcW w:w="1552" w:type="dxa"/>
            <w:vAlign w:val="center"/>
          </w:tcPr>
          <w:p>
            <w:pPr>
              <w:snapToGrid w:val="0"/>
              <w:spacing w:line="400" w:lineRule="exact"/>
              <w:jc w:val="center"/>
              <w:rPr>
                <w:rFonts w:ascii="宋体" w:hAnsi="宋体"/>
                <w:bCs/>
                <w:szCs w:val="21"/>
              </w:rPr>
            </w:pPr>
          </w:p>
        </w:tc>
        <w:tc>
          <w:tcPr>
            <w:tcW w:w="1500" w:type="dxa"/>
            <w:vAlign w:val="center"/>
          </w:tcPr>
          <w:p>
            <w:pPr>
              <w:snapToGrid w:val="0"/>
              <w:spacing w:line="400" w:lineRule="exact"/>
              <w:jc w:val="center"/>
              <w:rPr>
                <w:rFonts w:ascii="宋体" w:hAnsi="宋体"/>
                <w:bCs/>
                <w:szCs w:val="21"/>
              </w:rPr>
            </w:pPr>
          </w:p>
        </w:tc>
        <w:tc>
          <w:tcPr>
            <w:tcW w:w="1534" w:type="dxa"/>
            <w:vAlign w:val="center"/>
          </w:tcPr>
          <w:p>
            <w:pPr>
              <w:snapToGrid w:val="0"/>
              <w:spacing w:line="400" w:lineRule="exact"/>
              <w:jc w:val="center"/>
              <w:rPr>
                <w:rFonts w:ascii="宋体" w:hAnsi="宋体"/>
                <w:bCs/>
                <w:szCs w:val="21"/>
              </w:rPr>
            </w:pPr>
            <w:r>
              <w:rPr>
                <w:rFonts w:hint="eastAsia" w:ascii="宋体" w:hAnsi="宋体"/>
                <w:bCs/>
                <w:szCs w:val="21"/>
              </w:rPr>
              <w:t>8200</w:t>
            </w:r>
          </w:p>
        </w:tc>
        <w:tc>
          <w:tcPr>
            <w:tcW w:w="1179" w:type="dxa"/>
            <w:vMerge w:val="continue"/>
            <w:tcBorders/>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3</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大庙站</w:t>
            </w:r>
          </w:p>
        </w:tc>
        <w:tc>
          <w:tcPr>
            <w:tcW w:w="1552" w:type="dxa"/>
            <w:vAlign w:val="center"/>
          </w:tcPr>
          <w:p>
            <w:pPr>
              <w:snapToGrid w:val="0"/>
              <w:spacing w:line="400" w:lineRule="exact"/>
              <w:jc w:val="center"/>
              <w:rPr>
                <w:rFonts w:ascii="宋体" w:hAnsi="宋体"/>
                <w:bCs/>
                <w:szCs w:val="21"/>
              </w:rPr>
            </w:pPr>
          </w:p>
        </w:tc>
        <w:tc>
          <w:tcPr>
            <w:tcW w:w="1500" w:type="dxa"/>
            <w:vAlign w:val="center"/>
          </w:tcPr>
          <w:p>
            <w:pPr>
              <w:snapToGrid w:val="0"/>
              <w:spacing w:line="400" w:lineRule="exact"/>
              <w:jc w:val="center"/>
              <w:rPr>
                <w:rFonts w:ascii="宋体" w:hAnsi="宋体"/>
                <w:bCs/>
                <w:szCs w:val="21"/>
              </w:rPr>
            </w:pPr>
          </w:p>
        </w:tc>
        <w:tc>
          <w:tcPr>
            <w:tcW w:w="1534" w:type="dxa"/>
            <w:vAlign w:val="center"/>
          </w:tcPr>
          <w:p>
            <w:pPr>
              <w:snapToGrid w:val="0"/>
              <w:spacing w:line="400" w:lineRule="exact"/>
              <w:jc w:val="center"/>
              <w:rPr>
                <w:rFonts w:ascii="宋体" w:hAnsi="宋体"/>
                <w:bCs/>
                <w:szCs w:val="21"/>
              </w:rPr>
            </w:pPr>
            <w:r>
              <w:rPr>
                <w:rFonts w:hint="eastAsia" w:ascii="宋体" w:hAnsi="宋体"/>
                <w:bCs/>
                <w:szCs w:val="21"/>
              </w:rPr>
              <w:t>18600</w:t>
            </w:r>
          </w:p>
        </w:tc>
        <w:tc>
          <w:tcPr>
            <w:tcW w:w="1179" w:type="dxa"/>
            <w:vMerge w:val="continue"/>
            <w:tcBorders/>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4</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单集站</w:t>
            </w:r>
          </w:p>
        </w:tc>
        <w:tc>
          <w:tcPr>
            <w:tcW w:w="1552" w:type="dxa"/>
            <w:vAlign w:val="center"/>
          </w:tcPr>
          <w:p>
            <w:pPr>
              <w:snapToGrid w:val="0"/>
              <w:spacing w:line="400" w:lineRule="exact"/>
              <w:jc w:val="center"/>
              <w:rPr>
                <w:rFonts w:ascii="宋体" w:hAnsi="宋体"/>
                <w:bCs/>
                <w:szCs w:val="21"/>
              </w:rPr>
            </w:pPr>
          </w:p>
        </w:tc>
        <w:tc>
          <w:tcPr>
            <w:tcW w:w="1500" w:type="dxa"/>
            <w:vAlign w:val="center"/>
          </w:tcPr>
          <w:p>
            <w:pPr>
              <w:snapToGrid w:val="0"/>
              <w:spacing w:line="400" w:lineRule="exact"/>
              <w:jc w:val="center"/>
              <w:rPr>
                <w:rFonts w:ascii="宋体" w:hAnsi="宋体"/>
                <w:bCs/>
                <w:szCs w:val="21"/>
              </w:rPr>
            </w:pPr>
          </w:p>
        </w:tc>
        <w:tc>
          <w:tcPr>
            <w:tcW w:w="1534" w:type="dxa"/>
            <w:vAlign w:val="center"/>
          </w:tcPr>
          <w:p>
            <w:pPr>
              <w:snapToGrid w:val="0"/>
              <w:spacing w:line="400" w:lineRule="exact"/>
              <w:jc w:val="center"/>
              <w:rPr>
                <w:rFonts w:ascii="宋体" w:hAnsi="宋体"/>
                <w:bCs/>
                <w:szCs w:val="21"/>
              </w:rPr>
            </w:pPr>
            <w:r>
              <w:rPr>
                <w:rFonts w:hint="eastAsia" w:ascii="宋体" w:hAnsi="宋体"/>
                <w:bCs/>
                <w:szCs w:val="21"/>
              </w:rPr>
              <w:t>50000</w:t>
            </w:r>
          </w:p>
        </w:tc>
        <w:tc>
          <w:tcPr>
            <w:tcW w:w="1179" w:type="dxa"/>
            <w:vMerge w:val="continue"/>
            <w:tcBorders/>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5</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刘集地涵（华沂闸）</w:t>
            </w:r>
          </w:p>
        </w:tc>
        <w:tc>
          <w:tcPr>
            <w:tcW w:w="1552" w:type="dxa"/>
            <w:vAlign w:val="center"/>
          </w:tcPr>
          <w:p>
            <w:pPr>
              <w:snapToGrid w:val="0"/>
              <w:spacing w:line="400" w:lineRule="exact"/>
              <w:jc w:val="center"/>
              <w:rPr>
                <w:rFonts w:ascii="宋体" w:hAnsi="宋体"/>
                <w:bCs/>
                <w:szCs w:val="21"/>
              </w:rPr>
            </w:pPr>
          </w:p>
        </w:tc>
        <w:tc>
          <w:tcPr>
            <w:tcW w:w="1500" w:type="dxa"/>
            <w:vAlign w:val="center"/>
          </w:tcPr>
          <w:p>
            <w:pPr>
              <w:snapToGrid w:val="0"/>
              <w:spacing w:line="400" w:lineRule="exact"/>
              <w:jc w:val="center"/>
              <w:rPr>
                <w:rFonts w:ascii="宋体" w:hAnsi="宋体"/>
                <w:bCs/>
                <w:szCs w:val="21"/>
              </w:rPr>
            </w:pPr>
          </w:p>
        </w:tc>
        <w:tc>
          <w:tcPr>
            <w:tcW w:w="1534" w:type="dxa"/>
            <w:vAlign w:val="center"/>
          </w:tcPr>
          <w:p>
            <w:pPr>
              <w:snapToGrid w:val="0"/>
              <w:spacing w:line="400" w:lineRule="exact"/>
              <w:jc w:val="center"/>
              <w:rPr>
                <w:rFonts w:ascii="宋体" w:hAnsi="宋体"/>
                <w:bCs/>
                <w:szCs w:val="21"/>
              </w:rPr>
            </w:pPr>
            <w:r>
              <w:rPr>
                <w:rFonts w:hint="eastAsia" w:ascii="宋体" w:hAnsi="宋体"/>
                <w:bCs/>
                <w:szCs w:val="21"/>
              </w:rPr>
              <w:t>10800</w:t>
            </w:r>
          </w:p>
        </w:tc>
        <w:tc>
          <w:tcPr>
            <w:tcW w:w="1179" w:type="dxa"/>
            <w:vMerge w:val="continue"/>
            <w:tcBorders/>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6</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合计</w:t>
            </w:r>
          </w:p>
        </w:tc>
        <w:tc>
          <w:tcPr>
            <w:tcW w:w="5765" w:type="dxa"/>
            <w:gridSpan w:val="4"/>
            <w:vAlign w:val="center"/>
          </w:tcPr>
          <w:p>
            <w:pPr>
              <w:snapToGrid w:val="0"/>
              <w:spacing w:line="400" w:lineRule="exact"/>
              <w:jc w:val="center"/>
              <w:rPr>
                <w:rFonts w:hint="eastAsia" w:ascii="宋体" w:hAnsi="宋体"/>
                <w:bCs/>
                <w:szCs w:val="21"/>
              </w:rPr>
            </w:pPr>
            <w:r>
              <w:rPr>
                <w:rFonts w:hint="eastAsia" w:ascii="宋体" w:hAnsi="宋体"/>
                <w:bCs/>
                <w:szCs w:val="21"/>
              </w:rPr>
              <w:t>1至5项之和</w:t>
            </w:r>
          </w:p>
        </w:tc>
        <w:tc>
          <w:tcPr>
            <w:tcW w:w="1179" w:type="dxa"/>
          </w:tcPr>
          <w:p>
            <w:pPr>
              <w:snapToGrid w:val="0"/>
              <w:spacing w:line="400" w:lineRule="exact"/>
              <w:rPr>
                <w:rFonts w:ascii="宋体" w:hAnsi="宋体"/>
                <w:bCs/>
                <w:szCs w:val="21"/>
              </w:rPr>
            </w:pPr>
          </w:p>
        </w:tc>
      </w:tr>
    </w:tbl>
    <w:p>
      <w:pPr>
        <w:pStyle w:val="86"/>
        <w:ind w:left="2"/>
        <w:rPr>
          <w:rFonts w:ascii="宋体" w:hAnsi="宋体" w:eastAsia="宋体" w:cs="Times New Roman"/>
          <w:b/>
        </w:rPr>
      </w:pPr>
    </w:p>
    <w:sectPr>
      <w:headerReference r:id="rId4" w:type="first"/>
      <w:headerReference r:id="rId3" w:type="default"/>
      <w:footerReference r:id="rId5" w:type="default"/>
      <w:pgSz w:w="11906" w:h="16838"/>
      <w:pgMar w:top="1418" w:right="1134" w:bottom="1134" w:left="1134" w:header="851" w:footer="850" w:gutter="284"/>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sz w:val="24"/>
        <w:szCs w:val="24"/>
      </w:rPr>
    </w:pPr>
    <w:r>
      <w:rPr>
        <w:rFonts w:hint="eastAsia"/>
        <w:sz w:val="24"/>
        <w:szCs w:val="24"/>
      </w:rPr>
      <w:t>-</w:t>
    </w:r>
    <w:r>
      <w:rPr>
        <w:sz w:val="24"/>
        <w:szCs w:val="24"/>
      </w:rPr>
      <w:fldChar w:fldCharType="begin"/>
    </w:r>
    <w:r>
      <w:rPr>
        <w:rStyle w:val="65"/>
        <w:sz w:val="24"/>
        <w:szCs w:val="24"/>
      </w:rPr>
      <w:instrText xml:space="preserve"> PAGE </w:instrText>
    </w:r>
    <w:r>
      <w:rPr>
        <w:sz w:val="24"/>
        <w:szCs w:val="24"/>
      </w:rPr>
      <w:fldChar w:fldCharType="separate"/>
    </w:r>
    <w:r>
      <w:rPr>
        <w:rStyle w:val="65"/>
        <w:sz w:val="24"/>
        <w:szCs w:val="24"/>
      </w:rPr>
      <w:t>33</w:t>
    </w:r>
    <w:r>
      <w:rPr>
        <w:sz w:val="24"/>
        <w:szCs w:val="24"/>
      </w:rPr>
      <w:fldChar w:fldCharType="end"/>
    </w:r>
    <w:r>
      <w:rPr>
        <w:rFonts w:hint="eastAsia"/>
        <w:sz w:val="24"/>
        <w:szCs w:val="24"/>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31"/>
      <w:lvlText w:val=""/>
      <w:lvlJc w:val="left"/>
      <w:pPr>
        <w:tabs>
          <w:tab w:val="left" w:pos="2040"/>
        </w:tabs>
        <w:ind w:left="2040" w:leftChars="800" w:hanging="360" w:hangingChars="200"/>
      </w:pPr>
      <w:rPr>
        <w:rFonts w:hint="default" w:ascii="Wingdings" w:hAnsi="Wingdings"/>
      </w:rPr>
    </w:lvl>
  </w:abstractNum>
  <w:abstractNum w:abstractNumId="1">
    <w:nsid w:val="FFFFFF81"/>
    <w:multiLevelType w:val="singleLevel"/>
    <w:tmpl w:val="FFFFFF81"/>
    <w:lvl w:ilvl="0" w:tentative="0">
      <w:start w:val="1"/>
      <w:numFmt w:val="bullet"/>
      <w:pStyle w:val="14"/>
      <w:lvlText w:val=""/>
      <w:lvlJc w:val="left"/>
      <w:pPr>
        <w:tabs>
          <w:tab w:val="left" w:pos="1620"/>
        </w:tabs>
        <w:ind w:left="1620" w:leftChars="600" w:hanging="360" w:hangingChars="200"/>
      </w:pPr>
      <w:rPr>
        <w:rFonts w:hint="default" w:ascii="Wingdings" w:hAnsi="Wingdings"/>
      </w:rPr>
    </w:lvl>
  </w:abstractNum>
  <w:abstractNum w:abstractNumId="2">
    <w:nsid w:val="FFFFFF82"/>
    <w:multiLevelType w:val="singleLevel"/>
    <w:tmpl w:val="FFFFFF82"/>
    <w:lvl w:ilvl="0" w:tentative="0">
      <w:start w:val="1"/>
      <w:numFmt w:val="bullet"/>
      <w:pStyle w:val="22"/>
      <w:lvlText w:val=""/>
      <w:lvlJc w:val="left"/>
      <w:pPr>
        <w:tabs>
          <w:tab w:val="left" w:pos="1200"/>
        </w:tabs>
        <w:ind w:left="1200" w:leftChars="400" w:hanging="360" w:hangingChars="200"/>
      </w:pPr>
      <w:rPr>
        <w:rFonts w:hint="default" w:ascii="Wingdings" w:hAnsi="Wingdings"/>
      </w:rPr>
    </w:lvl>
  </w:abstractNum>
  <w:abstractNum w:abstractNumId="3">
    <w:nsid w:val="FFFFFF83"/>
    <w:multiLevelType w:val="singleLevel"/>
    <w:tmpl w:val="FFFFFF83"/>
    <w:lvl w:ilvl="0" w:tentative="0">
      <w:start w:val="1"/>
      <w:numFmt w:val="bullet"/>
      <w:pStyle w:val="26"/>
      <w:lvlText w:val=""/>
      <w:lvlJc w:val="left"/>
      <w:pPr>
        <w:tabs>
          <w:tab w:val="left" w:pos="780"/>
        </w:tabs>
        <w:ind w:left="780" w:leftChars="200" w:hanging="360" w:hangingChars="200"/>
      </w:pPr>
      <w:rPr>
        <w:rFonts w:hint="default" w:ascii="Wingdings" w:hAnsi="Wingdings"/>
      </w:rPr>
    </w:lvl>
  </w:abstractNum>
  <w:abstractNum w:abstractNumId="4">
    <w:nsid w:val="FFFFFF89"/>
    <w:multiLevelType w:val="singleLevel"/>
    <w:tmpl w:val="FFFFFF89"/>
    <w:lvl w:ilvl="0" w:tentative="0">
      <w:start w:val="1"/>
      <w:numFmt w:val="bullet"/>
      <w:pStyle w:val="17"/>
      <w:lvlText w:val=""/>
      <w:lvlJc w:val="left"/>
      <w:pPr>
        <w:tabs>
          <w:tab w:val="left" w:pos="360"/>
        </w:tabs>
        <w:ind w:left="360" w:hanging="360" w:hangingChars="200"/>
      </w:pPr>
      <w:rPr>
        <w:rFonts w:hint="default" w:ascii="Wingdings" w:hAnsi="Wingdings"/>
      </w:rPr>
    </w:lvl>
  </w:abstractNum>
  <w:abstractNum w:abstractNumId="5">
    <w:nsid w:val="1D7F375A"/>
    <w:multiLevelType w:val="multilevel"/>
    <w:tmpl w:val="1D7F375A"/>
    <w:lvl w:ilvl="0" w:tentative="0">
      <w:start w:val="1"/>
      <w:numFmt w:val="lowerLetter"/>
      <w:pStyle w:val="237"/>
      <w:lvlText w:val="%1)"/>
      <w:lvlJc w:val="left"/>
      <w:pPr>
        <w:ind w:left="453" w:hanging="453"/>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tentative="0">
      <w:start w:val="1"/>
      <w:numFmt w:val="lowerLetter"/>
      <w:lvlText w:val="%2)"/>
      <w:lvlJc w:val="left"/>
      <w:pPr>
        <w:tabs>
          <w:tab w:val="left" w:pos="446"/>
        </w:tabs>
        <w:ind w:left="453" w:hanging="453"/>
      </w:pPr>
      <w:rPr>
        <w:rFonts w:hint="eastAsia"/>
      </w:rPr>
    </w:lvl>
    <w:lvl w:ilvl="2" w:tentative="0">
      <w:start w:val="1"/>
      <w:numFmt w:val="lowerRoman"/>
      <w:lvlText w:val="%3."/>
      <w:lvlJc w:val="right"/>
      <w:pPr>
        <w:tabs>
          <w:tab w:val="left" w:pos="446"/>
        </w:tabs>
        <w:ind w:left="453" w:hanging="453"/>
      </w:pPr>
      <w:rPr>
        <w:rFonts w:hint="eastAsia"/>
      </w:rPr>
    </w:lvl>
    <w:lvl w:ilvl="3" w:tentative="0">
      <w:start w:val="1"/>
      <w:numFmt w:val="decimal"/>
      <w:lvlText w:val="%4."/>
      <w:lvlJc w:val="left"/>
      <w:pPr>
        <w:tabs>
          <w:tab w:val="left" w:pos="446"/>
        </w:tabs>
        <w:ind w:left="453" w:hanging="453"/>
      </w:pPr>
      <w:rPr>
        <w:rFonts w:hint="eastAsia"/>
      </w:rPr>
    </w:lvl>
    <w:lvl w:ilvl="4" w:tentative="0">
      <w:start w:val="1"/>
      <w:numFmt w:val="lowerLetter"/>
      <w:lvlText w:val="%5)"/>
      <w:lvlJc w:val="left"/>
      <w:pPr>
        <w:tabs>
          <w:tab w:val="left" w:pos="446"/>
        </w:tabs>
        <w:ind w:left="453" w:hanging="453"/>
      </w:pPr>
      <w:rPr>
        <w:rFonts w:hint="eastAsia"/>
      </w:rPr>
    </w:lvl>
    <w:lvl w:ilvl="5" w:tentative="0">
      <w:start w:val="1"/>
      <w:numFmt w:val="lowerRoman"/>
      <w:lvlText w:val="%6."/>
      <w:lvlJc w:val="right"/>
      <w:pPr>
        <w:tabs>
          <w:tab w:val="left" w:pos="446"/>
        </w:tabs>
        <w:ind w:left="453" w:hanging="453"/>
      </w:pPr>
      <w:rPr>
        <w:rFonts w:hint="eastAsia"/>
      </w:rPr>
    </w:lvl>
    <w:lvl w:ilvl="6" w:tentative="0">
      <w:start w:val="1"/>
      <w:numFmt w:val="decimal"/>
      <w:lvlText w:val="%7."/>
      <w:lvlJc w:val="left"/>
      <w:pPr>
        <w:tabs>
          <w:tab w:val="left" w:pos="446"/>
        </w:tabs>
        <w:ind w:left="453" w:hanging="453"/>
      </w:pPr>
      <w:rPr>
        <w:rFonts w:hint="eastAsia"/>
      </w:rPr>
    </w:lvl>
    <w:lvl w:ilvl="7" w:tentative="0">
      <w:start w:val="1"/>
      <w:numFmt w:val="lowerLetter"/>
      <w:lvlText w:val="%8)"/>
      <w:lvlJc w:val="left"/>
      <w:pPr>
        <w:tabs>
          <w:tab w:val="left" w:pos="446"/>
        </w:tabs>
        <w:ind w:left="453" w:hanging="453"/>
      </w:pPr>
      <w:rPr>
        <w:rFonts w:hint="eastAsia"/>
      </w:rPr>
    </w:lvl>
    <w:lvl w:ilvl="8" w:tentative="0">
      <w:start w:val="1"/>
      <w:numFmt w:val="lowerRoman"/>
      <w:lvlText w:val="%9."/>
      <w:lvlJc w:val="right"/>
      <w:pPr>
        <w:tabs>
          <w:tab w:val="left" w:pos="446"/>
        </w:tabs>
        <w:ind w:left="453" w:hanging="453"/>
      </w:pPr>
      <w:rPr>
        <w:rFonts w:hint="eastAsia"/>
      </w:r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F697C"/>
    <w:rsid w:val="000010C7"/>
    <w:rsid w:val="0000142D"/>
    <w:rsid w:val="00001494"/>
    <w:rsid w:val="00001B1B"/>
    <w:rsid w:val="00002765"/>
    <w:rsid w:val="000028B4"/>
    <w:rsid w:val="0000303F"/>
    <w:rsid w:val="00004193"/>
    <w:rsid w:val="00005CBA"/>
    <w:rsid w:val="00005DBF"/>
    <w:rsid w:val="00006BD7"/>
    <w:rsid w:val="000104FD"/>
    <w:rsid w:val="00010D1A"/>
    <w:rsid w:val="00012324"/>
    <w:rsid w:val="000133FD"/>
    <w:rsid w:val="00013A08"/>
    <w:rsid w:val="00014AA2"/>
    <w:rsid w:val="0001541A"/>
    <w:rsid w:val="0001636B"/>
    <w:rsid w:val="00016480"/>
    <w:rsid w:val="000164A7"/>
    <w:rsid w:val="00016BC7"/>
    <w:rsid w:val="000177A2"/>
    <w:rsid w:val="00017CCD"/>
    <w:rsid w:val="00020AAF"/>
    <w:rsid w:val="00022520"/>
    <w:rsid w:val="000231D0"/>
    <w:rsid w:val="000232A6"/>
    <w:rsid w:val="00023A56"/>
    <w:rsid w:val="00023B16"/>
    <w:rsid w:val="00024368"/>
    <w:rsid w:val="000246BB"/>
    <w:rsid w:val="00024D3D"/>
    <w:rsid w:val="000256D1"/>
    <w:rsid w:val="00025749"/>
    <w:rsid w:val="00026190"/>
    <w:rsid w:val="0002759D"/>
    <w:rsid w:val="00030B15"/>
    <w:rsid w:val="000315C0"/>
    <w:rsid w:val="00031A9A"/>
    <w:rsid w:val="000342BC"/>
    <w:rsid w:val="000344ED"/>
    <w:rsid w:val="00034F50"/>
    <w:rsid w:val="00035316"/>
    <w:rsid w:val="00035DDB"/>
    <w:rsid w:val="00037D26"/>
    <w:rsid w:val="00040FA3"/>
    <w:rsid w:val="0004118C"/>
    <w:rsid w:val="00042660"/>
    <w:rsid w:val="00044393"/>
    <w:rsid w:val="00044615"/>
    <w:rsid w:val="000469FD"/>
    <w:rsid w:val="000472A2"/>
    <w:rsid w:val="00047409"/>
    <w:rsid w:val="000475A4"/>
    <w:rsid w:val="00047BF4"/>
    <w:rsid w:val="00047CA9"/>
    <w:rsid w:val="00050D18"/>
    <w:rsid w:val="00052666"/>
    <w:rsid w:val="000530BA"/>
    <w:rsid w:val="000531EF"/>
    <w:rsid w:val="00053EB1"/>
    <w:rsid w:val="00053FD0"/>
    <w:rsid w:val="00054100"/>
    <w:rsid w:val="000543EF"/>
    <w:rsid w:val="00054C7A"/>
    <w:rsid w:val="00055452"/>
    <w:rsid w:val="00055A20"/>
    <w:rsid w:val="00057E88"/>
    <w:rsid w:val="000610C8"/>
    <w:rsid w:val="00061542"/>
    <w:rsid w:val="00061674"/>
    <w:rsid w:val="000623CC"/>
    <w:rsid w:val="000650AD"/>
    <w:rsid w:val="00065125"/>
    <w:rsid w:val="00065CBB"/>
    <w:rsid w:val="000661A4"/>
    <w:rsid w:val="00066A1E"/>
    <w:rsid w:val="00066B1A"/>
    <w:rsid w:val="00066DA1"/>
    <w:rsid w:val="000673EA"/>
    <w:rsid w:val="00067A00"/>
    <w:rsid w:val="000708D4"/>
    <w:rsid w:val="0007107F"/>
    <w:rsid w:val="00071538"/>
    <w:rsid w:val="000720EA"/>
    <w:rsid w:val="0007670B"/>
    <w:rsid w:val="00076E6E"/>
    <w:rsid w:val="000824B1"/>
    <w:rsid w:val="000835C4"/>
    <w:rsid w:val="00083845"/>
    <w:rsid w:val="00083C83"/>
    <w:rsid w:val="0008426E"/>
    <w:rsid w:val="000848B2"/>
    <w:rsid w:val="00084960"/>
    <w:rsid w:val="00084ECC"/>
    <w:rsid w:val="000903C9"/>
    <w:rsid w:val="0009071C"/>
    <w:rsid w:val="000911AC"/>
    <w:rsid w:val="00091F8B"/>
    <w:rsid w:val="00092A1A"/>
    <w:rsid w:val="00092C5F"/>
    <w:rsid w:val="000943DB"/>
    <w:rsid w:val="00094475"/>
    <w:rsid w:val="00094E20"/>
    <w:rsid w:val="00094FBF"/>
    <w:rsid w:val="00095141"/>
    <w:rsid w:val="00095285"/>
    <w:rsid w:val="0009664A"/>
    <w:rsid w:val="00097CC3"/>
    <w:rsid w:val="000A0977"/>
    <w:rsid w:val="000A0E7F"/>
    <w:rsid w:val="000A1B7F"/>
    <w:rsid w:val="000A1FDC"/>
    <w:rsid w:val="000A1FE2"/>
    <w:rsid w:val="000A2A24"/>
    <w:rsid w:val="000A37A0"/>
    <w:rsid w:val="000A4AD6"/>
    <w:rsid w:val="000A5006"/>
    <w:rsid w:val="000A63D9"/>
    <w:rsid w:val="000A6E61"/>
    <w:rsid w:val="000A7034"/>
    <w:rsid w:val="000A7741"/>
    <w:rsid w:val="000A7908"/>
    <w:rsid w:val="000A7DE6"/>
    <w:rsid w:val="000B081F"/>
    <w:rsid w:val="000B166B"/>
    <w:rsid w:val="000B36C5"/>
    <w:rsid w:val="000B3AA7"/>
    <w:rsid w:val="000B5257"/>
    <w:rsid w:val="000B57B4"/>
    <w:rsid w:val="000B580A"/>
    <w:rsid w:val="000B659B"/>
    <w:rsid w:val="000B783D"/>
    <w:rsid w:val="000B7873"/>
    <w:rsid w:val="000C1037"/>
    <w:rsid w:val="000C1F68"/>
    <w:rsid w:val="000C3C40"/>
    <w:rsid w:val="000C3E50"/>
    <w:rsid w:val="000C4DC0"/>
    <w:rsid w:val="000C571A"/>
    <w:rsid w:val="000C592C"/>
    <w:rsid w:val="000C6521"/>
    <w:rsid w:val="000C7FF5"/>
    <w:rsid w:val="000D152B"/>
    <w:rsid w:val="000D19F7"/>
    <w:rsid w:val="000D2B5D"/>
    <w:rsid w:val="000D3314"/>
    <w:rsid w:val="000D529E"/>
    <w:rsid w:val="000D5E0C"/>
    <w:rsid w:val="000D5F3B"/>
    <w:rsid w:val="000E070D"/>
    <w:rsid w:val="000E0E66"/>
    <w:rsid w:val="000E0FB5"/>
    <w:rsid w:val="000E1B62"/>
    <w:rsid w:val="000E55B4"/>
    <w:rsid w:val="000E5AEA"/>
    <w:rsid w:val="000E71CA"/>
    <w:rsid w:val="000E7269"/>
    <w:rsid w:val="000F09D4"/>
    <w:rsid w:val="000F0DDE"/>
    <w:rsid w:val="000F697C"/>
    <w:rsid w:val="000F79F4"/>
    <w:rsid w:val="00102337"/>
    <w:rsid w:val="00102608"/>
    <w:rsid w:val="001026F7"/>
    <w:rsid w:val="00103F11"/>
    <w:rsid w:val="00104DA2"/>
    <w:rsid w:val="00104EB0"/>
    <w:rsid w:val="001059B2"/>
    <w:rsid w:val="00106D99"/>
    <w:rsid w:val="00107433"/>
    <w:rsid w:val="00107FDE"/>
    <w:rsid w:val="00111C33"/>
    <w:rsid w:val="0011314D"/>
    <w:rsid w:val="00114548"/>
    <w:rsid w:val="0011699C"/>
    <w:rsid w:val="00120CA2"/>
    <w:rsid w:val="00120E7E"/>
    <w:rsid w:val="00121A4B"/>
    <w:rsid w:val="00124437"/>
    <w:rsid w:val="00124644"/>
    <w:rsid w:val="00125A68"/>
    <w:rsid w:val="00125D43"/>
    <w:rsid w:val="00127125"/>
    <w:rsid w:val="00127229"/>
    <w:rsid w:val="0012783A"/>
    <w:rsid w:val="00130221"/>
    <w:rsid w:val="00130BF7"/>
    <w:rsid w:val="00130D9A"/>
    <w:rsid w:val="00131A5D"/>
    <w:rsid w:val="00132A3A"/>
    <w:rsid w:val="00132B5C"/>
    <w:rsid w:val="00133C4F"/>
    <w:rsid w:val="0013534E"/>
    <w:rsid w:val="001369B1"/>
    <w:rsid w:val="00140A1F"/>
    <w:rsid w:val="001428DF"/>
    <w:rsid w:val="00142AFA"/>
    <w:rsid w:val="00143A3D"/>
    <w:rsid w:val="00143C79"/>
    <w:rsid w:val="00144D42"/>
    <w:rsid w:val="0014554A"/>
    <w:rsid w:val="00146950"/>
    <w:rsid w:val="00146F24"/>
    <w:rsid w:val="00147A26"/>
    <w:rsid w:val="00150E53"/>
    <w:rsid w:val="001532B8"/>
    <w:rsid w:val="00153886"/>
    <w:rsid w:val="001556D5"/>
    <w:rsid w:val="00155724"/>
    <w:rsid w:val="00155768"/>
    <w:rsid w:val="0015640D"/>
    <w:rsid w:val="00156DDB"/>
    <w:rsid w:val="00156DDF"/>
    <w:rsid w:val="00160376"/>
    <w:rsid w:val="001603B5"/>
    <w:rsid w:val="00160DE3"/>
    <w:rsid w:val="0016188E"/>
    <w:rsid w:val="00162CC3"/>
    <w:rsid w:val="00163882"/>
    <w:rsid w:val="00164C16"/>
    <w:rsid w:val="001650E9"/>
    <w:rsid w:val="00165AAC"/>
    <w:rsid w:val="00167892"/>
    <w:rsid w:val="00170C0B"/>
    <w:rsid w:val="00171162"/>
    <w:rsid w:val="00176B0A"/>
    <w:rsid w:val="00177A6C"/>
    <w:rsid w:val="00180306"/>
    <w:rsid w:val="001804F7"/>
    <w:rsid w:val="0018077E"/>
    <w:rsid w:val="00180FB8"/>
    <w:rsid w:val="00181E3F"/>
    <w:rsid w:val="001823AE"/>
    <w:rsid w:val="001826EE"/>
    <w:rsid w:val="001829CE"/>
    <w:rsid w:val="001833D8"/>
    <w:rsid w:val="0018350E"/>
    <w:rsid w:val="00183882"/>
    <w:rsid w:val="0018431B"/>
    <w:rsid w:val="00190957"/>
    <w:rsid w:val="00191F29"/>
    <w:rsid w:val="00192411"/>
    <w:rsid w:val="001926E2"/>
    <w:rsid w:val="00194390"/>
    <w:rsid w:val="001952DB"/>
    <w:rsid w:val="00195396"/>
    <w:rsid w:val="00195F0F"/>
    <w:rsid w:val="00196293"/>
    <w:rsid w:val="00197A39"/>
    <w:rsid w:val="00197F34"/>
    <w:rsid w:val="001A0164"/>
    <w:rsid w:val="001A13E3"/>
    <w:rsid w:val="001A1BC9"/>
    <w:rsid w:val="001A1F42"/>
    <w:rsid w:val="001A2A4B"/>
    <w:rsid w:val="001A386B"/>
    <w:rsid w:val="001A4961"/>
    <w:rsid w:val="001A53E6"/>
    <w:rsid w:val="001A5798"/>
    <w:rsid w:val="001A58C3"/>
    <w:rsid w:val="001A639A"/>
    <w:rsid w:val="001A661C"/>
    <w:rsid w:val="001A767D"/>
    <w:rsid w:val="001B0EE0"/>
    <w:rsid w:val="001B1455"/>
    <w:rsid w:val="001B1E92"/>
    <w:rsid w:val="001B25DD"/>
    <w:rsid w:val="001B4F54"/>
    <w:rsid w:val="001B52EE"/>
    <w:rsid w:val="001B5E54"/>
    <w:rsid w:val="001B6943"/>
    <w:rsid w:val="001B723F"/>
    <w:rsid w:val="001C07BD"/>
    <w:rsid w:val="001C12D4"/>
    <w:rsid w:val="001C278C"/>
    <w:rsid w:val="001C2CA1"/>
    <w:rsid w:val="001C3099"/>
    <w:rsid w:val="001C4186"/>
    <w:rsid w:val="001C4439"/>
    <w:rsid w:val="001C46CF"/>
    <w:rsid w:val="001C5187"/>
    <w:rsid w:val="001C590F"/>
    <w:rsid w:val="001C6AA6"/>
    <w:rsid w:val="001C6C7F"/>
    <w:rsid w:val="001C6F24"/>
    <w:rsid w:val="001D0193"/>
    <w:rsid w:val="001D0A25"/>
    <w:rsid w:val="001D16B3"/>
    <w:rsid w:val="001D1F30"/>
    <w:rsid w:val="001D4F02"/>
    <w:rsid w:val="001D5EA1"/>
    <w:rsid w:val="001D7FF2"/>
    <w:rsid w:val="001E09F6"/>
    <w:rsid w:val="001E0A43"/>
    <w:rsid w:val="001E1224"/>
    <w:rsid w:val="001E46BF"/>
    <w:rsid w:val="001E484C"/>
    <w:rsid w:val="001E4FDD"/>
    <w:rsid w:val="001E5507"/>
    <w:rsid w:val="001E5CF0"/>
    <w:rsid w:val="001E5E18"/>
    <w:rsid w:val="001E62E0"/>
    <w:rsid w:val="001F004B"/>
    <w:rsid w:val="001F08F6"/>
    <w:rsid w:val="001F160D"/>
    <w:rsid w:val="001F17FD"/>
    <w:rsid w:val="001F1A09"/>
    <w:rsid w:val="001F21DC"/>
    <w:rsid w:val="001F2A5D"/>
    <w:rsid w:val="001F2DB2"/>
    <w:rsid w:val="001F5330"/>
    <w:rsid w:val="001F62A5"/>
    <w:rsid w:val="001F6607"/>
    <w:rsid w:val="001F6CE3"/>
    <w:rsid w:val="002004BB"/>
    <w:rsid w:val="0020072C"/>
    <w:rsid w:val="00200BAF"/>
    <w:rsid w:val="00200C30"/>
    <w:rsid w:val="00202137"/>
    <w:rsid w:val="0020292B"/>
    <w:rsid w:val="002033D3"/>
    <w:rsid w:val="002041A6"/>
    <w:rsid w:val="00204A74"/>
    <w:rsid w:val="00204BE6"/>
    <w:rsid w:val="00206C86"/>
    <w:rsid w:val="00206F66"/>
    <w:rsid w:val="0020739F"/>
    <w:rsid w:val="00211A70"/>
    <w:rsid w:val="00211B1C"/>
    <w:rsid w:val="002129D0"/>
    <w:rsid w:val="00213F9F"/>
    <w:rsid w:val="00215234"/>
    <w:rsid w:val="00216524"/>
    <w:rsid w:val="002175B3"/>
    <w:rsid w:val="00217627"/>
    <w:rsid w:val="00220F94"/>
    <w:rsid w:val="002218C4"/>
    <w:rsid w:val="002225F2"/>
    <w:rsid w:val="0022302B"/>
    <w:rsid w:val="00223377"/>
    <w:rsid w:val="00223A6B"/>
    <w:rsid w:val="00224EF2"/>
    <w:rsid w:val="002258EF"/>
    <w:rsid w:val="002261A6"/>
    <w:rsid w:val="00231B8E"/>
    <w:rsid w:val="00231D97"/>
    <w:rsid w:val="0023294C"/>
    <w:rsid w:val="00232DD4"/>
    <w:rsid w:val="00233BE1"/>
    <w:rsid w:val="002345C0"/>
    <w:rsid w:val="00234979"/>
    <w:rsid w:val="0023519D"/>
    <w:rsid w:val="00235B71"/>
    <w:rsid w:val="002362A6"/>
    <w:rsid w:val="0023651F"/>
    <w:rsid w:val="00236AD4"/>
    <w:rsid w:val="00240882"/>
    <w:rsid w:val="00240E78"/>
    <w:rsid w:val="00241754"/>
    <w:rsid w:val="0024219F"/>
    <w:rsid w:val="00242A10"/>
    <w:rsid w:val="00242C46"/>
    <w:rsid w:val="002447B6"/>
    <w:rsid w:val="00244AEB"/>
    <w:rsid w:val="00245A72"/>
    <w:rsid w:val="00245AE6"/>
    <w:rsid w:val="00247363"/>
    <w:rsid w:val="00247C41"/>
    <w:rsid w:val="00250764"/>
    <w:rsid w:val="00251AE6"/>
    <w:rsid w:val="00252306"/>
    <w:rsid w:val="00255C06"/>
    <w:rsid w:val="00255C94"/>
    <w:rsid w:val="002560E7"/>
    <w:rsid w:val="0025710D"/>
    <w:rsid w:val="0025739B"/>
    <w:rsid w:val="00257564"/>
    <w:rsid w:val="00257DBF"/>
    <w:rsid w:val="00257E27"/>
    <w:rsid w:val="00257F31"/>
    <w:rsid w:val="00260835"/>
    <w:rsid w:val="002609B1"/>
    <w:rsid w:val="002635C3"/>
    <w:rsid w:val="0026449A"/>
    <w:rsid w:val="00265281"/>
    <w:rsid w:val="00265A3B"/>
    <w:rsid w:val="002671A2"/>
    <w:rsid w:val="00267D9A"/>
    <w:rsid w:val="00271F83"/>
    <w:rsid w:val="00273037"/>
    <w:rsid w:val="00273339"/>
    <w:rsid w:val="0027347D"/>
    <w:rsid w:val="002738B1"/>
    <w:rsid w:val="00274116"/>
    <w:rsid w:val="002745C4"/>
    <w:rsid w:val="00274889"/>
    <w:rsid w:val="00274E2D"/>
    <w:rsid w:val="002768E6"/>
    <w:rsid w:val="00277A72"/>
    <w:rsid w:val="002803D9"/>
    <w:rsid w:val="0028111D"/>
    <w:rsid w:val="002818D3"/>
    <w:rsid w:val="002824ED"/>
    <w:rsid w:val="00283607"/>
    <w:rsid w:val="0028540B"/>
    <w:rsid w:val="00286D8B"/>
    <w:rsid w:val="0029021D"/>
    <w:rsid w:val="00290267"/>
    <w:rsid w:val="002903D9"/>
    <w:rsid w:val="00293013"/>
    <w:rsid w:val="002930F7"/>
    <w:rsid w:val="00293324"/>
    <w:rsid w:val="002950AF"/>
    <w:rsid w:val="00295980"/>
    <w:rsid w:val="00295B91"/>
    <w:rsid w:val="002972D3"/>
    <w:rsid w:val="002A1B2C"/>
    <w:rsid w:val="002A247A"/>
    <w:rsid w:val="002A2FE0"/>
    <w:rsid w:val="002A333E"/>
    <w:rsid w:val="002A5E44"/>
    <w:rsid w:val="002A6A1C"/>
    <w:rsid w:val="002A7D5C"/>
    <w:rsid w:val="002B0288"/>
    <w:rsid w:val="002B0E99"/>
    <w:rsid w:val="002B1287"/>
    <w:rsid w:val="002B1442"/>
    <w:rsid w:val="002B4BDE"/>
    <w:rsid w:val="002B5FDC"/>
    <w:rsid w:val="002B64D3"/>
    <w:rsid w:val="002B799F"/>
    <w:rsid w:val="002B7F11"/>
    <w:rsid w:val="002C1D48"/>
    <w:rsid w:val="002C20AF"/>
    <w:rsid w:val="002C2A81"/>
    <w:rsid w:val="002C2F36"/>
    <w:rsid w:val="002C341A"/>
    <w:rsid w:val="002C45A0"/>
    <w:rsid w:val="002C4F7A"/>
    <w:rsid w:val="002C52FA"/>
    <w:rsid w:val="002C61AA"/>
    <w:rsid w:val="002C723E"/>
    <w:rsid w:val="002D0212"/>
    <w:rsid w:val="002D050B"/>
    <w:rsid w:val="002D0F6B"/>
    <w:rsid w:val="002D2087"/>
    <w:rsid w:val="002D255C"/>
    <w:rsid w:val="002D2617"/>
    <w:rsid w:val="002D26BF"/>
    <w:rsid w:val="002D4531"/>
    <w:rsid w:val="002D476D"/>
    <w:rsid w:val="002D4DA5"/>
    <w:rsid w:val="002D5EE7"/>
    <w:rsid w:val="002D7076"/>
    <w:rsid w:val="002D769B"/>
    <w:rsid w:val="002D798E"/>
    <w:rsid w:val="002E07CA"/>
    <w:rsid w:val="002E0E3A"/>
    <w:rsid w:val="002E1B7F"/>
    <w:rsid w:val="002E1EF7"/>
    <w:rsid w:val="002E2511"/>
    <w:rsid w:val="002E2F5C"/>
    <w:rsid w:val="002E3AF4"/>
    <w:rsid w:val="002E69FE"/>
    <w:rsid w:val="002E70A2"/>
    <w:rsid w:val="002E7DA7"/>
    <w:rsid w:val="002F05D5"/>
    <w:rsid w:val="002F1C07"/>
    <w:rsid w:val="002F21E3"/>
    <w:rsid w:val="002F2AEE"/>
    <w:rsid w:val="002F4A2F"/>
    <w:rsid w:val="002F4A7F"/>
    <w:rsid w:val="002F4AE5"/>
    <w:rsid w:val="002F4E28"/>
    <w:rsid w:val="002F509A"/>
    <w:rsid w:val="002F60FD"/>
    <w:rsid w:val="002F72A6"/>
    <w:rsid w:val="00300201"/>
    <w:rsid w:val="00301E70"/>
    <w:rsid w:val="00301E8B"/>
    <w:rsid w:val="00302566"/>
    <w:rsid w:val="00302B23"/>
    <w:rsid w:val="00302E35"/>
    <w:rsid w:val="0030372A"/>
    <w:rsid w:val="00303CBE"/>
    <w:rsid w:val="003059D9"/>
    <w:rsid w:val="00305A90"/>
    <w:rsid w:val="00306AA1"/>
    <w:rsid w:val="003101F3"/>
    <w:rsid w:val="003102FB"/>
    <w:rsid w:val="00310AD0"/>
    <w:rsid w:val="00310FEF"/>
    <w:rsid w:val="0031289C"/>
    <w:rsid w:val="003132C2"/>
    <w:rsid w:val="0031407F"/>
    <w:rsid w:val="00315965"/>
    <w:rsid w:val="00315BDB"/>
    <w:rsid w:val="00320697"/>
    <w:rsid w:val="00320C12"/>
    <w:rsid w:val="00320EEF"/>
    <w:rsid w:val="003211D2"/>
    <w:rsid w:val="0032142B"/>
    <w:rsid w:val="00321B86"/>
    <w:rsid w:val="003233E5"/>
    <w:rsid w:val="003238EE"/>
    <w:rsid w:val="00323B41"/>
    <w:rsid w:val="00323F05"/>
    <w:rsid w:val="00324ADA"/>
    <w:rsid w:val="00325193"/>
    <w:rsid w:val="003265F5"/>
    <w:rsid w:val="00326E58"/>
    <w:rsid w:val="003271BA"/>
    <w:rsid w:val="00330421"/>
    <w:rsid w:val="00330761"/>
    <w:rsid w:val="00330BE9"/>
    <w:rsid w:val="00331D00"/>
    <w:rsid w:val="003337A6"/>
    <w:rsid w:val="00335DEB"/>
    <w:rsid w:val="0033662E"/>
    <w:rsid w:val="003402D6"/>
    <w:rsid w:val="00343335"/>
    <w:rsid w:val="00345128"/>
    <w:rsid w:val="003464DC"/>
    <w:rsid w:val="00346A81"/>
    <w:rsid w:val="00347491"/>
    <w:rsid w:val="00347F7B"/>
    <w:rsid w:val="00350057"/>
    <w:rsid w:val="00351F05"/>
    <w:rsid w:val="00351F37"/>
    <w:rsid w:val="00351FB1"/>
    <w:rsid w:val="0035274A"/>
    <w:rsid w:val="003538E5"/>
    <w:rsid w:val="00353C62"/>
    <w:rsid w:val="00353D1F"/>
    <w:rsid w:val="00354D34"/>
    <w:rsid w:val="00355D66"/>
    <w:rsid w:val="00356780"/>
    <w:rsid w:val="00360BCB"/>
    <w:rsid w:val="00360F1D"/>
    <w:rsid w:val="0036119C"/>
    <w:rsid w:val="003618B7"/>
    <w:rsid w:val="0036250C"/>
    <w:rsid w:val="003626EC"/>
    <w:rsid w:val="003645BD"/>
    <w:rsid w:val="003649CB"/>
    <w:rsid w:val="0036631A"/>
    <w:rsid w:val="003663ED"/>
    <w:rsid w:val="0036717D"/>
    <w:rsid w:val="00367E85"/>
    <w:rsid w:val="00370CA7"/>
    <w:rsid w:val="00371EEB"/>
    <w:rsid w:val="00373198"/>
    <w:rsid w:val="0037335E"/>
    <w:rsid w:val="0037337F"/>
    <w:rsid w:val="003739CD"/>
    <w:rsid w:val="00374523"/>
    <w:rsid w:val="00375B8F"/>
    <w:rsid w:val="003766B3"/>
    <w:rsid w:val="00376A4C"/>
    <w:rsid w:val="003772B4"/>
    <w:rsid w:val="0037778C"/>
    <w:rsid w:val="00377C6D"/>
    <w:rsid w:val="00377C94"/>
    <w:rsid w:val="00377CAF"/>
    <w:rsid w:val="003809BB"/>
    <w:rsid w:val="00381865"/>
    <w:rsid w:val="0038248A"/>
    <w:rsid w:val="00382662"/>
    <w:rsid w:val="003831BE"/>
    <w:rsid w:val="00383E6F"/>
    <w:rsid w:val="0038466A"/>
    <w:rsid w:val="0039028A"/>
    <w:rsid w:val="00390D36"/>
    <w:rsid w:val="003911A7"/>
    <w:rsid w:val="0039164F"/>
    <w:rsid w:val="0039221A"/>
    <w:rsid w:val="00392423"/>
    <w:rsid w:val="0039294A"/>
    <w:rsid w:val="003934C5"/>
    <w:rsid w:val="00393EE7"/>
    <w:rsid w:val="00396357"/>
    <w:rsid w:val="003965FF"/>
    <w:rsid w:val="00396FE3"/>
    <w:rsid w:val="003975C7"/>
    <w:rsid w:val="0039776A"/>
    <w:rsid w:val="00397CF2"/>
    <w:rsid w:val="003A0689"/>
    <w:rsid w:val="003A08EA"/>
    <w:rsid w:val="003A1CA0"/>
    <w:rsid w:val="003A223E"/>
    <w:rsid w:val="003A3492"/>
    <w:rsid w:val="003A48CD"/>
    <w:rsid w:val="003A4C45"/>
    <w:rsid w:val="003A504F"/>
    <w:rsid w:val="003A5C98"/>
    <w:rsid w:val="003B0076"/>
    <w:rsid w:val="003B02AA"/>
    <w:rsid w:val="003B0545"/>
    <w:rsid w:val="003B18B7"/>
    <w:rsid w:val="003B269B"/>
    <w:rsid w:val="003B2B22"/>
    <w:rsid w:val="003B3395"/>
    <w:rsid w:val="003B3454"/>
    <w:rsid w:val="003B388F"/>
    <w:rsid w:val="003B4F7F"/>
    <w:rsid w:val="003B512A"/>
    <w:rsid w:val="003B579D"/>
    <w:rsid w:val="003B7268"/>
    <w:rsid w:val="003C108E"/>
    <w:rsid w:val="003C1094"/>
    <w:rsid w:val="003C31D0"/>
    <w:rsid w:val="003C442F"/>
    <w:rsid w:val="003C5495"/>
    <w:rsid w:val="003C576B"/>
    <w:rsid w:val="003C5BBB"/>
    <w:rsid w:val="003D0538"/>
    <w:rsid w:val="003D0778"/>
    <w:rsid w:val="003D0BEA"/>
    <w:rsid w:val="003D0C67"/>
    <w:rsid w:val="003D0CEA"/>
    <w:rsid w:val="003D1B26"/>
    <w:rsid w:val="003D2153"/>
    <w:rsid w:val="003D2A9D"/>
    <w:rsid w:val="003D2CAC"/>
    <w:rsid w:val="003D4279"/>
    <w:rsid w:val="003D43E8"/>
    <w:rsid w:val="003D498D"/>
    <w:rsid w:val="003D5A0F"/>
    <w:rsid w:val="003D7596"/>
    <w:rsid w:val="003D7E88"/>
    <w:rsid w:val="003E0294"/>
    <w:rsid w:val="003E140A"/>
    <w:rsid w:val="003E181E"/>
    <w:rsid w:val="003E1D55"/>
    <w:rsid w:val="003E338E"/>
    <w:rsid w:val="003E3536"/>
    <w:rsid w:val="003E3B94"/>
    <w:rsid w:val="003E533C"/>
    <w:rsid w:val="003E553C"/>
    <w:rsid w:val="003E5C18"/>
    <w:rsid w:val="003E649C"/>
    <w:rsid w:val="003E790C"/>
    <w:rsid w:val="003F010D"/>
    <w:rsid w:val="003F0DC2"/>
    <w:rsid w:val="003F1639"/>
    <w:rsid w:val="003F1DAF"/>
    <w:rsid w:val="003F4DD7"/>
    <w:rsid w:val="003F55D5"/>
    <w:rsid w:val="003F76EA"/>
    <w:rsid w:val="003F7975"/>
    <w:rsid w:val="003F7D5D"/>
    <w:rsid w:val="004027B4"/>
    <w:rsid w:val="004027CC"/>
    <w:rsid w:val="00402C3E"/>
    <w:rsid w:val="004031DC"/>
    <w:rsid w:val="00404153"/>
    <w:rsid w:val="0040492F"/>
    <w:rsid w:val="00404A66"/>
    <w:rsid w:val="00404F29"/>
    <w:rsid w:val="004050E3"/>
    <w:rsid w:val="00405654"/>
    <w:rsid w:val="00405BD0"/>
    <w:rsid w:val="00405C7C"/>
    <w:rsid w:val="004069C8"/>
    <w:rsid w:val="004076E8"/>
    <w:rsid w:val="00411A2D"/>
    <w:rsid w:val="00413AD0"/>
    <w:rsid w:val="00413C38"/>
    <w:rsid w:val="00413E02"/>
    <w:rsid w:val="00413FEE"/>
    <w:rsid w:val="00415C35"/>
    <w:rsid w:val="00416745"/>
    <w:rsid w:val="00417F1E"/>
    <w:rsid w:val="00420722"/>
    <w:rsid w:val="00423542"/>
    <w:rsid w:val="0042429A"/>
    <w:rsid w:val="00426C08"/>
    <w:rsid w:val="00427726"/>
    <w:rsid w:val="004305F7"/>
    <w:rsid w:val="00431390"/>
    <w:rsid w:val="00431D51"/>
    <w:rsid w:val="004322D6"/>
    <w:rsid w:val="004334A6"/>
    <w:rsid w:val="004346A8"/>
    <w:rsid w:val="0043788C"/>
    <w:rsid w:val="00441AE7"/>
    <w:rsid w:val="00444F62"/>
    <w:rsid w:val="004450A3"/>
    <w:rsid w:val="004468DF"/>
    <w:rsid w:val="004473FE"/>
    <w:rsid w:val="00447900"/>
    <w:rsid w:val="004515FB"/>
    <w:rsid w:val="0045164D"/>
    <w:rsid w:val="004518F6"/>
    <w:rsid w:val="00451917"/>
    <w:rsid w:val="004537ED"/>
    <w:rsid w:val="004549CD"/>
    <w:rsid w:val="0045603B"/>
    <w:rsid w:val="004561CE"/>
    <w:rsid w:val="00457056"/>
    <w:rsid w:val="00460770"/>
    <w:rsid w:val="0046099E"/>
    <w:rsid w:val="004612C6"/>
    <w:rsid w:val="00461618"/>
    <w:rsid w:val="00462576"/>
    <w:rsid w:val="00463415"/>
    <w:rsid w:val="00464999"/>
    <w:rsid w:val="00464A91"/>
    <w:rsid w:val="00464AC9"/>
    <w:rsid w:val="00465A32"/>
    <w:rsid w:val="004679A6"/>
    <w:rsid w:val="0047155E"/>
    <w:rsid w:val="00471ABC"/>
    <w:rsid w:val="00471C09"/>
    <w:rsid w:val="004726E4"/>
    <w:rsid w:val="00473256"/>
    <w:rsid w:val="004755B1"/>
    <w:rsid w:val="00476277"/>
    <w:rsid w:val="0047637D"/>
    <w:rsid w:val="00476892"/>
    <w:rsid w:val="00476EB4"/>
    <w:rsid w:val="00477260"/>
    <w:rsid w:val="00477398"/>
    <w:rsid w:val="00477DB8"/>
    <w:rsid w:val="00480712"/>
    <w:rsid w:val="0048112D"/>
    <w:rsid w:val="0048193C"/>
    <w:rsid w:val="004819D9"/>
    <w:rsid w:val="00482DD2"/>
    <w:rsid w:val="004836D3"/>
    <w:rsid w:val="00483A0A"/>
    <w:rsid w:val="00484A20"/>
    <w:rsid w:val="00485F72"/>
    <w:rsid w:val="00486B0E"/>
    <w:rsid w:val="00486B31"/>
    <w:rsid w:val="00486D58"/>
    <w:rsid w:val="00490B26"/>
    <w:rsid w:val="004916BB"/>
    <w:rsid w:val="00491C53"/>
    <w:rsid w:val="00492401"/>
    <w:rsid w:val="004925E4"/>
    <w:rsid w:val="0049347E"/>
    <w:rsid w:val="00493820"/>
    <w:rsid w:val="00494299"/>
    <w:rsid w:val="00495B85"/>
    <w:rsid w:val="00496A7E"/>
    <w:rsid w:val="00496C58"/>
    <w:rsid w:val="004977A0"/>
    <w:rsid w:val="00497C26"/>
    <w:rsid w:val="004A0086"/>
    <w:rsid w:val="004A281E"/>
    <w:rsid w:val="004A435B"/>
    <w:rsid w:val="004A51F8"/>
    <w:rsid w:val="004A6997"/>
    <w:rsid w:val="004B1ACE"/>
    <w:rsid w:val="004B1D04"/>
    <w:rsid w:val="004B2EEC"/>
    <w:rsid w:val="004B434D"/>
    <w:rsid w:val="004B447C"/>
    <w:rsid w:val="004B475B"/>
    <w:rsid w:val="004B5CC2"/>
    <w:rsid w:val="004B5FC3"/>
    <w:rsid w:val="004B6C9C"/>
    <w:rsid w:val="004B78E2"/>
    <w:rsid w:val="004C1827"/>
    <w:rsid w:val="004C207D"/>
    <w:rsid w:val="004C3658"/>
    <w:rsid w:val="004C3C74"/>
    <w:rsid w:val="004C502B"/>
    <w:rsid w:val="004C63B1"/>
    <w:rsid w:val="004C6512"/>
    <w:rsid w:val="004C776D"/>
    <w:rsid w:val="004C77F4"/>
    <w:rsid w:val="004C7987"/>
    <w:rsid w:val="004D272B"/>
    <w:rsid w:val="004D40C8"/>
    <w:rsid w:val="004D48A5"/>
    <w:rsid w:val="004D583E"/>
    <w:rsid w:val="004D792D"/>
    <w:rsid w:val="004E0093"/>
    <w:rsid w:val="004E0407"/>
    <w:rsid w:val="004E08E7"/>
    <w:rsid w:val="004E1F5E"/>
    <w:rsid w:val="004E228C"/>
    <w:rsid w:val="004E3BC2"/>
    <w:rsid w:val="004E4868"/>
    <w:rsid w:val="004E49AD"/>
    <w:rsid w:val="004E5157"/>
    <w:rsid w:val="004E66A0"/>
    <w:rsid w:val="004E745B"/>
    <w:rsid w:val="004E74C2"/>
    <w:rsid w:val="004E7CF9"/>
    <w:rsid w:val="004E7ED2"/>
    <w:rsid w:val="004F13D6"/>
    <w:rsid w:val="004F1EF5"/>
    <w:rsid w:val="004F2B7C"/>
    <w:rsid w:val="004F2F8E"/>
    <w:rsid w:val="004F385A"/>
    <w:rsid w:val="004F4020"/>
    <w:rsid w:val="004F462A"/>
    <w:rsid w:val="004F47F0"/>
    <w:rsid w:val="004F4D51"/>
    <w:rsid w:val="004F61EC"/>
    <w:rsid w:val="004F64BB"/>
    <w:rsid w:val="004F7551"/>
    <w:rsid w:val="004F7B87"/>
    <w:rsid w:val="004F7F7A"/>
    <w:rsid w:val="00500684"/>
    <w:rsid w:val="005023E9"/>
    <w:rsid w:val="0050296F"/>
    <w:rsid w:val="00502AEB"/>
    <w:rsid w:val="00504DF8"/>
    <w:rsid w:val="005059ED"/>
    <w:rsid w:val="00505F06"/>
    <w:rsid w:val="00507835"/>
    <w:rsid w:val="00507E8D"/>
    <w:rsid w:val="00510313"/>
    <w:rsid w:val="00510B90"/>
    <w:rsid w:val="00510D15"/>
    <w:rsid w:val="005110AA"/>
    <w:rsid w:val="00511198"/>
    <w:rsid w:val="005111BF"/>
    <w:rsid w:val="00512B8F"/>
    <w:rsid w:val="00514DF0"/>
    <w:rsid w:val="00515723"/>
    <w:rsid w:val="00515924"/>
    <w:rsid w:val="00515E68"/>
    <w:rsid w:val="00516F55"/>
    <w:rsid w:val="0052099F"/>
    <w:rsid w:val="005209FC"/>
    <w:rsid w:val="00521C9C"/>
    <w:rsid w:val="00522D18"/>
    <w:rsid w:val="0052420B"/>
    <w:rsid w:val="00524D89"/>
    <w:rsid w:val="00524F58"/>
    <w:rsid w:val="005252F8"/>
    <w:rsid w:val="00525C8B"/>
    <w:rsid w:val="00525CC7"/>
    <w:rsid w:val="00527747"/>
    <w:rsid w:val="005306CF"/>
    <w:rsid w:val="00530D34"/>
    <w:rsid w:val="00531224"/>
    <w:rsid w:val="00531994"/>
    <w:rsid w:val="00531A95"/>
    <w:rsid w:val="00533B2C"/>
    <w:rsid w:val="00533C31"/>
    <w:rsid w:val="0053434D"/>
    <w:rsid w:val="00534C00"/>
    <w:rsid w:val="0053637B"/>
    <w:rsid w:val="00536867"/>
    <w:rsid w:val="00536EE2"/>
    <w:rsid w:val="00537153"/>
    <w:rsid w:val="005403A6"/>
    <w:rsid w:val="00542160"/>
    <w:rsid w:val="00543A3B"/>
    <w:rsid w:val="005449C5"/>
    <w:rsid w:val="00546C5C"/>
    <w:rsid w:val="005502C8"/>
    <w:rsid w:val="00550819"/>
    <w:rsid w:val="005518E6"/>
    <w:rsid w:val="0055255D"/>
    <w:rsid w:val="00552B20"/>
    <w:rsid w:val="00553436"/>
    <w:rsid w:val="00555085"/>
    <w:rsid w:val="005550CD"/>
    <w:rsid w:val="005557DD"/>
    <w:rsid w:val="005557E7"/>
    <w:rsid w:val="00556A80"/>
    <w:rsid w:val="00560534"/>
    <w:rsid w:val="00560609"/>
    <w:rsid w:val="0056097E"/>
    <w:rsid w:val="00560AB0"/>
    <w:rsid w:val="00560DC0"/>
    <w:rsid w:val="00563AB9"/>
    <w:rsid w:val="00564432"/>
    <w:rsid w:val="00564BAB"/>
    <w:rsid w:val="00564CBB"/>
    <w:rsid w:val="005659E3"/>
    <w:rsid w:val="00566342"/>
    <w:rsid w:val="0057231A"/>
    <w:rsid w:val="00572748"/>
    <w:rsid w:val="00573C7A"/>
    <w:rsid w:val="00573DCE"/>
    <w:rsid w:val="005741BB"/>
    <w:rsid w:val="00576559"/>
    <w:rsid w:val="0057765F"/>
    <w:rsid w:val="00583935"/>
    <w:rsid w:val="00585446"/>
    <w:rsid w:val="00585598"/>
    <w:rsid w:val="00585D72"/>
    <w:rsid w:val="00586912"/>
    <w:rsid w:val="0058765D"/>
    <w:rsid w:val="0059013E"/>
    <w:rsid w:val="00590368"/>
    <w:rsid w:val="00590D08"/>
    <w:rsid w:val="0059197B"/>
    <w:rsid w:val="00595C1F"/>
    <w:rsid w:val="005968FF"/>
    <w:rsid w:val="00596BD4"/>
    <w:rsid w:val="005A0515"/>
    <w:rsid w:val="005A0B58"/>
    <w:rsid w:val="005A22C4"/>
    <w:rsid w:val="005A3005"/>
    <w:rsid w:val="005A52D5"/>
    <w:rsid w:val="005A5DAD"/>
    <w:rsid w:val="005A5F2C"/>
    <w:rsid w:val="005A6A28"/>
    <w:rsid w:val="005A70CC"/>
    <w:rsid w:val="005A7C8D"/>
    <w:rsid w:val="005B0A4C"/>
    <w:rsid w:val="005B2D35"/>
    <w:rsid w:val="005B2E78"/>
    <w:rsid w:val="005B311D"/>
    <w:rsid w:val="005B3BCE"/>
    <w:rsid w:val="005B42A2"/>
    <w:rsid w:val="005B582B"/>
    <w:rsid w:val="005B6218"/>
    <w:rsid w:val="005B64EE"/>
    <w:rsid w:val="005B7530"/>
    <w:rsid w:val="005B7625"/>
    <w:rsid w:val="005B7FE3"/>
    <w:rsid w:val="005C189D"/>
    <w:rsid w:val="005C1C9F"/>
    <w:rsid w:val="005C2285"/>
    <w:rsid w:val="005C29E8"/>
    <w:rsid w:val="005C4258"/>
    <w:rsid w:val="005C4298"/>
    <w:rsid w:val="005C4878"/>
    <w:rsid w:val="005C6779"/>
    <w:rsid w:val="005C7A4C"/>
    <w:rsid w:val="005D0B02"/>
    <w:rsid w:val="005D0B93"/>
    <w:rsid w:val="005D1D7C"/>
    <w:rsid w:val="005D3C02"/>
    <w:rsid w:val="005D3CC8"/>
    <w:rsid w:val="005D430F"/>
    <w:rsid w:val="005D52B2"/>
    <w:rsid w:val="005D6137"/>
    <w:rsid w:val="005E0105"/>
    <w:rsid w:val="005E088E"/>
    <w:rsid w:val="005E2A3C"/>
    <w:rsid w:val="005E3C7B"/>
    <w:rsid w:val="005E56AC"/>
    <w:rsid w:val="005E661A"/>
    <w:rsid w:val="005E79C0"/>
    <w:rsid w:val="005E7AD7"/>
    <w:rsid w:val="005E7D33"/>
    <w:rsid w:val="005F0C20"/>
    <w:rsid w:val="005F0E3D"/>
    <w:rsid w:val="005F2138"/>
    <w:rsid w:val="005F4B74"/>
    <w:rsid w:val="005F6494"/>
    <w:rsid w:val="005F6594"/>
    <w:rsid w:val="005F6F25"/>
    <w:rsid w:val="005F7FCD"/>
    <w:rsid w:val="00600A2B"/>
    <w:rsid w:val="00600DC1"/>
    <w:rsid w:val="006010CB"/>
    <w:rsid w:val="00601F8F"/>
    <w:rsid w:val="00604ECB"/>
    <w:rsid w:val="00605542"/>
    <w:rsid w:val="0061074C"/>
    <w:rsid w:val="006114EA"/>
    <w:rsid w:val="0061340B"/>
    <w:rsid w:val="006139A5"/>
    <w:rsid w:val="006144E1"/>
    <w:rsid w:val="00614685"/>
    <w:rsid w:val="006158BD"/>
    <w:rsid w:val="00617616"/>
    <w:rsid w:val="00620200"/>
    <w:rsid w:val="006212A4"/>
    <w:rsid w:val="00621767"/>
    <w:rsid w:val="00621AB5"/>
    <w:rsid w:val="006232B8"/>
    <w:rsid w:val="00623908"/>
    <w:rsid w:val="00623A0B"/>
    <w:rsid w:val="00623ADD"/>
    <w:rsid w:val="00623F18"/>
    <w:rsid w:val="00624276"/>
    <w:rsid w:val="00624CB8"/>
    <w:rsid w:val="00624D04"/>
    <w:rsid w:val="0062521D"/>
    <w:rsid w:val="0062635E"/>
    <w:rsid w:val="00627158"/>
    <w:rsid w:val="0062739B"/>
    <w:rsid w:val="00627703"/>
    <w:rsid w:val="00627C20"/>
    <w:rsid w:val="00627DE4"/>
    <w:rsid w:val="00627E64"/>
    <w:rsid w:val="00631B45"/>
    <w:rsid w:val="00631D7A"/>
    <w:rsid w:val="00633B99"/>
    <w:rsid w:val="00635C07"/>
    <w:rsid w:val="00640690"/>
    <w:rsid w:val="00642441"/>
    <w:rsid w:val="0064346B"/>
    <w:rsid w:val="00643A53"/>
    <w:rsid w:val="00643ED8"/>
    <w:rsid w:val="006510D7"/>
    <w:rsid w:val="0065255E"/>
    <w:rsid w:val="006538A4"/>
    <w:rsid w:val="00653A19"/>
    <w:rsid w:val="006546AB"/>
    <w:rsid w:val="0065506D"/>
    <w:rsid w:val="00655802"/>
    <w:rsid w:val="0065634B"/>
    <w:rsid w:val="0065650F"/>
    <w:rsid w:val="006618E8"/>
    <w:rsid w:val="00661D8B"/>
    <w:rsid w:val="006621D4"/>
    <w:rsid w:val="006625D7"/>
    <w:rsid w:val="00662F05"/>
    <w:rsid w:val="00663139"/>
    <w:rsid w:val="0066332E"/>
    <w:rsid w:val="0066438A"/>
    <w:rsid w:val="0066595E"/>
    <w:rsid w:val="00666AB8"/>
    <w:rsid w:val="0067062E"/>
    <w:rsid w:val="00670EBE"/>
    <w:rsid w:val="0067188F"/>
    <w:rsid w:val="006721AF"/>
    <w:rsid w:val="0067234E"/>
    <w:rsid w:val="00674218"/>
    <w:rsid w:val="00675CEB"/>
    <w:rsid w:val="00675FFC"/>
    <w:rsid w:val="00676300"/>
    <w:rsid w:val="00676A5C"/>
    <w:rsid w:val="00676DDC"/>
    <w:rsid w:val="00677A9E"/>
    <w:rsid w:val="0068070B"/>
    <w:rsid w:val="00683356"/>
    <w:rsid w:val="00683542"/>
    <w:rsid w:val="00683635"/>
    <w:rsid w:val="00683A46"/>
    <w:rsid w:val="00684AEC"/>
    <w:rsid w:val="006854C5"/>
    <w:rsid w:val="006863A9"/>
    <w:rsid w:val="0069218D"/>
    <w:rsid w:val="00693059"/>
    <w:rsid w:val="00693462"/>
    <w:rsid w:val="00693EAB"/>
    <w:rsid w:val="006943AE"/>
    <w:rsid w:val="006949AB"/>
    <w:rsid w:val="006971A9"/>
    <w:rsid w:val="00697BD0"/>
    <w:rsid w:val="006A090E"/>
    <w:rsid w:val="006A2BD3"/>
    <w:rsid w:val="006A2D82"/>
    <w:rsid w:val="006A4241"/>
    <w:rsid w:val="006A449C"/>
    <w:rsid w:val="006A4739"/>
    <w:rsid w:val="006A4CB0"/>
    <w:rsid w:val="006A55E8"/>
    <w:rsid w:val="006A58E2"/>
    <w:rsid w:val="006A5B5A"/>
    <w:rsid w:val="006A6C8D"/>
    <w:rsid w:val="006A7CB8"/>
    <w:rsid w:val="006B00B1"/>
    <w:rsid w:val="006B06BB"/>
    <w:rsid w:val="006B0C6D"/>
    <w:rsid w:val="006B1C07"/>
    <w:rsid w:val="006B2001"/>
    <w:rsid w:val="006B35A4"/>
    <w:rsid w:val="006B36C5"/>
    <w:rsid w:val="006B41C6"/>
    <w:rsid w:val="006B4E5F"/>
    <w:rsid w:val="006B635E"/>
    <w:rsid w:val="006B7264"/>
    <w:rsid w:val="006B74FB"/>
    <w:rsid w:val="006B78D0"/>
    <w:rsid w:val="006B7A00"/>
    <w:rsid w:val="006B7D35"/>
    <w:rsid w:val="006B7F37"/>
    <w:rsid w:val="006C031E"/>
    <w:rsid w:val="006C1059"/>
    <w:rsid w:val="006C2AFD"/>
    <w:rsid w:val="006C2D10"/>
    <w:rsid w:val="006C312F"/>
    <w:rsid w:val="006C3F52"/>
    <w:rsid w:val="006C4117"/>
    <w:rsid w:val="006C4125"/>
    <w:rsid w:val="006C4B43"/>
    <w:rsid w:val="006C5A16"/>
    <w:rsid w:val="006C62DB"/>
    <w:rsid w:val="006C6579"/>
    <w:rsid w:val="006C6786"/>
    <w:rsid w:val="006C6819"/>
    <w:rsid w:val="006C682B"/>
    <w:rsid w:val="006C697C"/>
    <w:rsid w:val="006C6F71"/>
    <w:rsid w:val="006C759F"/>
    <w:rsid w:val="006D18AD"/>
    <w:rsid w:val="006D34EF"/>
    <w:rsid w:val="006D4A28"/>
    <w:rsid w:val="006D5723"/>
    <w:rsid w:val="006D675E"/>
    <w:rsid w:val="006D6B15"/>
    <w:rsid w:val="006D740A"/>
    <w:rsid w:val="006D7F87"/>
    <w:rsid w:val="006E04DE"/>
    <w:rsid w:val="006E14F7"/>
    <w:rsid w:val="006E20B5"/>
    <w:rsid w:val="006E213B"/>
    <w:rsid w:val="006E29A7"/>
    <w:rsid w:val="006E2B2B"/>
    <w:rsid w:val="006E37FC"/>
    <w:rsid w:val="006E4A96"/>
    <w:rsid w:val="006E527E"/>
    <w:rsid w:val="006E5A9B"/>
    <w:rsid w:val="006E65C1"/>
    <w:rsid w:val="006E7C53"/>
    <w:rsid w:val="006F0B91"/>
    <w:rsid w:val="006F1122"/>
    <w:rsid w:val="006F199B"/>
    <w:rsid w:val="006F224B"/>
    <w:rsid w:val="006F2D5A"/>
    <w:rsid w:val="006F2E7D"/>
    <w:rsid w:val="006F2FDB"/>
    <w:rsid w:val="006F553B"/>
    <w:rsid w:val="006F6807"/>
    <w:rsid w:val="006F6F4D"/>
    <w:rsid w:val="0070051F"/>
    <w:rsid w:val="0070136C"/>
    <w:rsid w:val="00701890"/>
    <w:rsid w:val="00701F30"/>
    <w:rsid w:val="00703B66"/>
    <w:rsid w:val="00703C3C"/>
    <w:rsid w:val="00705443"/>
    <w:rsid w:val="00707166"/>
    <w:rsid w:val="00707492"/>
    <w:rsid w:val="00707B60"/>
    <w:rsid w:val="007105BB"/>
    <w:rsid w:val="00711ECF"/>
    <w:rsid w:val="007124BB"/>
    <w:rsid w:val="00713757"/>
    <w:rsid w:val="00713D0D"/>
    <w:rsid w:val="00713F17"/>
    <w:rsid w:val="00714828"/>
    <w:rsid w:val="00714873"/>
    <w:rsid w:val="00715370"/>
    <w:rsid w:val="007159F7"/>
    <w:rsid w:val="00715CA0"/>
    <w:rsid w:val="00715D7F"/>
    <w:rsid w:val="00716746"/>
    <w:rsid w:val="00716DE3"/>
    <w:rsid w:val="00717338"/>
    <w:rsid w:val="007174D1"/>
    <w:rsid w:val="007219D2"/>
    <w:rsid w:val="00723A0B"/>
    <w:rsid w:val="00723D90"/>
    <w:rsid w:val="007241C2"/>
    <w:rsid w:val="007246D3"/>
    <w:rsid w:val="0072507F"/>
    <w:rsid w:val="00726280"/>
    <w:rsid w:val="007264A4"/>
    <w:rsid w:val="00726D96"/>
    <w:rsid w:val="00727625"/>
    <w:rsid w:val="00727EF2"/>
    <w:rsid w:val="00727F88"/>
    <w:rsid w:val="00730915"/>
    <w:rsid w:val="007322A8"/>
    <w:rsid w:val="00732612"/>
    <w:rsid w:val="007328B1"/>
    <w:rsid w:val="00732B81"/>
    <w:rsid w:val="00733AAA"/>
    <w:rsid w:val="0073478A"/>
    <w:rsid w:val="00735180"/>
    <w:rsid w:val="00735C38"/>
    <w:rsid w:val="00737477"/>
    <w:rsid w:val="00740018"/>
    <w:rsid w:val="0074164F"/>
    <w:rsid w:val="00741CF1"/>
    <w:rsid w:val="007427A0"/>
    <w:rsid w:val="0074469C"/>
    <w:rsid w:val="00746255"/>
    <w:rsid w:val="007469E9"/>
    <w:rsid w:val="00746BF0"/>
    <w:rsid w:val="00747506"/>
    <w:rsid w:val="00747B4C"/>
    <w:rsid w:val="0075012F"/>
    <w:rsid w:val="007515D6"/>
    <w:rsid w:val="00753249"/>
    <w:rsid w:val="007539D5"/>
    <w:rsid w:val="00755034"/>
    <w:rsid w:val="0075540E"/>
    <w:rsid w:val="00755ADA"/>
    <w:rsid w:val="00757226"/>
    <w:rsid w:val="00760A4D"/>
    <w:rsid w:val="0076147F"/>
    <w:rsid w:val="00761593"/>
    <w:rsid w:val="0076181F"/>
    <w:rsid w:val="00763A27"/>
    <w:rsid w:val="00764CFB"/>
    <w:rsid w:val="0076501F"/>
    <w:rsid w:val="00767335"/>
    <w:rsid w:val="00767665"/>
    <w:rsid w:val="007679B6"/>
    <w:rsid w:val="0077145E"/>
    <w:rsid w:val="00771BFE"/>
    <w:rsid w:val="00771CC9"/>
    <w:rsid w:val="00772153"/>
    <w:rsid w:val="00773315"/>
    <w:rsid w:val="00773330"/>
    <w:rsid w:val="0077391D"/>
    <w:rsid w:val="00775BE1"/>
    <w:rsid w:val="00775BE6"/>
    <w:rsid w:val="00775CB2"/>
    <w:rsid w:val="00776DC9"/>
    <w:rsid w:val="007778B6"/>
    <w:rsid w:val="007779EA"/>
    <w:rsid w:val="00777BBE"/>
    <w:rsid w:val="00777D2F"/>
    <w:rsid w:val="00777EF8"/>
    <w:rsid w:val="00780DC9"/>
    <w:rsid w:val="0078132C"/>
    <w:rsid w:val="007815C7"/>
    <w:rsid w:val="00781DCA"/>
    <w:rsid w:val="00781EDC"/>
    <w:rsid w:val="007829DB"/>
    <w:rsid w:val="00782DBA"/>
    <w:rsid w:val="00785F0A"/>
    <w:rsid w:val="007867BF"/>
    <w:rsid w:val="00786FBB"/>
    <w:rsid w:val="00790225"/>
    <w:rsid w:val="007915FD"/>
    <w:rsid w:val="00791D1F"/>
    <w:rsid w:val="0079322A"/>
    <w:rsid w:val="007940CA"/>
    <w:rsid w:val="00794407"/>
    <w:rsid w:val="0079461B"/>
    <w:rsid w:val="00794CB4"/>
    <w:rsid w:val="00794E49"/>
    <w:rsid w:val="0079573E"/>
    <w:rsid w:val="0079617C"/>
    <w:rsid w:val="00796A14"/>
    <w:rsid w:val="00796C3C"/>
    <w:rsid w:val="0079792E"/>
    <w:rsid w:val="00797F9C"/>
    <w:rsid w:val="007A09C4"/>
    <w:rsid w:val="007A1A4E"/>
    <w:rsid w:val="007A1C47"/>
    <w:rsid w:val="007A1DB0"/>
    <w:rsid w:val="007A359B"/>
    <w:rsid w:val="007A4D29"/>
    <w:rsid w:val="007A5D61"/>
    <w:rsid w:val="007A6C3F"/>
    <w:rsid w:val="007A7765"/>
    <w:rsid w:val="007B0408"/>
    <w:rsid w:val="007B20DF"/>
    <w:rsid w:val="007B2977"/>
    <w:rsid w:val="007B2A5F"/>
    <w:rsid w:val="007B35D8"/>
    <w:rsid w:val="007B397A"/>
    <w:rsid w:val="007B46B2"/>
    <w:rsid w:val="007B4896"/>
    <w:rsid w:val="007B4B50"/>
    <w:rsid w:val="007B5457"/>
    <w:rsid w:val="007B5D51"/>
    <w:rsid w:val="007B5FD9"/>
    <w:rsid w:val="007B636A"/>
    <w:rsid w:val="007B67FC"/>
    <w:rsid w:val="007B7525"/>
    <w:rsid w:val="007B7D79"/>
    <w:rsid w:val="007C19B4"/>
    <w:rsid w:val="007C2509"/>
    <w:rsid w:val="007C298C"/>
    <w:rsid w:val="007C30A5"/>
    <w:rsid w:val="007C3100"/>
    <w:rsid w:val="007C3F12"/>
    <w:rsid w:val="007C5636"/>
    <w:rsid w:val="007C56DC"/>
    <w:rsid w:val="007C6473"/>
    <w:rsid w:val="007C730E"/>
    <w:rsid w:val="007C77C8"/>
    <w:rsid w:val="007C78DF"/>
    <w:rsid w:val="007D02DF"/>
    <w:rsid w:val="007D08ED"/>
    <w:rsid w:val="007D11F7"/>
    <w:rsid w:val="007D2E74"/>
    <w:rsid w:val="007D35B6"/>
    <w:rsid w:val="007D404F"/>
    <w:rsid w:val="007D5434"/>
    <w:rsid w:val="007D562C"/>
    <w:rsid w:val="007D5F8B"/>
    <w:rsid w:val="007D6445"/>
    <w:rsid w:val="007D6A40"/>
    <w:rsid w:val="007D6D9B"/>
    <w:rsid w:val="007D7178"/>
    <w:rsid w:val="007E017B"/>
    <w:rsid w:val="007E068B"/>
    <w:rsid w:val="007E0911"/>
    <w:rsid w:val="007E1981"/>
    <w:rsid w:val="007E1B96"/>
    <w:rsid w:val="007E1EE8"/>
    <w:rsid w:val="007E2F89"/>
    <w:rsid w:val="007E411D"/>
    <w:rsid w:val="007E4173"/>
    <w:rsid w:val="007E550D"/>
    <w:rsid w:val="007E7633"/>
    <w:rsid w:val="007E78AC"/>
    <w:rsid w:val="007E7CA7"/>
    <w:rsid w:val="007F15C5"/>
    <w:rsid w:val="007F282F"/>
    <w:rsid w:val="007F2961"/>
    <w:rsid w:val="007F2FF0"/>
    <w:rsid w:val="007F3D2D"/>
    <w:rsid w:val="007F401C"/>
    <w:rsid w:val="007F7578"/>
    <w:rsid w:val="007F758B"/>
    <w:rsid w:val="007F7C35"/>
    <w:rsid w:val="007F7D81"/>
    <w:rsid w:val="008006E5"/>
    <w:rsid w:val="00800CF1"/>
    <w:rsid w:val="0080138C"/>
    <w:rsid w:val="008027CA"/>
    <w:rsid w:val="00802AE6"/>
    <w:rsid w:val="00804A73"/>
    <w:rsid w:val="00805097"/>
    <w:rsid w:val="00805CA8"/>
    <w:rsid w:val="00806EBC"/>
    <w:rsid w:val="00806F61"/>
    <w:rsid w:val="00807201"/>
    <w:rsid w:val="00807346"/>
    <w:rsid w:val="00807F67"/>
    <w:rsid w:val="00810D6A"/>
    <w:rsid w:val="008114E6"/>
    <w:rsid w:val="00812B72"/>
    <w:rsid w:val="00812E9E"/>
    <w:rsid w:val="008155C6"/>
    <w:rsid w:val="0081581E"/>
    <w:rsid w:val="008161DB"/>
    <w:rsid w:val="00820CF7"/>
    <w:rsid w:val="008218D9"/>
    <w:rsid w:val="00821C85"/>
    <w:rsid w:val="00823C07"/>
    <w:rsid w:val="00823D7A"/>
    <w:rsid w:val="00826DDC"/>
    <w:rsid w:val="008270B0"/>
    <w:rsid w:val="00827469"/>
    <w:rsid w:val="00827718"/>
    <w:rsid w:val="00831570"/>
    <w:rsid w:val="008328EA"/>
    <w:rsid w:val="00833108"/>
    <w:rsid w:val="00835D1E"/>
    <w:rsid w:val="008378D2"/>
    <w:rsid w:val="008418A5"/>
    <w:rsid w:val="00841CCC"/>
    <w:rsid w:val="0084319F"/>
    <w:rsid w:val="00843509"/>
    <w:rsid w:val="00844DC0"/>
    <w:rsid w:val="008450AF"/>
    <w:rsid w:val="0084558B"/>
    <w:rsid w:val="00845974"/>
    <w:rsid w:val="00845B0B"/>
    <w:rsid w:val="00846F92"/>
    <w:rsid w:val="008471EC"/>
    <w:rsid w:val="0084757F"/>
    <w:rsid w:val="0084776B"/>
    <w:rsid w:val="008478BA"/>
    <w:rsid w:val="00851758"/>
    <w:rsid w:val="00852060"/>
    <w:rsid w:val="00852601"/>
    <w:rsid w:val="00852F25"/>
    <w:rsid w:val="00853490"/>
    <w:rsid w:val="00853D22"/>
    <w:rsid w:val="00854C3D"/>
    <w:rsid w:val="00856A44"/>
    <w:rsid w:val="008612E6"/>
    <w:rsid w:val="00861EFC"/>
    <w:rsid w:val="008629E0"/>
    <w:rsid w:val="008633C6"/>
    <w:rsid w:val="00863EC7"/>
    <w:rsid w:val="00864326"/>
    <w:rsid w:val="008649B0"/>
    <w:rsid w:val="00866037"/>
    <w:rsid w:val="00866378"/>
    <w:rsid w:val="0086784B"/>
    <w:rsid w:val="00867CD0"/>
    <w:rsid w:val="0087062E"/>
    <w:rsid w:val="00870816"/>
    <w:rsid w:val="00872357"/>
    <w:rsid w:val="008728F8"/>
    <w:rsid w:val="008729C3"/>
    <w:rsid w:val="0087303F"/>
    <w:rsid w:val="0087351C"/>
    <w:rsid w:val="00874155"/>
    <w:rsid w:val="00874728"/>
    <w:rsid w:val="00874769"/>
    <w:rsid w:val="00875C0B"/>
    <w:rsid w:val="00880FC5"/>
    <w:rsid w:val="00880FCF"/>
    <w:rsid w:val="008813FB"/>
    <w:rsid w:val="00881A8D"/>
    <w:rsid w:val="00881CD0"/>
    <w:rsid w:val="00882C31"/>
    <w:rsid w:val="00883A79"/>
    <w:rsid w:val="00884307"/>
    <w:rsid w:val="00884813"/>
    <w:rsid w:val="00884B6E"/>
    <w:rsid w:val="00885025"/>
    <w:rsid w:val="00885B23"/>
    <w:rsid w:val="00886ED0"/>
    <w:rsid w:val="00887430"/>
    <w:rsid w:val="0088768A"/>
    <w:rsid w:val="008901EC"/>
    <w:rsid w:val="0089129B"/>
    <w:rsid w:val="0089151D"/>
    <w:rsid w:val="008927A1"/>
    <w:rsid w:val="00893388"/>
    <w:rsid w:val="00893642"/>
    <w:rsid w:val="00894B25"/>
    <w:rsid w:val="00894EA3"/>
    <w:rsid w:val="0089574A"/>
    <w:rsid w:val="00895755"/>
    <w:rsid w:val="00895AE3"/>
    <w:rsid w:val="00895ECB"/>
    <w:rsid w:val="00897F1C"/>
    <w:rsid w:val="008A038C"/>
    <w:rsid w:val="008A054A"/>
    <w:rsid w:val="008A0685"/>
    <w:rsid w:val="008A0835"/>
    <w:rsid w:val="008A1016"/>
    <w:rsid w:val="008A2014"/>
    <w:rsid w:val="008A2D4A"/>
    <w:rsid w:val="008A34D9"/>
    <w:rsid w:val="008A44C1"/>
    <w:rsid w:val="008A4970"/>
    <w:rsid w:val="008A4F89"/>
    <w:rsid w:val="008A522E"/>
    <w:rsid w:val="008A6066"/>
    <w:rsid w:val="008A7732"/>
    <w:rsid w:val="008B04D7"/>
    <w:rsid w:val="008B0511"/>
    <w:rsid w:val="008B0F37"/>
    <w:rsid w:val="008B1473"/>
    <w:rsid w:val="008B14BD"/>
    <w:rsid w:val="008B1D87"/>
    <w:rsid w:val="008B2276"/>
    <w:rsid w:val="008B3299"/>
    <w:rsid w:val="008B4787"/>
    <w:rsid w:val="008B4E22"/>
    <w:rsid w:val="008B50CE"/>
    <w:rsid w:val="008B5920"/>
    <w:rsid w:val="008B6F56"/>
    <w:rsid w:val="008B76B6"/>
    <w:rsid w:val="008B77D8"/>
    <w:rsid w:val="008C1CDB"/>
    <w:rsid w:val="008C21AA"/>
    <w:rsid w:val="008C33BD"/>
    <w:rsid w:val="008C4A7C"/>
    <w:rsid w:val="008C5E02"/>
    <w:rsid w:val="008C6546"/>
    <w:rsid w:val="008C7076"/>
    <w:rsid w:val="008C7A82"/>
    <w:rsid w:val="008D0D9C"/>
    <w:rsid w:val="008D1632"/>
    <w:rsid w:val="008D1736"/>
    <w:rsid w:val="008D19A8"/>
    <w:rsid w:val="008D23D8"/>
    <w:rsid w:val="008D2CB0"/>
    <w:rsid w:val="008D3DF3"/>
    <w:rsid w:val="008D40AF"/>
    <w:rsid w:val="008D4EF0"/>
    <w:rsid w:val="008D517D"/>
    <w:rsid w:val="008D5B4B"/>
    <w:rsid w:val="008D6D57"/>
    <w:rsid w:val="008D7964"/>
    <w:rsid w:val="008E28D7"/>
    <w:rsid w:val="008E36A3"/>
    <w:rsid w:val="008E4F1F"/>
    <w:rsid w:val="008E556D"/>
    <w:rsid w:val="008E66D7"/>
    <w:rsid w:val="008E7BBE"/>
    <w:rsid w:val="008F18F7"/>
    <w:rsid w:val="008F265B"/>
    <w:rsid w:val="008F3419"/>
    <w:rsid w:val="008F4156"/>
    <w:rsid w:val="008F4FFD"/>
    <w:rsid w:val="008F559A"/>
    <w:rsid w:val="008F68AE"/>
    <w:rsid w:val="008F795D"/>
    <w:rsid w:val="009004E8"/>
    <w:rsid w:val="00900D37"/>
    <w:rsid w:val="00900EBB"/>
    <w:rsid w:val="009013CC"/>
    <w:rsid w:val="00901418"/>
    <w:rsid w:val="00902424"/>
    <w:rsid w:val="00902AD9"/>
    <w:rsid w:val="0090331F"/>
    <w:rsid w:val="00904628"/>
    <w:rsid w:val="0090573F"/>
    <w:rsid w:val="00906C96"/>
    <w:rsid w:val="00906F9D"/>
    <w:rsid w:val="00907542"/>
    <w:rsid w:val="00907A4F"/>
    <w:rsid w:val="00907E1C"/>
    <w:rsid w:val="009102A7"/>
    <w:rsid w:val="00910B31"/>
    <w:rsid w:val="00911393"/>
    <w:rsid w:val="00911F78"/>
    <w:rsid w:val="009148FD"/>
    <w:rsid w:val="00917F56"/>
    <w:rsid w:val="009200AB"/>
    <w:rsid w:val="009203AC"/>
    <w:rsid w:val="009207FF"/>
    <w:rsid w:val="00921868"/>
    <w:rsid w:val="00921A47"/>
    <w:rsid w:val="00924018"/>
    <w:rsid w:val="00924B49"/>
    <w:rsid w:val="00925872"/>
    <w:rsid w:val="00926702"/>
    <w:rsid w:val="009271DB"/>
    <w:rsid w:val="009276B0"/>
    <w:rsid w:val="00930E7D"/>
    <w:rsid w:val="0093304F"/>
    <w:rsid w:val="0093356A"/>
    <w:rsid w:val="0093393F"/>
    <w:rsid w:val="00933AB7"/>
    <w:rsid w:val="00933C32"/>
    <w:rsid w:val="00935323"/>
    <w:rsid w:val="00935671"/>
    <w:rsid w:val="009372FD"/>
    <w:rsid w:val="009417F5"/>
    <w:rsid w:val="00942129"/>
    <w:rsid w:val="00942593"/>
    <w:rsid w:val="009429A7"/>
    <w:rsid w:val="00943E98"/>
    <w:rsid w:val="00944480"/>
    <w:rsid w:val="009460AB"/>
    <w:rsid w:val="00946150"/>
    <w:rsid w:val="0094677D"/>
    <w:rsid w:val="00946C16"/>
    <w:rsid w:val="009506F5"/>
    <w:rsid w:val="00951D11"/>
    <w:rsid w:val="00955CA5"/>
    <w:rsid w:val="00955F5C"/>
    <w:rsid w:val="009567DF"/>
    <w:rsid w:val="0095697D"/>
    <w:rsid w:val="00956B59"/>
    <w:rsid w:val="009578F7"/>
    <w:rsid w:val="00962E96"/>
    <w:rsid w:val="00963598"/>
    <w:rsid w:val="009636E1"/>
    <w:rsid w:val="009652C6"/>
    <w:rsid w:val="0096569F"/>
    <w:rsid w:val="00966F55"/>
    <w:rsid w:val="0097035F"/>
    <w:rsid w:val="00970931"/>
    <w:rsid w:val="009711E6"/>
    <w:rsid w:val="0097275C"/>
    <w:rsid w:val="00973385"/>
    <w:rsid w:val="009733BC"/>
    <w:rsid w:val="009739A9"/>
    <w:rsid w:val="009739C3"/>
    <w:rsid w:val="00973F69"/>
    <w:rsid w:val="009740ED"/>
    <w:rsid w:val="009745EB"/>
    <w:rsid w:val="009747AA"/>
    <w:rsid w:val="00974D00"/>
    <w:rsid w:val="00975CDA"/>
    <w:rsid w:val="009761E9"/>
    <w:rsid w:val="00977247"/>
    <w:rsid w:val="009776CC"/>
    <w:rsid w:val="00977C4E"/>
    <w:rsid w:val="00980595"/>
    <w:rsid w:val="009850F4"/>
    <w:rsid w:val="00985350"/>
    <w:rsid w:val="00986A12"/>
    <w:rsid w:val="00990B9C"/>
    <w:rsid w:val="00990F4B"/>
    <w:rsid w:val="00991042"/>
    <w:rsid w:val="009918AD"/>
    <w:rsid w:val="00992337"/>
    <w:rsid w:val="00992C19"/>
    <w:rsid w:val="00993C79"/>
    <w:rsid w:val="0099470D"/>
    <w:rsid w:val="009948EE"/>
    <w:rsid w:val="00994CFE"/>
    <w:rsid w:val="00997907"/>
    <w:rsid w:val="00997B89"/>
    <w:rsid w:val="00997DF1"/>
    <w:rsid w:val="009A160B"/>
    <w:rsid w:val="009A2C8F"/>
    <w:rsid w:val="009A3AA8"/>
    <w:rsid w:val="009A432B"/>
    <w:rsid w:val="009A4E77"/>
    <w:rsid w:val="009A5466"/>
    <w:rsid w:val="009A602A"/>
    <w:rsid w:val="009A67A0"/>
    <w:rsid w:val="009A6AF6"/>
    <w:rsid w:val="009A6DE7"/>
    <w:rsid w:val="009A7713"/>
    <w:rsid w:val="009A7A12"/>
    <w:rsid w:val="009A7D22"/>
    <w:rsid w:val="009B0322"/>
    <w:rsid w:val="009B18EB"/>
    <w:rsid w:val="009B2950"/>
    <w:rsid w:val="009B2B60"/>
    <w:rsid w:val="009B3445"/>
    <w:rsid w:val="009B3480"/>
    <w:rsid w:val="009B4622"/>
    <w:rsid w:val="009B4F9C"/>
    <w:rsid w:val="009B606B"/>
    <w:rsid w:val="009B72D8"/>
    <w:rsid w:val="009B733F"/>
    <w:rsid w:val="009B7380"/>
    <w:rsid w:val="009C05E1"/>
    <w:rsid w:val="009C19B0"/>
    <w:rsid w:val="009C24B2"/>
    <w:rsid w:val="009C25CC"/>
    <w:rsid w:val="009C2C7A"/>
    <w:rsid w:val="009C33D2"/>
    <w:rsid w:val="009C38BC"/>
    <w:rsid w:val="009C621E"/>
    <w:rsid w:val="009C68B1"/>
    <w:rsid w:val="009C6CBF"/>
    <w:rsid w:val="009C70D0"/>
    <w:rsid w:val="009C7797"/>
    <w:rsid w:val="009D011D"/>
    <w:rsid w:val="009D04E6"/>
    <w:rsid w:val="009D112E"/>
    <w:rsid w:val="009D19D8"/>
    <w:rsid w:val="009D1B3E"/>
    <w:rsid w:val="009D23B1"/>
    <w:rsid w:val="009D3843"/>
    <w:rsid w:val="009D3FF4"/>
    <w:rsid w:val="009D480F"/>
    <w:rsid w:val="009D51CC"/>
    <w:rsid w:val="009D52B3"/>
    <w:rsid w:val="009D568D"/>
    <w:rsid w:val="009D60B6"/>
    <w:rsid w:val="009D6676"/>
    <w:rsid w:val="009D6792"/>
    <w:rsid w:val="009D6BC1"/>
    <w:rsid w:val="009D782D"/>
    <w:rsid w:val="009D7956"/>
    <w:rsid w:val="009E0198"/>
    <w:rsid w:val="009E03AA"/>
    <w:rsid w:val="009E127E"/>
    <w:rsid w:val="009E1990"/>
    <w:rsid w:val="009E3002"/>
    <w:rsid w:val="009E320E"/>
    <w:rsid w:val="009E44BB"/>
    <w:rsid w:val="009E4CE5"/>
    <w:rsid w:val="009E52B6"/>
    <w:rsid w:val="009E58E6"/>
    <w:rsid w:val="009E603F"/>
    <w:rsid w:val="009E6589"/>
    <w:rsid w:val="009E6621"/>
    <w:rsid w:val="009E6FC7"/>
    <w:rsid w:val="009F029C"/>
    <w:rsid w:val="009F5104"/>
    <w:rsid w:val="009F52B8"/>
    <w:rsid w:val="009F6BB9"/>
    <w:rsid w:val="009F6FC9"/>
    <w:rsid w:val="009F7441"/>
    <w:rsid w:val="009F7CBC"/>
    <w:rsid w:val="00A009FB"/>
    <w:rsid w:val="00A00C0E"/>
    <w:rsid w:val="00A044B5"/>
    <w:rsid w:val="00A046A2"/>
    <w:rsid w:val="00A04C60"/>
    <w:rsid w:val="00A05638"/>
    <w:rsid w:val="00A06D3B"/>
    <w:rsid w:val="00A076C7"/>
    <w:rsid w:val="00A07709"/>
    <w:rsid w:val="00A07885"/>
    <w:rsid w:val="00A07B57"/>
    <w:rsid w:val="00A118FC"/>
    <w:rsid w:val="00A12576"/>
    <w:rsid w:val="00A12592"/>
    <w:rsid w:val="00A12CC4"/>
    <w:rsid w:val="00A13C02"/>
    <w:rsid w:val="00A13CE2"/>
    <w:rsid w:val="00A14343"/>
    <w:rsid w:val="00A15CD1"/>
    <w:rsid w:val="00A1647F"/>
    <w:rsid w:val="00A168A5"/>
    <w:rsid w:val="00A17159"/>
    <w:rsid w:val="00A174DE"/>
    <w:rsid w:val="00A20A29"/>
    <w:rsid w:val="00A20ABF"/>
    <w:rsid w:val="00A20E91"/>
    <w:rsid w:val="00A2116B"/>
    <w:rsid w:val="00A22A2F"/>
    <w:rsid w:val="00A23933"/>
    <w:rsid w:val="00A24E7E"/>
    <w:rsid w:val="00A25F64"/>
    <w:rsid w:val="00A267BA"/>
    <w:rsid w:val="00A26B48"/>
    <w:rsid w:val="00A30540"/>
    <w:rsid w:val="00A30A32"/>
    <w:rsid w:val="00A30BBC"/>
    <w:rsid w:val="00A31B25"/>
    <w:rsid w:val="00A31F55"/>
    <w:rsid w:val="00A3244B"/>
    <w:rsid w:val="00A3276C"/>
    <w:rsid w:val="00A33C9D"/>
    <w:rsid w:val="00A36F94"/>
    <w:rsid w:val="00A37D8C"/>
    <w:rsid w:val="00A40058"/>
    <w:rsid w:val="00A40A17"/>
    <w:rsid w:val="00A42B61"/>
    <w:rsid w:val="00A42DAC"/>
    <w:rsid w:val="00A43F66"/>
    <w:rsid w:val="00A44C89"/>
    <w:rsid w:val="00A44E4F"/>
    <w:rsid w:val="00A46A65"/>
    <w:rsid w:val="00A46B10"/>
    <w:rsid w:val="00A46D8E"/>
    <w:rsid w:val="00A47BE6"/>
    <w:rsid w:val="00A5036D"/>
    <w:rsid w:val="00A507D5"/>
    <w:rsid w:val="00A507D9"/>
    <w:rsid w:val="00A5177D"/>
    <w:rsid w:val="00A52424"/>
    <w:rsid w:val="00A52545"/>
    <w:rsid w:val="00A52AE8"/>
    <w:rsid w:val="00A533C2"/>
    <w:rsid w:val="00A5453F"/>
    <w:rsid w:val="00A547D9"/>
    <w:rsid w:val="00A54A74"/>
    <w:rsid w:val="00A54FCA"/>
    <w:rsid w:val="00A55C2A"/>
    <w:rsid w:val="00A56E82"/>
    <w:rsid w:val="00A6097C"/>
    <w:rsid w:val="00A61328"/>
    <w:rsid w:val="00A61B6D"/>
    <w:rsid w:val="00A62C27"/>
    <w:rsid w:val="00A62D18"/>
    <w:rsid w:val="00A67E29"/>
    <w:rsid w:val="00A700FD"/>
    <w:rsid w:val="00A70FC0"/>
    <w:rsid w:val="00A738E3"/>
    <w:rsid w:val="00A739D9"/>
    <w:rsid w:val="00A7431D"/>
    <w:rsid w:val="00A7448D"/>
    <w:rsid w:val="00A748BE"/>
    <w:rsid w:val="00A74EB4"/>
    <w:rsid w:val="00A75018"/>
    <w:rsid w:val="00A7528E"/>
    <w:rsid w:val="00A76A3D"/>
    <w:rsid w:val="00A77817"/>
    <w:rsid w:val="00A77E8F"/>
    <w:rsid w:val="00A80092"/>
    <w:rsid w:val="00A803A4"/>
    <w:rsid w:val="00A806AE"/>
    <w:rsid w:val="00A80F24"/>
    <w:rsid w:val="00A81E2C"/>
    <w:rsid w:val="00A8214F"/>
    <w:rsid w:val="00A8246A"/>
    <w:rsid w:val="00A83055"/>
    <w:rsid w:val="00A8383D"/>
    <w:rsid w:val="00A83F98"/>
    <w:rsid w:val="00A854F3"/>
    <w:rsid w:val="00A87D02"/>
    <w:rsid w:val="00A90461"/>
    <w:rsid w:val="00A90887"/>
    <w:rsid w:val="00A913AB"/>
    <w:rsid w:val="00A91972"/>
    <w:rsid w:val="00A93958"/>
    <w:rsid w:val="00A93C0B"/>
    <w:rsid w:val="00A94241"/>
    <w:rsid w:val="00A94FE0"/>
    <w:rsid w:val="00A957DC"/>
    <w:rsid w:val="00A95C28"/>
    <w:rsid w:val="00A964E2"/>
    <w:rsid w:val="00A97838"/>
    <w:rsid w:val="00AA0B36"/>
    <w:rsid w:val="00AA0C35"/>
    <w:rsid w:val="00AA1798"/>
    <w:rsid w:val="00AA25DB"/>
    <w:rsid w:val="00AA2C76"/>
    <w:rsid w:val="00AA35C5"/>
    <w:rsid w:val="00AA3844"/>
    <w:rsid w:val="00AA46AB"/>
    <w:rsid w:val="00AA4D44"/>
    <w:rsid w:val="00AA5B2C"/>
    <w:rsid w:val="00AA7F66"/>
    <w:rsid w:val="00AB05B2"/>
    <w:rsid w:val="00AB0C32"/>
    <w:rsid w:val="00AB26E5"/>
    <w:rsid w:val="00AB2C4C"/>
    <w:rsid w:val="00AB40C2"/>
    <w:rsid w:val="00AB64AF"/>
    <w:rsid w:val="00AC0F01"/>
    <w:rsid w:val="00AC101A"/>
    <w:rsid w:val="00AC15D1"/>
    <w:rsid w:val="00AC2BA2"/>
    <w:rsid w:val="00AC2BBC"/>
    <w:rsid w:val="00AC4E2E"/>
    <w:rsid w:val="00AC6689"/>
    <w:rsid w:val="00AC72F3"/>
    <w:rsid w:val="00AC7AA6"/>
    <w:rsid w:val="00AD03A8"/>
    <w:rsid w:val="00AD10D4"/>
    <w:rsid w:val="00AD2741"/>
    <w:rsid w:val="00AD2C18"/>
    <w:rsid w:val="00AD2D00"/>
    <w:rsid w:val="00AD4332"/>
    <w:rsid w:val="00AD5CE0"/>
    <w:rsid w:val="00AD639B"/>
    <w:rsid w:val="00AD77FF"/>
    <w:rsid w:val="00AD79E6"/>
    <w:rsid w:val="00AD7BAD"/>
    <w:rsid w:val="00AE12C0"/>
    <w:rsid w:val="00AE1B14"/>
    <w:rsid w:val="00AE25BE"/>
    <w:rsid w:val="00AE2AAF"/>
    <w:rsid w:val="00AE487A"/>
    <w:rsid w:val="00AE4884"/>
    <w:rsid w:val="00AE62B5"/>
    <w:rsid w:val="00AE71C0"/>
    <w:rsid w:val="00AF0C4E"/>
    <w:rsid w:val="00AF1B69"/>
    <w:rsid w:val="00AF3490"/>
    <w:rsid w:val="00AF5B15"/>
    <w:rsid w:val="00AF5B69"/>
    <w:rsid w:val="00AF5E98"/>
    <w:rsid w:val="00AF6EF5"/>
    <w:rsid w:val="00B02830"/>
    <w:rsid w:val="00B028A5"/>
    <w:rsid w:val="00B03325"/>
    <w:rsid w:val="00B03BEB"/>
    <w:rsid w:val="00B03D57"/>
    <w:rsid w:val="00B03DB7"/>
    <w:rsid w:val="00B04CD4"/>
    <w:rsid w:val="00B06554"/>
    <w:rsid w:val="00B065A6"/>
    <w:rsid w:val="00B06661"/>
    <w:rsid w:val="00B10709"/>
    <w:rsid w:val="00B10AA7"/>
    <w:rsid w:val="00B122C0"/>
    <w:rsid w:val="00B12921"/>
    <w:rsid w:val="00B129F4"/>
    <w:rsid w:val="00B13AB3"/>
    <w:rsid w:val="00B13D18"/>
    <w:rsid w:val="00B14008"/>
    <w:rsid w:val="00B14035"/>
    <w:rsid w:val="00B14303"/>
    <w:rsid w:val="00B14ACA"/>
    <w:rsid w:val="00B150BC"/>
    <w:rsid w:val="00B15154"/>
    <w:rsid w:val="00B1541D"/>
    <w:rsid w:val="00B17BFE"/>
    <w:rsid w:val="00B2112C"/>
    <w:rsid w:val="00B22982"/>
    <w:rsid w:val="00B2567C"/>
    <w:rsid w:val="00B25CE3"/>
    <w:rsid w:val="00B263E3"/>
    <w:rsid w:val="00B276CA"/>
    <w:rsid w:val="00B27B91"/>
    <w:rsid w:val="00B27E0A"/>
    <w:rsid w:val="00B30805"/>
    <w:rsid w:val="00B30B96"/>
    <w:rsid w:val="00B30C8F"/>
    <w:rsid w:val="00B310D6"/>
    <w:rsid w:val="00B31DBC"/>
    <w:rsid w:val="00B31E3E"/>
    <w:rsid w:val="00B31F08"/>
    <w:rsid w:val="00B32394"/>
    <w:rsid w:val="00B32D64"/>
    <w:rsid w:val="00B33B8A"/>
    <w:rsid w:val="00B3436C"/>
    <w:rsid w:val="00B35228"/>
    <w:rsid w:val="00B40830"/>
    <w:rsid w:val="00B41286"/>
    <w:rsid w:val="00B4332B"/>
    <w:rsid w:val="00B45FF4"/>
    <w:rsid w:val="00B467BA"/>
    <w:rsid w:val="00B46869"/>
    <w:rsid w:val="00B46D1B"/>
    <w:rsid w:val="00B46E5F"/>
    <w:rsid w:val="00B47371"/>
    <w:rsid w:val="00B51FC0"/>
    <w:rsid w:val="00B524C5"/>
    <w:rsid w:val="00B5350C"/>
    <w:rsid w:val="00B5445C"/>
    <w:rsid w:val="00B552D1"/>
    <w:rsid w:val="00B552D6"/>
    <w:rsid w:val="00B560A5"/>
    <w:rsid w:val="00B56D0C"/>
    <w:rsid w:val="00B604CA"/>
    <w:rsid w:val="00B614FA"/>
    <w:rsid w:val="00B616C0"/>
    <w:rsid w:val="00B62C44"/>
    <w:rsid w:val="00B63C79"/>
    <w:rsid w:val="00B6413E"/>
    <w:rsid w:val="00B65743"/>
    <w:rsid w:val="00B65B9C"/>
    <w:rsid w:val="00B666F1"/>
    <w:rsid w:val="00B671D5"/>
    <w:rsid w:val="00B67B3D"/>
    <w:rsid w:val="00B70359"/>
    <w:rsid w:val="00B70A65"/>
    <w:rsid w:val="00B71225"/>
    <w:rsid w:val="00B72B5C"/>
    <w:rsid w:val="00B72F13"/>
    <w:rsid w:val="00B7314D"/>
    <w:rsid w:val="00B74213"/>
    <w:rsid w:val="00B742BA"/>
    <w:rsid w:val="00B74832"/>
    <w:rsid w:val="00B748B5"/>
    <w:rsid w:val="00B757FA"/>
    <w:rsid w:val="00B7713D"/>
    <w:rsid w:val="00B77FC6"/>
    <w:rsid w:val="00B80203"/>
    <w:rsid w:val="00B81A69"/>
    <w:rsid w:val="00B824EF"/>
    <w:rsid w:val="00B83A0D"/>
    <w:rsid w:val="00B84233"/>
    <w:rsid w:val="00B84275"/>
    <w:rsid w:val="00B843D4"/>
    <w:rsid w:val="00B84FD5"/>
    <w:rsid w:val="00B85385"/>
    <w:rsid w:val="00B85438"/>
    <w:rsid w:val="00B8607B"/>
    <w:rsid w:val="00B86B8B"/>
    <w:rsid w:val="00B86F6D"/>
    <w:rsid w:val="00B9113F"/>
    <w:rsid w:val="00B91C14"/>
    <w:rsid w:val="00B92C17"/>
    <w:rsid w:val="00B937C2"/>
    <w:rsid w:val="00B95D25"/>
    <w:rsid w:val="00B96C96"/>
    <w:rsid w:val="00BA044E"/>
    <w:rsid w:val="00BA088B"/>
    <w:rsid w:val="00BA276E"/>
    <w:rsid w:val="00BA35C7"/>
    <w:rsid w:val="00BA3C95"/>
    <w:rsid w:val="00BA4B6C"/>
    <w:rsid w:val="00BA5642"/>
    <w:rsid w:val="00BB0BCD"/>
    <w:rsid w:val="00BB119A"/>
    <w:rsid w:val="00BB4746"/>
    <w:rsid w:val="00BB54E7"/>
    <w:rsid w:val="00BB55CA"/>
    <w:rsid w:val="00BB5BC5"/>
    <w:rsid w:val="00BB6307"/>
    <w:rsid w:val="00BB67E8"/>
    <w:rsid w:val="00BC0630"/>
    <w:rsid w:val="00BC08B2"/>
    <w:rsid w:val="00BC0D9B"/>
    <w:rsid w:val="00BC114F"/>
    <w:rsid w:val="00BC2171"/>
    <w:rsid w:val="00BC26B8"/>
    <w:rsid w:val="00BC27E7"/>
    <w:rsid w:val="00BC311C"/>
    <w:rsid w:val="00BC3487"/>
    <w:rsid w:val="00BC3882"/>
    <w:rsid w:val="00BC38AA"/>
    <w:rsid w:val="00BC38D3"/>
    <w:rsid w:val="00BC411F"/>
    <w:rsid w:val="00BC4801"/>
    <w:rsid w:val="00BC6288"/>
    <w:rsid w:val="00BC646B"/>
    <w:rsid w:val="00BC71AE"/>
    <w:rsid w:val="00BC753E"/>
    <w:rsid w:val="00BC783D"/>
    <w:rsid w:val="00BD02DA"/>
    <w:rsid w:val="00BD0332"/>
    <w:rsid w:val="00BD09D2"/>
    <w:rsid w:val="00BD129E"/>
    <w:rsid w:val="00BD1A63"/>
    <w:rsid w:val="00BD2233"/>
    <w:rsid w:val="00BD2600"/>
    <w:rsid w:val="00BD2AB9"/>
    <w:rsid w:val="00BD3F4E"/>
    <w:rsid w:val="00BD50D6"/>
    <w:rsid w:val="00BD54CD"/>
    <w:rsid w:val="00BD5EB3"/>
    <w:rsid w:val="00BD6509"/>
    <w:rsid w:val="00BD6A21"/>
    <w:rsid w:val="00BD7482"/>
    <w:rsid w:val="00BE2448"/>
    <w:rsid w:val="00BE28DB"/>
    <w:rsid w:val="00BE3318"/>
    <w:rsid w:val="00BE4179"/>
    <w:rsid w:val="00BE5802"/>
    <w:rsid w:val="00BE58C4"/>
    <w:rsid w:val="00BE6D61"/>
    <w:rsid w:val="00BE7FB9"/>
    <w:rsid w:val="00BF1CEB"/>
    <w:rsid w:val="00BF219B"/>
    <w:rsid w:val="00BF2347"/>
    <w:rsid w:val="00BF2576"/>
    <w:rsid w:val="00BF32E5"/>
    <w:rsid w:val="00BF371F"/>
    <w:rsid w:val="00BF405C"/>
    <w:rsid w:val="00BF55ED"/>
    <w:rsid w:val="00BF5CDE"/>
    <w:rsid w:val="00BF6FF6"/>
    <w:rsid w:val="00C00B3C"/>
    <w:rsid w:val="00C037F9"/>
    <w:rsid w:val="00C04960"/>
    <w:rsid w:val="00C0505E"/>
    <w:rsid w:val="00C053B8"/>
    <w:rsid w:val="00C05A02"/>
    <w:rsid w:val="00C05F1F"/>
    <w:rsid w:val="00C05FFA"/>
    <w:rsid w:val="00C10791"/>
    <w:rsid w:val="00C10DA8"/>
    <w:rsid w:val="00C1199F"/>
    <w:rsid w:val="00C12B2B"/>
    <w:rsid w:val="00C13A94"/>
    <w:rsid w:val="00C2146E"/>
    <w:rsid w:val="00C216B4"/>
    <w:rsid w:val="00C21C10"/>
    <w:rsid w:val="00C21CDD"/>
    <w:rsid w:val="00C23265"/>
    <w:rsid w:val="00C23E1D"/>
    <w:rsid w:val="00C24821"/>
    <w:rsid w:val="00C24E23"/>
    <w:rsid w:val="00C25B27"/>
    <w:rsid w:val="00C261BD"/>
    <w:rsid w:val="00C278B5"/>
    <w:rsid w:val="00C31E05"/>
    <w:rsid w:val="00C33456"/>
    <w:rsid w:val="00C34224"/>
    <w:rsid w:val="00C342D2"/>
    <w:rsid w:val="00C34436"/>
    <w:rsid w:val="00C346F5"/>
    <w:rsid w:val="00C34B67"/>
    <w:rsid w:val="00C35358"/>
    <w:rsid w:val="00C35C9A"/>
    <w:rsid w:val="00C3726B"/>
    <w:rsid w:val="00C375AB"/>
    <w:rsid w:val="00C3769B"/>
    <w:rsid w:val="00C40A9F"/>
    <w:rsid w:val="00C40EDE"/>
    <w:rsid w:val="00C4282A"/>
    <w:rsid w:val="00C44E48"/>
    <w:rsid w:val="00C47D4F"/>
    <w:rsid w:val="00C52093"/>
    <w:rsid w:val="00C52B54"/>
    <w:rsid w:val="00C533CC"/>
    <w:rsid w:val="00C5434B"/>
    <w:rsid w:val="00C54A04"/>
    <w:rsid w:val="00C54E3D"/>
    <w:rsid w:val="00C56157"/>
    <w:rsid w:val="00C57E58"/>
    <w:rsid w:val="00C6042D"/>
    <w:rsid w:val="00C62284"/>
    <w:rsid w:val="00C647A7"/>
    <w:rsid w:val="00C6571E"/>
    <w:rsid w:val="00C66279"/>
    <w:rsid w:val="00C663E1"/>
    <w:rsid w:val="00C67939"/>
    <w:rsid w:val="00C67C1B"/>
    <w:rsid w:val="00C701A9"/>
    <w:rsid w:val="00C70352"/>
    <w:rsid w:val="00C706C4"/>
    <w:rsid w:val="00C71FF7"/>
    <w:rsid w:val="00C72741"/>
    <w:rsid w:val="00C72850"/>
    <w:rsid w:val="00C72BAE"/>
    <w:rsid w:val="00C73B27"/>
    <w:rsid w:val="00C74862"/>
    <w:rsid w:val="00C752AD"/>
    <w:rsid w:val="00C75879"/>
    <w:rsid w:val="00C758B7"/>
    <w:rsid w:val="00C75F7D"/>
    <w:rsid w:val="00C76090"/>
    <w:rsid w:val="00C771FC"/>
    <w:rsid w:val="00C8017E"/>
    <w:rsid w:val="00C811F8"/>
    <w:rsid w:val="00C81F6B"/>
    <w:rsid w:val="00C82253"/>
    <w:rsid w:val="00C84D89"/>
    <w:rsid w:val="00C850B7"/>
    <w:rsid w:val="00C85AA0"/>
    <w:rsid w:val="00C85EDD"/>
    <w:rsid w:val="00C867E3"/>
    <w:rsid w:val="00C86C16"/>
    <w:rsid w:val="00C8714D"/>
    <w:rsid w:val="00C8782A"/>
    <w:rsid w:val="00C87F84"/>
    <w:rsid w:val="00C900E3"/>
    <w:rsid w:val="00C90A86"/>
    <w:rsid w:val="00C91273"/>
    <w:rsid w:val="00C91F95"/>
    <w:rsid w:val="00C931F5"/>
    <w:rsid w:val="00C9384C"/>
    <w:rsid w:val="00C94602"/>
    <w:rsid w:val="00C94631"/>
    <w:rsid w:val="00C94694"/>
    <w:rsid w:val="00C94D21"/>
    <w:rsid w:val="00C95357"/>
    <w:rsid w:val="00C961BE"/>
    <w:rsid w:val="00C963C7"/>
    <w:rsid w:val="00C968D5"/>
    <w:rsid w:val="00CA01A1"/>
    <w:rsid w:val="00CA12AB"/>
    <w:rsid w:val="00CA1550"/>
    <w:rsid w:val="00CA1F68"/>
    <w:rsid w:val="00CA33F5"/>
    <w:rsid w:val="00CA4F3D"/>
    <w:rsid w:val="00CA5B61"/>
    <w:rsid w:val="00CA5FDE"/>
    <w:rsid w:val="00CA710E"/>
    <w:rsid w:val="00CB1AA3"/>
    <w:rsid w:val="00CB209C"/>
    <w:rsid w:val="00CB27AF"/>
    <w:rsid w:val="00CB2916"/>
    <w:rsid w:val="00CB2F0B"/>
    <w:rsid w:val="00CB353F"/>
    <w:rsid w:val="00CB3A8A"/>
    <w:rsid w:val="00CB45B6"/>
    <w:rsid w:val="00CB698C"/>
    <w:rsid w:val="00CB7B98"/>
    <w:rsid w:val="00CC0310"/>
    <w:rsid w:val="00CC0666"/>
    <w:rsid w:val="00CC066E"/>
    <w:rsid w:val="00CC1A16"/>
    <w:rsid w:val="00CC2128"/>
    <w:rsid w:val="00CC22F2"/>
    <w:rsid w:val="00CC25AE"/>
    <w:rsid w:val="00CC38C0"/>
    <w:rsid w:val="00CC6583"/>
    <w:rsid w:val="00CC7C4F"/>
    <w:rsid w:val="00CD1027"/>
    <w:rsid w:val="00CD1195"/>
    <w:rsid w:val="00CD1DC6"/>
    <w:rsid w:val="00CD49AF"/>
    <w:rsid w:val="00CD4B96"/>
    <w:rsid w:val="00CD6957"/>
    <w:rsid w:val="00CD7175"/>
    <w:rsid w:val="00CD7358"/>
    <w:rsid w:val="00CE0E6A"/>
    <w:rsid w:val="00CE16DE"/>
    <w:rsid w:val="00CE20E7"/>
    <w:rsid w:val="00CE21A7"/>
    <w:rsid w:val="00CE31E5"/>
    <w:rsid w:val="00CE35B6"/>
    <w:rsid w:val="00CE54BB"/>
    <w:rsid w:val="00CE5EE9"/>
    <w:rsid w:val="00CE7D37"/>
    <w:rsid w:val="00CF0645"/>
    <w:rsid w:val="00CF1448"/>
    <w:rsid w:val="00CF15A9"/>
    <w:rsid w:val="00CF1C04"/>
    <w:rsid w:val="00CF2C28"/>
    <w:rsid w:val="00CF436E"/>
    <w:rsid w:val="00CF4616"/>
    <w:rsid w:val="00CF57B9"/>
    <w:rsid w:val="00CF650D"/>
    <w:rsid w:val="00CF6770"/>
    <w:rsid w:val="00CF7023"/>
    <w:rsid w:val="00D00350"/>
    <w:rsid w:val="00D0116F"/>
    <w:rsid w:val="00D03DC7"/>
    <w:rsid w:val="00D043F5"/>
    <w:rsid w:val="00D044FA"/>
    <w:rsid w:val="00D04550"/>
    <w:rsid w:val="00D04EF5"/>
    <w:rsid w:val="00D04F3E"/>
    <w:rsid w:val="00D050A7"/>
    <w:rsid w:val="00D054D3"/>
    <w:rsid w:val="00D055BC"/>
    <w:rsid w:val="00D07DA0"/>
    <w:rsid w:val="00D11081"/>
    <w:rsid w:val="00D119A4"/>
    <w:rsid w:val="00D142FA"/>
    <w:rsid w:val="00D14ABB"/>
    <w:rsid w:val="00D159ED"/>
    <w:rsid w:val="00D202DA"/>
    <w:rsid w:val="00D20C0D"/>
    <w:rsid w:val="00D20DF4"/>
    <w:rsid w:val="00D220D6"/>
    <w:rsid w:val="00D238FD"/>
    <w:rsid w:val="00D23FF4"/>
    <w:rsid w:val="00D25633"/>
    <w:rsid w:val="00D25C25"/>
    <w:rsid w:val="00D263F4"/>
    <w:rsid w:val="00D26DCD"/>
    <w:rsid w:val="00D26DF2"/>
    <w:rsid w:val="00D271E0"/>
    <w:rsid w:val="00D27EA6"/>
    <w:rsid w:val="00D30FB6"/>
    <w:rsid w:val="00D3263F"/>
    <w:rsid w:val="00D329A2"/>
    <w:rsid w:val="00D3449D"/>
    <w:rsid w:val="00D348E4"/>
    <w:rsid w:val="00D37FCF"/>
    <w:rsid w:val="00D40451"/>
    <w:rsid w:val="00D426BB"/>
    <w:rsid w:val="00D42EB6"/>
    <w:rsid w:val="00D44023"/>
    <w:rsid w:val="00D45114"/>
    <w:rsid w:val="00D45FF2"/>
    <w:rsid w:val="00D46B0F"/>
    <w:rsid w:val="00D47EBB"/>
    <w:rsid w:val="00D505B8"/>
    <w:rsid w:val="00D505D3"/>
    <w:rsid w:val="00D5068D"/>
    <w:rsid w:val="00D51DCE"/>
    <w:rsid w:val="00D51EFE"/>
    <w:rsid w:val="00D5217E"/>
    <w:rsid w:val="00D52778"/>
    <w:rsid w:val="00D54B30"/>
    <w:rsid w:val="00D54B51"/>
    <w:rsid w:val="00D54BD4"/>
    <w:rsid w:val="00D55D27"/>
    <w:rsid w:val="00D56FAC"/>
    <w:rsid w:val="00D57F3F"/>
    <w:rsid w:val="00D6004E"/>
    <w:rsid w:val="00D600F3"/>
    <w:rsid w:val="00D6228D"/>
    <w:rsid w:val="00D627B9"/>
    <w:rsid w:val="00D63371"/>
    <w:rsid w:val="00D64308"/>
    <w:rsid w:val="00D65486"/>
    <w:rsid w:val="00D65693"/>
    <w:rsid w:val="00D66406"/>
    <w:rsid w:val="00D6685F"/>
    <w:rsid w:val="00D719F0"/>
    <w:rsid w:val="00D72BDF"/>
    <w:rsid w:val="00D72E5E"/>
    <w:rsid w:val="00D738CA"/>
    <w:rsid w:val="00D73B01"/>
    <w:rsid w:val="00D73DD3"/>
    <w:rsid w:val="00D743B8"/>
    <w:rsid w:val="00D7476A"/>
    <w:rsid w:val="00D74ABD"/>
    <w:rsid w:val="00D75037"/>
    <w:rsid w:val="00D759C2"/>
    <w:rsid w:val="00D75A8B"/>
    <w:rsid w:val="00D765C2"/>
    <w:rsid w:val="00D814EA"/>
    <w:rsid w:val="00D8203B"/>
    <w:rsid w:val="00D82B1B"/>
    <w:rsid w:val="00D82C09"/>
    <w:rsid w:val="00D83361"/>
    <w:rsid w:val="00D83510"/>
    <w:rsid w:val="00D8368C"/>
    <w:rsid w:val="00D83E4E"/>
    <w:rsid w:val="00D85280"/>
    <w:rsid w:val="00D866AF"/>
    <w:rsid w:val="00D8796A"/>
    <w:rsid w:val="00D87B06"/>
    <w:rsid w:val="00D87F9B"/>
    <w:rsid w:val="00D90359"/>
    <w:rsid w:val="00D90CFC"/>
    <w:rsid w:val="00D91206"/>
    <w:rsid w:val="00D91ABF"/>
    <w:rsid w:val="00D951A5"/>
    <w:rsid w:val="00D95AF8"/>
    <w:rsid w:val="00D9631B"/>
    <w:rsid w:val="00D96C98"/>
    <w:rsid w:val="00D96CDE"/>
    <w:rsid w:val="00D97626"/>
    <w:rsid w:val="00D97D02"/>
    <w:rsid w:val="00DA0017"/>
    <w:rsid w:val="00DA0138"/>
    <w:rsid w:val="00DA039C"/>
    <w:rsid w:val="00DA1772"/>
    <w:rsid w:val="00DA1924"/>
    <w:rsid w:val="00DA1A8F"/>
    <w:rsid w:val="00DA2563"/>
    <w:rsid w:val="00DA2808"/>
    <w:rsid w:val="00DA3ED2"/>
    <w:rsid w:val="00DA57B2"/>
    <w:rsid w:val="00DA69E2"/>
    <w:rsid w:val="00DB0871"/>
    <w:rsid w:val="00DB0B56"/>
    <w:rsid w:val="00DB12D7"/>
    <w:rsid w:val="00DB24EC"/>
    <w:rsid w:val="00DB2CAF"/>
    <w:rsid w:val="00DB2F9A"/>
    <w:rsid w:val="00DB31FD"/>
    <w:rsid w:val="00DB4313"/>
    <w:rsid w:val="00DB57D6"/>
    <w:rsid w:val="00DB78B0"/>
    <w:rsid w:val="00DB7BBC"/>
    <w:rsid w:val="00DC0E88"/>
    <w:rsid w:val="00DC15B8"/>
    <w:rsid w:val="00DC1E82"/>
    <w:rsid w:val="00DC265A"/>
    <w:rsid w:val="00DC319C"/>
    <w:rsid w:val="00DC497A"/>
    <w:rsid w:val="00DC505C"/>
    <w:rsid w:val="00DC7713"/>
    <w:rsid w:val="00DC7F43"/>
    <w:rsid w:val="00DD11CC"/>
    <w:rsid w:val="00DD19A4"/>
    <w:rsid w:val="00DD2C17"/>
    <w:rsid w:val="00DD323D"/>
    <w:rsid w:val="00DD3989"/>
    <w:rsid w:val="00DD49A8"/>
    <w:rsid w:val="00DD5EAC"/>
    <w:rsid w:val="00DD6139"/>
    <w:rsid w:val="00DD6C90"/>
    <w:rsid w:val="00DD7579"/>
    <w:rsid w:val="00DD7FF8"/>
    <w:rsid w:val="00DE063A"/>
    <w:rsid w:val="00DE078B"/>
    <w:rsid w:val="00DE3754"/>
    <w:rsid w:val="00DE43A3"/>
    <w:rsid w:val="00DE4633"/>
    <w:rsid w:val="00DE4FDA"/>
    <w:rsid w:val="00DE5F20"/>
    <w:rsid w:val="00DE624E"/>
    <w:rsid w:val="00DE650A"/>
    <w:rsid w:val="00DE75B2"/>
    <w:rsid w:val="00DE774A"/>
    <w:rsid w:val="00DE7BD4"/>
    <w:rsid w:val="00DE7BF3"/>
    <w:rsid w:val="00DE7EE9"/>
    <w:rsid w:val="00DF08FA"/>
    <w:rsid w:val="00DF103F"/>
    <w:rsid w:val="00DF171B"/>
    <w:rsid w:val="00DF2F22"/>
    <w:rsid w:val="00DF38E1"/>
    <w:rsid w:val="00DF3CA5"/>
    <w:rsid w:val="00DF5D75"/>
    <w:rsid w:val="00DF7D4B"/>
    <w:rsid w:val="00E0055E"/>
    <w:rsid w:val="00E01752"/>
    <w:rsid w:val="00E023E2"/>
    <w:rsid w:val="00E02ECB"/>
    <w:rsid w:val="00E02F80"/>
    <w:rsid w:val="00E03954"/>
    <w:rsid w:val="00E03D7D"/>
    <w:rsid w:val="00E07BF3"/>
    <w:rsid w:val="00E10262"/>
    <w:rsid w:val="00E12CE4"/>
    <w:rsid w:val="00E14480"/>
    <w:rsid w:val="00E157F9"/>
    <w:rsid w:val="00E173EA"/>
    <w:rsid w:val="00E17DA7"/>
    <w:rsid w:val="00E20365"/>
    <w:rsid w:val="00E206D2"/>
    <w:rsid w:val="00E2088B"/>
    <w:rsid w:val="00E208A7"/>
    <w:rsid w:val="00E21087"/>
    <w:rsid w:val="00E216C5"/>
    <w:rsid w:val="00E21DAC"/>
    <w:rsid w:val="00E21FC5"/>
    <w:rsid w:val="00E244C9"/>
    <w:rsid w:val="00E2455C"/>
    <w:rsid w:val="00E24F2F"/>
    <w:rsid w:val="00E25EEA"/>
    <w:rsid w:val="00E27DAB"/>
    <w:rsid w:val="00E30A53"/>
    <w:rsid w:val="00E312F7"/>
    <w:rsid w:val="00E3283A"/>
    <w:rsid w:val="00E32853"/>
    <w:rsid w:val="00E32B07"/>
    <w:rsid w:val="00E3420A"/>
    <w:rsid w:val="00E35B45"/>
    <w:rsid w:val="00E3784A"/>
    <w:rsid w:val="00E40DD8"/>
    <w:rsid w:val="00E41080"/>
    <w:rsid w:val="00E4153F"/>
    <w:rsid w:val="00E42353"/>
    <w:rsid w:val="00E42401"/>
    <w:rsid w:val="00E431E0"/>
    <w:rsid w:val="00E4423B"/>
    <w:rsid w:val="00E44F05"/>
    <w:rsid w:val="00E45486"/>
    <w:rsid w:val="00E50731"/>
    <w:rsid w:val="00E5181B"/>
    <w:rsid w:val="00E52975"/>
    <w:rsid w:val="00E53B7A"/>
    <w:rsid w:val="00E548A1"/>
    <w:rsid w:val="00E55463"/>
    <w:rsid w:val="00E5564D"/>
    <w:rsid w:val="00E55E44"/>
    <w:rsid w:val="00E5639C"/>
    <w:rsid w:val="00E56638"/>
    <w:rsid w:val="00E56EF2"/>
    <w:rsid w:val="00E56F94"/>
    <w:rsid w:val="00E57359"/>
    <w:rsid w:val="00E57844"/>
    <w:rsid w:val="00E57A1F"/>
    <w:rsid w:val="00E57AA2"/>
    <w:rsid w:val="00E57D03"/>
    <w:rsid w:val="00E57D4E"/>
    <w:rsid w:val="00E57E2A"/>
    <w:rsid w:val="00E62577"/>
    <w:rsid w:val="00E628BF"/>
    <w:rsid w:val="00E62979"/>
    <w:rsid w:val="00E62A57"/>
    <w:rsid w:val="00E62B3B"/>
    <w:rsid w:val="00E62F8A"/>
    <w:rsid w:val="00E64924"/>
    <w:rsid w:val="00E64BAC"/>
    <w:rsid w:val="00E64CD1"/>
    <w:rsid w:val="00E64ED6"/>
    <w:rsid w:val="00E66769"/>
    <w:rsid w:val="00E702D6"/>
    <w:rsid w:val="00E705FA"/>
    <w:rsid w:val="00E7066A"/>
    <w:rsid w:val="00E72DFE"/>
    <w:rsid w:val="00E74717"/>
    <w:rsid w:val="00E75980"/>
    <w:rsid w:val="00E75BEA"/>
    <w:rsid w:val="00E76488"/>
    <w:rsid w:val="00E768F7"/>
    <w:rsid w:val="00E76D11"/>
    <w:rsid w:val="00E77902"/>
    <w:rsid w:val="00E80D55"/>
    <w:rsid w:val="00E81D8A"/>
    <w:rsid w:val="00E83961"/>
    <w:rsid w:val="00E86CD7"/>
    <w:rsid w:val="00E86D4D"/>
    <w:rsid w:val="00E86E46"/>
    <w:rsid w:val="00E872AA"/>
    <w:rsid w:val="00E90058"/>
    <w:rsid w:val="00E90697"/>
    <w:rsid w:val="00E90FA8"/>
    <w:rsid w:val="00E91CDE"/>
    <w:rsid w:val="00E92AA3"/>
    <w:rsid w:val="00E93EE0"/>
    <w:rsid w:val="00E946E0"/>
    <w:rsid w:val="00E94858"/>
    <w:rsid w:val="00E94E49"/>
    <w:rsid w:val="00E95481"/>
    <w:rsid w:val="00E96577"/>
    <w:rsid w:val="00E975A8"/>
    <w:rsid w:val="00EA0ADC"/>
    <w:rsid w:val="00EA396A"/>
    <w:rsid w:val="00EA47D9"/>
    <w:rsid w:val="00EA5532"/>
    <w:rsid w:val="00EA592F"/>
    <w:rsid w:val="00EA60D7"/>
    <w:rsid w:val="00EA7033"/>
    <w:rsid w:val="00EA75E6"/>
    <w:rsid w:val="00EA7E7A"/>
    <w:rsid w:val="00EB0411"/>
    <w:rsid w:val="00EB156B"/>
    <w:rsid w:val="00EB275F"/>
    <w:rsid w:val="00EB2E6B"/>
    <w:rsid w:val="00EB3297"/>
    <w:rsid w:val="00EB47AA"/>
    <w:rsid w:val="00EB601D"/>
    <w:rsid w:val="00EB6672"/>
    <w:rsid w:val="00EB6BA7"/>
    <w:rsid w:val="00EC139C"/>
    <w:rsid w:val="00EC1A35"/>
    <w:rsid w:val="00EC1EC4"/>
    <w:rsid w:val="00EC22FB"/>
    <w:rsid w:val="00EC5586"/>
    <w:rsid w:val="00EC58FF"/>
    <w:rsid w:val="00EC62AF"/>
    <w:rsid w:val="00EC658B"/>
    <w:rsid w:val="00ED0195"/>
    <w:rsid w:val="00ED03F5"/>
    <w:rsid w:val="00ED0A8E"/>
    <w:rsid w:val="00ED1A1B"/>
    <w:rsid w:val="00ED2375"/>
    <w:rsid w:val="00ED24CC"/>
    <w:rsid w:val="00ED2A7A"/>
    <w:rsid w:val="00ED39D1"/>
    <w:rsid w:val="00ED3E2D"/>
    <w:rsid w:val="00ED57B3"/>
    <w:rsid w:val="00ED64E4"/>
    <w:rsid w:val="00EE13E5"/>
    <w:rsid w:val="00EE1912"/>
    <w:rsid w:val="00EE19A4"/>
    <w:rsid w:val="00EE1F9C"/>
    <w:rsid w:val="00EE257F"/>
    <w:rsid w:val="00EE2F5D"/>
    <w:rsid w:val="00EE3D54"/>
    <w:rsid w:val="00EE4D12"/>
    <w:rsid w:val="00EE534E"/>
    <w:rsid w:val="00EE5CBF"/>
    <w:rsid w:val="00EE5D2B"/>
    <w:rsid w:val="00EE7824"/>
    <w:rsid w:val="00EF0516"/>
    <w:rsid w:val="00EF1C8B"/>
    <w:rsid w:val="00EF29F4"/>
    <w:rsid w:val="00EF2CBC"/>
    <w:rsid w:val="00EF42A8"/>
    <w:rsid w:val="00EF50F3"/>
    <w:rsid w:val="00EF654B"/>
    <w:rsid w:val="00F002CE"/>
    <w:rsid w:val="00F00409"/>
    <w:rsid w:val="00F00C55"/>
    <w:rsid w:val="00F012C8"/>
    <w:rsid w:val="00F02F86"/>
    <w:rsid w:val="00F03087"/>
    <w:rsid w:val="00F03C32"/>
    <w:rsid w:val="00F05440"/>
    <w:rsid w:val="00F0672F"/>
    <w:rsid w:val="00F07098"/>
    <w:rsid w:val="00F10000"/>
    <w:rsid w:val="00F10280"/>
    <w:rsid w:val="00F11A1B"/>
    <w:rsid w:val="00F11A56"/>
    <w:rsid w:val="00F120F8"/>
    <w:rsid w:val="00F134D1"/>
    <w:rsid w:val="00F143ED"/>
    <w:rsid w:val="00F15561"/>
    <w:rsid w:val="00F15D2A"/>
    <w:rsid w:val="00F15D9D"/>
    <w:rsid w:val="00F17358"/>
    <w:rsid w:val="00F173A8"/>
    <w:rsid w:val="00F173C1"/>
    <w:rsid w:val="00F17D44"/>
    <w:rsid w:val="00F20C34"/>
    <w:rsid w:val="00F22039"/>
    <w:rsid w:val="00F220DF"/>
    <w:rsid w:val="00F22B2E"/>
    <w:rsid w:val="00F2324C"/>
    <w:rsid w:val="00F2354F"/>
    <w:rsid w:val="00F237DE"/>
    <w:rsid w:val="00F24192"/>
    <w:rsid w:val="00F24D71"/>
    <w:rsid w:val="00F25DF4"/>
    <w:rsid w:val="00F27FAA"/>
    <w:rsid w:val="00F30523"/>
    <w:rsid w:val="00F31AF7"/>
    <w:rsid w:val="00F325A9"/>
    <w:rsid w:val="00F32C5E"/>
    <w:rsid w:val="00F333C6"/>
    <w:rsid w:val="00F339EE"/>
    <w:rsid w:val="00F33A04"/>
    <w:rsid w:val="00F3508B"/>
    <w:rsid w:val="00F35C9E"/>
    <w:rsid w:val="00F36C63"/>
    <w:rsid w:val="00F40286"/>
    <w:rsid w:val="00F415DC"/>
    <w:rsid w:val="00F41F37"/>
    <w:rsid w:val="00F42495"/>
    <w:rsid w:val="00F42C7D"/>
    <w:rsid w:val="00F44F83"/>
    <w:rsid w:val="00F45A0F"/>
    <w:rsid w:val="00F46AA9"/>
    <w:rsid w:val="00F47F6E"/>
    <w:rsid w:val="00F50611"/>
    <w:rsid w:val="00F51FF9"/>
    <w:rsid w:val="00F5384B"/>
    <w:rsid w:val="00F54127"/>
    <w:rsid w:val="00F5537D"/>
    <w:rsid w:val="00F55626"/>
    <w:rsid w:val="00F55953"/>
    <w:rsid w:val="00F575D0"/>
    <w:rsid w:val="00F578B7"/>
    <w:rsid w:val="00F60280"/>
    <w:rsid w:val="00F6157E"/>
    <w:rsid w:val="00F626FB"/>
    <w:rsid w:val="00F62702"/>
    <w:rsid w:val="00F628DA"/>
    <w:rsid w:val="00F62FB4"/>
    <w:rsid w:val="00F6353A"/>
    <w:rsid w:val="00F637FF"/>
    <w:rsid w:val="00F65DEF"/>
    <w:rsid w:val="00F65FE2"/>
    <w:rsid w:val="00F66FA2"/>
    <w:rsid w:val="00F671E1"/>
    <w:rsid w:val="00F70081"/>
    <w:rsid w:val="00F7035C"/>
    <w:rsid w:val="00F70410"/>
    <w:rsid w:val="00F70796"/>
    <w:rsid w:val="00F70F3D"/>
    <w:rsid w:val="00F72C57"/>
    <w:rsid w:val="00F73130"/>
    <w:rsid w:val="00F733B2"/>
    <w:rsid w:val="00F73CC1"/>
    <w:rsid w:val="00F7488B"/>
    <w:rsid w:val="00F74C7F"/>
    <w:rsid w:val="00F76451"/>
    <w:rsid w:val="00F76D1F"/>
    <w:rsid w:val="00F807D1"/>
    <w:rsid w:val="00F812B3"/>
    <w:rsid w:val="00F828A3"/>
    <w:rsid w:val="00F836E5"/>
    <w:rsid w:val="00F83B11"/>
    <w:rsid w:val="00F84AF6"/>
    <w:rsid w:val="00F84D1C"/>
    <w:rsid w:val="00F85CFE"/>
    <w:rsid w:val="00F85E40"/>
    <w:rsid w:val="00F86671"/>
    <w:rsid w:val="00F901C2"/>
    <w:rsid w:val="00F90218"/>
    <w:rsid w:val="00F914C6"/>
    <w:rsid w:val="00F92020"/>
    <w:rsid w:val="00F92383"/>
    <w:rsid w:val="00F95697"/>
    <w:rsid w:val="00F96B7E"/>
    <w:rsid w:val="00F975F6"/>
    <w:rsid w:val="00FA24FB"/>
    <w:rsid w:val="00FA5D5E"/>
    <w:rsid w:val="00FA6537"/>
    <w:rsid w:val="00FA6FC0"/>
    <w:rsid w:val="00FA7206"/>
    <w:rsid w:val="00FA7D40"/>
    <w:rsid w:val="00FB04B2"/>
    <w:rsid w:val="00FB0F63"/>
    <w:rsid w:val="00FB1C99"/>
    <w:rsid w:val="00FB232F"/>
    <w:rsid w:val="00FB2886"/>
    <w:rsid w:val="00FB3685"/>
    <w:rsid w:val="00FB4549"/>
    <w:rsid w:val="00FB48FB"/>
    <w:rsid w:val="00FB5288"/>
    <w:rsid w:val="00FB5B9B"/>
    <w:rsid w:val="00FB7538"/>
    <w:rsid w:val="00FC02F8"/>
    <w:rsid w:val="00FC0675"/>
    <w:rsid w:val="00FC1C90"/>
    <w:rsid w:val="00FC35EA"/>
    <w:rsid w:val="00FC3CFD"/>
    <w:rsid w:val="00FC3F5D"/>
    <w:rsid w:val="00FC4C18"/>
    <w:rsid w:val="00FC5D4B"/>
    <w:rsid w:val="00FC654F"/>
    <w:rsid w:val="00FC6CCD"/>
    <w:rsid w:val="00FD192B"/>
    <w:rsid w:val="00FD3B95"/>
    <w:rsid w:val="00FD4254"/>
    <w:rsid w:val="00FD4CB1"/>
    <w:rsid w:val="00FD54E6"/>
    <w:rsid w:val="00FD5E34"/>
    <w:rsid w:val="00FD6300"/>
    <w:rsid w:val="00FD634D"/>
    <w:rsid w:val="00FD7F6F"/>
    <w:rsid w:val="00FE21DE"/>
    <w:rsid w:val="00FE2731"/>
    <w:rsid w:val="00FE3EA6"/>
    <w:rsid w:val="00FE4112"/>
    <w:rsid w:val="00FE45C4"/>
    <w:rsid w:val="00FE5EED"/>
    <w:rsid w:val="00FE63A2"/>
    <w:rsid w:val="00FE70F3"/>
    <w:rsid w:val="00FF095B"/>
    <w:rsid w:val="00FF2793"/>
    <w:rsid w:val="00FF2923"/>
    <w:rsid w:val="00FF3C2B"/>
    <w:rsid w:val="00FF3F18"/>
    <w:rsid w:val="00FF3F85"/>
    <w:rsid w:val="00FF4BA3"/>
    <w:rsid w:val="00FF5B6E"/>
    <w:rsid w:val="00FF5B75"/>
    <w:rsid w:val="00FF6692"/>
    <w:rsid w:val="00FF6FEC"/>
    <w:rsid w:val="019F0389"/>
    <w:rsid w:val="03A8018C"/>
    <w:rsid w:val="043427C9"/>
    <w:rsid w:val="04CC1281"/>
    <w:rsid w:val="07A14FAD"/>
    <w:rsid w:val="07A74984"/>
    <w:rsid w:val="081F1556"/>
    <w:rsid w:val="085E2D6D"/>
    <w:rsid w:val="08D8180E"/>
    <w:rsid w:val="09B5557D"/>
    <w:rsid w:val="0A231D65"/>
    <w:rsid w:val="0A686EE3"/>
    <w:rsid w:val="0AFC1FA6"/>
    <w:rsid w:val="0B3B6DE1"/>
    <w:rsid w:val="0DA77D62"/>
    <w:rsid w:val="0DDF471F"/>
    <w:rsid w:val="0E4F1F1F"/>
    <w:rsid w:val="0E73715D"/>
    <w:rsid w:val="0EBE4B0A"/>
    <w:rsid w:val="0EC86BCA"/>
    <w:rsid w:val="0EEB3CBB"/>
    <w:rsid w:val="120D47A4"/>
    <w:rsid w:val="124614AE"/>
    <w:rsid w:val="12F037DF"/>
    <w:rsid w:val="1304134C"/>
    <w:rsid w:val="13326A2C"/>
    <w:rsid w:val="13C968D4"/>
    <w:rsid w:val="13D663DE"/>
    <w:rsid w:val="14CE7DB7"/>
    <w:rsid w:val="14FC7264"/>
    <w:rsid w:val="15320F05"/>
    <w:rsid w:val="16E03D03"/>
    <w:rsid w:val="17926F8F"/>
    <w:rsid w:val="181A71B6"/>
    <w:rsid w:val="18B80970"/>
    <w:rsid w:val="1A9937E9"/>
    <w:rsid w:val="1C740E17"/>
    <w:rsid w:val="1D1C638B"/>
    <w:rsid w:val="1ED91367"/>
    <w:rsid w:val="1F714C79"/>
    <w:rsid w:val="1FB3299C"/>
    <w:rsid w:val="20A05E40"/>
    <w:rsid w:val="20D262D7"/>
    <w:rsid w:val="20E44DD8"/>
    <w:rsid w:val="212F6832"/>
    <w:rsid w:val="21672CE3"/>
    <w:rsid w:val="235A4211"/>
    <w:rsid w:val="237B3DD7"/>
    <w:rsid w:val="238A6A31"/>
    <w:rsid w:val="25407749"/>
    <w:rsid w:val="25924E20"/>
    <w:rsid w:val="2639704E"/>
    <w:rsid w:val="28271B8F"/>
    <w:rsid w:val="29815CFD"/>
    <w:rsid w:val="2C7A1F15"/>
    <w:rsid w:val="2C9D4C58"/>
    <w:rsid w:val="2CEA6982"/>
    <w:rsid w:val="2EE5018C"/>
    <w:rsid w:val="2F1517AF"/>
    <w:rsid w:val="2F3C471A"/>
    <w:rsid w:val="2F811B1F"/>
    <w:rsid w:val="306C2993"/>
    <w:rsid w:val="3107530E"/>
    <w:rsid w:val="31654D17"/>
    <w:rsid w:val="33F202BD"/>
    <w:rsid w:val="343F5A99"/>
    <w:rsid w:val="3446393A"/>
    <w:rsid w:val="34581EFD"/>
    <w:rsid w:val="34635822"/>
    <w:rsid w:val="349D3BA7"/>
    <w:rsid w:val="361D7800"/>
    <w:rsid w:val="364F6644"/>
    <w:rsid w:val="374E4982"/>
    <w:rsid w:val="375B3F81"/>
    <w:rsid w:val="38270E5C"/>
    <w:rsid w:val="38564F4E"/>
    <w:rsid w:val="3897016D"/>
    <w:rsid w:val="38B64297"/>
    <w:rsid w:val="38D77406"/>
    <w:rsid w:val="393053D7"/>
    <w:rsid w:val="39B91340"/>
    <w:rsid w:val="39F0090F"/>
    <w:rsid w:val="3A574530"/>
    <w:rsid w:val="3AAB4055"/>
    <w:rsid w:val="3B3D1E1A"/>
    <w:rsid w:val="3BDB27B5"/>
    <w:rsid w:val="3CB620A7"/>
    <w:rsid w:val="3D491594"/>
    <w:rsid w:val="3DEE4A09"/>
    <w:rsid w:val="3E51122B"/>
    <w:rsid w:val="3E8E7EE6"/>
    <w:rsid w:val="3F2041B1"/>
    <w:rsid w:val="3FAE6AF5"/>
    <w:rsid w:val="3FD32E62"/>
    <w:rsid w:val="3FD74334"/>
    <w:rsid w:val="40C82B30"/>
    <w:rsid w:val="421C1917"/>
    <w:rsid w:val="42491CC9"/>
    <w:rsid w:val="43980B02"/>
    <w:rsid w:val="44A676E0"/>
    <w:rsid w:val="44FD07DE"/>
    <w:rsid w:val="45C47198"/>
    <w:rsid w:val="464029DA"/>
    <w:rsid w:val="46980A29"/>
    <w:rsid w:val="46FE7E75"/>
    <w:rsid w:val="4826426E"/>
    <w:rsid w:val="49DF78DE"/>
    <w:rsid w:val="4AB749AB"/>
    <w:rsid w:val="4AE93A0F"/>
    <w:rsid w:val="4BCC7A5B"/>
    <w:rsid w:val="4BE576B7"/>
    <w:rsid w:val="4DBB3BDB"/>
    <w:rsid w:val="4E510E75"/>
    <w:rsid w:val="4EAB420C"/>
    <w:rsid w:val="4F115319"/>
    <w:rsid w:val="4F714E0E"/>
    <w:rsid w:val="4F8F5396"/>
    <w:rsid w:val="509E5106"/>
    <w:rsid w:val="517724C8"/>
    <w:rsid w:val="531342E9"/>
    <w:rsid w:val="538E3729"/>
    <w:rsid w:val="55D53B1C"/>
    <w:rsid w:val="567F7B32"/>
    <w:rsid w:val="57424916"/>
    <w:rsid w:val="58447FC7"/>
    <w:rsid w:val="587100A4"/>
    <w:rsid w:val="5B600C64"/>
    <w:rsid w:val="5BDE4394"/>
    <w:rsid w:val="5BFE38A9"/>
    <w:rsid w:val="5C9E652A"/>
    <w:rsid w:val="5D4C2099"/>
    <w:rsid w:val="5D5D3092"/>
    <w:rsid w:val="5D7F27CE"/>
    <w:rsid w:val="5DA15AAB"/>
    <w:rsid w:val="5DF64568"/>
    <w:rsid w:val="62097E13"/>
    <w:rsid w:val="62D928A7"/>
    <w:rsid w:val="643D03E9"/>
    <w:rsid w:val="65AA370D"/>
    <w:rsid w:val="66E47B4E"/>
    <w:rsid w:val="66E56C62"/>
    <w:rsid w:val="671869AB"/>
    <w:rsid w:val="675E61E6"/>
    <w:rsid w:val="67B07ED7"/>
    <w:rsid w:val="68506B18"/>
    <w:rsid w:val="687934BF"/>
    <w:rsid w:val="687E1D79"/>
    <w:rsid w:val="68BD7F77"/>
    <w:rsid w:val="6C571FFC"/>
    <w:rsid w:val="6F3D38C2"/>
    <w:rsid w:val="6F3D59E3"/>
    <w:rsid w:val="6F944E56"/>
    <w:rsid w:val="706E2072"/>
    <w:rsid w:val="71892417"/>
    <w:rsid w:val="724C0481"/>
    <w:rsid w:val="73A3654C"/>
    <w:rsid w:val="7472135C"/>
    <w:rsid w:val="7508628B"/>
    <w:rsid w:val="751E69C9"/>
    <w:rsid w:val="76A331A3"/>
    <w:rsid w:val="78F90D93"/>
    <w:rsid w:val="7A1E528A"/>
    <w:rsid w:val="7B0F2925"/>
    <w:rsid w:val="7BFC1A51"/>
    <w:rsid w:val="7CA772FE"/>
    <w:rsid w:val="7CAB1C39"/>
    <w:rsid w:val="7CB50958"/>
    <w:rsid w:val="7D200BBC"/>
    <w:rsid w:val="7DB24668"/>
    <w:rsid w:val="7E96377D"/>
    <w:rsid w:val="7EEB5F17"/>
    <w:rsid w:val="7F7264CC"/>
    <w:rsid w:val="7FA401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qFormat="1" w:unhideWhenUsed="0" w:uiPriority="0" w:semiHidden="0"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0"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qFormat="1" w:unhideWhenUsed="0" w:uiPriority="0" w:semiHidden="0" w:name="Table Theme"/>
    <w:lsdException w:qFormat="1" w:unhideWhenUsed="0"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3"/>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74"/>
    <w:qFormat/>
    <w:uiPriority w:val="0"/>
    <w:pPr>
      <w:keepNext/>
      <w:keepLines/>
      <w:spacing w:before="260" w:after="260" w:line="416" w:lineRule="auto"/>
      <w:outlineLvl w:val="2"/>
    </w:pPr>
    <w:rPr>
      <w:b/>
      <w:bCs/>
      <w:kern w:val="0"/>
      <w:sz w:val="32"/>
      <w:szCs w:val="32"/>
    </w:rPr>
  </w:style>
  <w:style w:type="paragraph" w:styleId="6">
    <w:name w:val="heading 4"/>
    <w:basedOn w:val="1"/>
    <w:next w:val="1"/>
    <w:link w:val="150"/>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172"/>
    <w:qFormat/>
    <w:uiPriority w:val="0"/>
    <w:pPr>
      <w:keepNext/>
      <w:keepLines/>
      <w:spacing w:before="280" w:after="290" w:line="376" w:lineRule="auto"/>
      <w:outlineLvl w:val="4"/>
    </w:pPr>
    <w:rPr>
      <w:b/>
      <w:bCs/>
      <w:sz w:val="28"/>
      <w:szCs w:val="28"/>
    </w:rPr>
  </w:style>
  <w:style w:type="paragraph" w:styleId="8">
    <w:name w:val="heading 6"/>
    <w:basedOn w:val="1"/>
    <w:next w:val="1"/>
    <w:link w:val="15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152"/>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link w:val="153"/>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link w:val="154"/>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62">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14" w:right="-57" w:firstLine="679"/>
      <w:outlineLvl w:val="0"/>
    </w:pPr>
    <w:rPr>
      <w:rFonts w:ascii="宋体"/>
      <w:kern w:val="0"/>
      <w:sz w:val="28"/>
      <w:szCs w:val="20"/>
    </w:rPr>
  </w:style>
  <w:style w:type="paragraph" w:styleId="12">
    <w:name w:val="toc 7"/>
    <w:basedOn w:val="1"/>
    <w:next w:val="1"/>
    <w:unhideWhenUsed/>
    <w:qFormat/>
    <w:uiPriority w:val="0"/>
    <w:pPr>
      <w:ind w:left="2520" w:leftChars="1200"/>
    </w:pPr>
    <w:rPr>
      <w:rFonts w:asciiTheme="minorHAnsi" w:hAnsiTheme="minorHAnsi" w:eastAsiaTheme="minorEastAsia" w:cstheme="minorBidi"/>
      <w:szCs w:val="22"/>
    </w:rPr>
  </w:style>
  <w:style w:type="paragraph" w:styleId="13">
    <w:name w:val="table of authorities"/>
    <w:basedOn w:val="1"/>
    <w:next w:val="1"/>
    <w:qFormat/>
    <w:uiPriority w:val="0"/>
    <w:pPr>
      <w:ind w:left="420" w:leftChars="200"/>
    </w:pPr>
    <w:rPr>
      <w:szCs w:val="20"/>
    </w:rPr>
  </w:style>
  <w:style w:type="paragraph" w:styleId="14">
    <w:name w:val="List Bullet 4"/>
    <w:basedOn w:val="1"/>
    <w:qFormat/>
    <w:uiPriority w:val="0"/>
    <w:pPr>
      <w:numPr>
        <w:ilvl w:val="0"/>
        <w:numId w:val="1"/>
      </w:numPr>
    </w:pPr>
  </w:style>
  <w:style w:type="paragraph" w:styleId="15">
    <w:name w:val="Normal Indent"/>
    <w:basedOn w:val="1"/>
    <w:link w:val="312"/>
    <w:qFormat/>
    <w:uiPriority w:val="0"/>
    <w:pPr>
      <w:spacing w:line="360" w:lineRule="auto"/>
      <w:ind w:firstLine="420"/>
    </w:pPr>
    <w:rPr>
      <w:sz w:val="28"/>
      <w:szCs w:val="20"/>
    </w:rPr>
  </w:style>
  <w:style w:type="paragraph" w:styleId="16">
    <w:name w:val="caption"/>
    <w:basedOn w:val="1"/>
    <w:next w:val="1"/>
    <w:qFormat/>
    <w:uiPriority w:val="0"/>
    <w:rPr>
      <w:rFonts w:ascii="Arial" w:hAnsi="Arial" w:eastAsia="黑体" w:cs="Arial"/>
      <w:sz w:val="20"/>
      <w:szCs w:val="20"/>
    </w:rPr>
  </w:style>
  <w:style w:type="paragraph" w:styleId="17">
    <w:name w:val="List Bullet"/>
    <w:basedOn w:val="1"/>
    <w:qFormat/>
    <w:uiPriority w:val="0"/>
    <w:pPr>
      <w:numPr>
        <w:ilvl w:val="0"/>
        <w:numId w:val="2"/>
      </w:numPr>
    </w:pPr>
  </w:style>
  <w:style w:type="paragraph" w:styleId="18">
    <w:name w:val="Document Map"/>
    <w:basedOn w:val="1"/>
    <w:link w:val="75"/>
    <w:qFormat/>
    <w:uiPriority w:val="0"/>
    <w:pPr>
      <w:shd w:val="clear" w:color="auto" w:fill="000080"/>
    </w:pPr>
  </w:style>
  <w:style w:type="paragraph" w:styleId="19">
    <w:name w:val="toa heading"/>
    <w:basedOn w:val="1"/>
    <w:next w:val="1"/>
    <w:qFormat/>
    <w:uiPriority w:val="0"/>
    <w:pPr>
      <w:spacing w:before="120"/>
    </w:pPr>
    <w:rPr>
      <w:rFonts w:ascii="Arial" w:hAnsi="Arial" w:cs="Arial"/>
      <w:sz w:val="24"/>
    </w:rPr>
  </w:style>
  <w:style w:type="paragraph" w:styleId="20">
    <w:name w:val="annotation text"/>
    <w:basedOn w:val="1"/>
    <w:link w:val="85"/>
    <w:qFormat/>
    <w:uiPriority w:val="0"/>
    <w:pPr>
      <w:jc w:val="left"/>
    </w:pPr>
  </w:style>
  <w:style w:type="paragraph" w:styleId="21">
    <w:name w:val="Body Text 3"/>
    <w:basedOn w:val="1"/>
    <w:link w:val="157"/>
    <w:qFormat/>
    <w:uiPriority w:val="0"/>
    <w:rPr>
      <w:rFonts w:ascii="宋体"/>
      <w:sz w:val="24"/>
      <w:szCs w:val="20"/>
    </w:rPr>
  </w:style>
  <w:style w:type="paragraph" w:styleId="22">
    <w:name w:val="List Bullet 3"/>
    <w:basedOn w:val="1"/>
    <w:qFormat/>
    <w:uiPriority w:val="0"/>
    <w:pPr>
      <w:numPr>
        <w:ilvl w:val="0"/>
        <w:numId w:val="3"/>
      </w:numPr>
    </w:pPr>
  </w:style>
  <w:style w:type="paragraph" w:styleId="23">
    <w:name w:val="Body Text"/>
    <w:basedOn w:val="1"/>
    <w:link w:val="155"/>
    <w:qFormat/>
    <w:uiPriority w:val="0"/>
    <w:pPr>
      <w:spacing w:after="120"/>
    </w:pPr>
  </w:style>
  <w:style w:type="paragraph" w:styleId="24">
    <w:name w:val="Body Text Indent"/>
    <w:basedOn w:val="1"/>
    <w:link w:val="167"/>
    <w:qFormat/>
    <w:uiPriority w:val="0"/>
    <w:pPr>
      <w:spacing w:after="120"/>
      <w:ind w:left="420" w:leftChars="200"/>
    </w:pPr>
  </w:style>
  <w:style w:type="paragraph" w:styleId="25">
    <w:name w:val="List 2"/>
    <w:basedOn w:val="1"/>
    <w:qFormat/>
    <w:uiPriority w:val="0"/>
    <w:pPr>
      <w:spacing w:line="440" w:lineRule="atLeast"/>
      <w:ind w:left="840" w:hanging="420"/>
    </w:pPr>
    <w:rPr>
      <w:szCs w:val="20"/>
    </w:rPr>
  </w:style>
  <w:style w:type="paragraph" w:styleId="26">
    <w:name w:val="List Bullet 2"/>
    <w:basedOn w:val="1"/>
    <w:qFormat/>
    <w:uiPriority w:val="0"/>
    <w:pPr>
      <w:numPr>
        <w:ilvl w:val="0"/>
        <w:numId w:val="4"/>
      </w:numPr>
    </w:pPr>
  </w:style>
  <w:style w:type="paragraph" w:styleId="27">
    <w:name w:val="index 4"/>
    <w:basedOn w:val="1"/>
    <w:next w:val="1"/>
    <w:qFormat/>
    <w:uiPriority w:val="0"/>
    <w:pPr>
      <w:ind w:left="600" w:leftChars="600"/>
    </w:pPr>
    <w:rPr>
      <w:rFonts w:ascii="Calibri" w:hAnsi="Calibri"/>
    </w:rPr>
  </w:style>
  <w:style w:type="paragraph" w:styleId="28">
    <w:name w:val="toc 5"/>
    <w:basedOn w:val="1"/>
    <w:next w:val="1"/>
    <w:unhideWhenUsed/>
    <w:qFormat/>
    <w:uiPriority w:val="0"/>
    <w:pPr>
      <w:ind w:left="1680" w:leftChars="800"/>
    </w:pPr>
    <w:rPr>
      <w:rFonts w:asciiTheme="minorHAnsi" w:hAnsiTheme="minorHAnsi" w:eastAsiaTheme="minorEastAsia" w:cstheme="minorBidi"/>
      <w:szCs w:val="22"/>
    </w:rPr>
  </w:style>
  <w:style w:type="paragraph" w:styleId="29">
    <w:name w:val="toc 3"/>
    <w:basedOn w:val="1"/>
    <w:next w:val="1"/>
    <w:qFormat/>
    <w:uiPriority w:val="39"/>
    <w:pPr>
      <w:ind w:left="420"/>
      <w:jc w:val="left"/>
    </w:pPr>
    <w:rPr>
      <w:iCs/>
      <w:sz w:val="20"/>
      <w:szCs w:val="20"/>
    </w:rPr>
  </w:style>
  <w:style w:type="paragraph" w:styleId="30">
    <w:name w:val="Plain Text"/>
    <w:basedOn w:val="1"/>
    <w:link w:val="163"/>
    <w:qFormat/>
    <w:uiPriority w:val="0"/>
    <w:pPr>
      <w:tabs>
        <w:tab w:val="left" w:pos="5890"/>
        <w:tab w:val="left" w:leader="middleDot" w:pos="8108"/>
      </w:tabs>
      <w:spacing w:line="223" w:lineRule="auto"/>
      <w:ind w:firstLine="380"/>
    </w:pPr>
    <w:rPr>
      <w:rFonts w:ascii="宋体" w:hAnsi="Courier New"/>
      <w:color w:val="000000"/>
      <w:kern w:val="0"/>
      <w:szCs w:val="20"/>
    </w:rPr>
  </w:style>
  <w:style w:type="paragraph" w:styleId="31">
    <w:name w:val="List Bullet 5"/>
    <w:basedOn w:val="1"/>
    <w:qFormat/>
    <w:uiPriority w:val="0"/>
    <w:pPr>
      <w:numPr>
        <w:ilvl w:val="0"/>
        <w:numId w:val="5"/>
      </w:numPr>
    </w:pPr>
  </w:style>
  <w:style w:type="paragraph" w:styleId="32">
    <w:name w:val="toc 8"/>
    <w:basedOn w:val="1"/>
    <w:next w:val="1"/>
    <w:unhideWhenUsed/>
    <w:qFormat/>
    <w:uiPriority w:val="0"/>
    <w:pPr>
      <w:ind w:left="2940" w:leftChars="1400"/>
    </w:pPr>
    <w:rPr>
      <w:rFonts w:asciiTheme="minorHAnsi" w:hAnsiTheme="minorHAnsi" w:eastAsiaTheme="minorEastAsia" w:cstheme="minorBidi"/>
      <w:szCs w:val="22"/>
    </w:rPr>
  </w:style>
  <w:style w:type="paragraph" w:styleId="33">
    <w:name w:val="Date"/>
    <w:basedOn w:val="1"/>
    <w:next w:val="1"/>
    <w:link w:val="186"/>
    <w:qFormat/>
    <w:uiPriority w:val="0"/>
    <w:pPr>
      <w:ind w:left="100" w:leftChars="2500"/>
    </w:pPr>
  </w:style>
  <w:style w:type="paragraph" w:styleId="34">
    <w:name w:val="Body Text Indent 2"/>
    <w:basedOn w:val="1"/>
    <w:link w:val="162"/>
    <w:qFormat/>
    <w:uiPriority w:val="0"/>
    <w:pPr>
      <w:spacing w:after="120" w:line="480" w:lineRule="auto"/>
      <w:ind w:left="420" w:leftChars="200"/>
    </w:pPr>
  </w:style>
  <w:style w:type="paragraph" w:styleId="35">
    <w:name w:val="endnote text"/>
    <w:basedOn w:val="1"/>
    <w:link w:val="166"/>
    <w:qFormat/>
    <w:uiPriority w:val="0"/>
    <w:pPr>
      <w:snapToGrid w:val="0"/>
      <w:jc w:val="left"/>
    </w:pPr>
  </w:style>
  <w:style w:type="paragraph" w:styleId="36">
    <w:name w:val="Balloon Text"/>
    <w:basedOn w:val="1"/>
    <w:link w:val="79"/>
    <w:qFormat/>
    <w:uiPriority w:val="0"/>
    <w:rPr>
      <w:sz w:val="18"/>
      <w:szCs w:val="18"/>
    </w:rPr>
  </w:style>
  <w:style w:type="paragraph" w:styleId="37">
    <w:name w:val="footer"/>
    <w:basedOn w:val="1"/>
    <w:link w:val="78"/>
    <w:qFormat/>
    <w:uiPriority w:val="99"/>
    <w:pPr>
      <w:tabs>
        <w:tab w:val="center" w:pos="4153"/>
        <w:tab w:val="right" w:pos="8306"/>
      </w:tabs>
      <w:snapToGrid w:val="0"/>
      <w:jc w:val="left"/>
    </w:pPr>
    <w:rPr>
      <w:sz w:val="18"/>
      <w:szCs w:val="18"/>
    </w:rPr>
  </w:style>
  <w:style w:type="paragraph" w:styleId="38">
    <w:name w:val="header"/>
    <w:basedOn w:val="1"/>
    <w:link w:val="76"/>
    <w:qFormat/>
    <w:uiPriority w:val="0"/>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8890"/>
      </w:tabs>
      <w:spacing w:before="120" w:after="120"/>
    </w:pPr>
    <w:rPr>
      <w:rFonts w:eastAsia="黑体"/>
      <w:b/>
      <w:bCs/>
      <w:caps/>
      <w:sz w:val="20"/>
      <w:szCs w:val="20"/>
    </w:rPr>
  </w:style>
  <w:style w:type="paragraph" w:styleId="40">
    <w:name w:val="toc 4"/>
    <w:basedOn w:val="1"/>
    <w:next w:val="1"/>
    <w:qFormat/>
    <w:uiPriority w:val="0"/>
    <w:pPr>
      <w:ind w:left="1260" w:leftChars="600"/>
    </w:pPr>
  </w:style>
  <w:style w:type="paragraph" w:styleId="41">
    <w:name w:val="index heading"/>
    <w:basedOn w:val="1"/>
    <w:next w:val="42"/>
    <w:qFormat/>
    <w:uiPriority w:val="0"/>
    <w:pPr>
      <w:spacing w:before="240" w:after="120" w:line="440" w:lineRule="atLeast"/>
      <w:jc w:val="center"/>
    </w:pPr>
    <w:rPr>
      <w:b/>
      <w:bCs/>
      <w:szCs w:val="31"/>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Subtitle"/>
    <w:link w:val="372"/>
    <w:qFormat/>
    <w:uiPriority w:val="0"/>
    <w:pPr>
      <w:spacing w:line="312" w:lineRule="atLeast"/>
      <w:outlineLvl w:val="1"/>
    </w:pPr>
    <w:rPr>
      <w:rFonts w:eastAsia="黑体" w:asciiTheme="minorHAnsi" w:hAnsiTheme="minorHAnsi" w:cstheme="minorBidi"/>
      <w:b/>
      <w:bCs/>
      <w:kern w:val="28"/>
      <w:sz w:val="84"/>
      <w:lang w:val="en-US" w:eastAsia="zh-CN" w:bidi="ar-SA"/>
    </w:rPr>
  </w:style>
  <w:style w:type="paragraph" w:styleId="44">
    <w:name w:val="List"/>
    <w:basedOn w:val="1"/>
    <w:qFormat/>
    <w:uiPriority w:val="0"/>
    <w:pPr>
      <w:spacing w:line="440" w:lineRule="atLeast"/>
      <w:ind w:left="420" w:hanging="420"/>
    </w:pPr>
    <w:rPr>
      <w:szCs w:val="20"/>
    </w:rPr>
  </w:style>
  <w:style w:type="paragraph" w:styleId="45">
    <w:name w:val="footnote text"/>
    <w:basedOn w:val="1"/>
    <w:link w:val="156"/>
    <w:qFormat/>
    <w:uiPriority w:val="0"/>
    <w:pPr>
      <w:snapToGrid w:val="0"/>
      <w:jc w:val="left"/>
    </w:pPr>
    <w:rPr>
      <w:sz w:val="18"/>
      <w:szCs w:val="18"/>
    </w:rPr>
  </w:style>
  <w:style w:type="paragraph" w:styleId="46">
    <w:name w:val="toc 6"/>
    <w:basedOn w:val="1"/>
    <w:next w:val="1"/>
    <w:unhideWhenUsed/>
    <w:qFormat/>
    <w:uiPriority w:val="0"/>
    <w:pPr>
      <w:ind w:left="2100" w:leftChars="1000"/>
    </w:pPr>
    <w:rPr>
      <w:rFonts w:asciiTheme="minorHAnsi" w:hAnsiTheme="minorHAnsi" w:eastAsiaTheme="minorEastAsia" w:cstheme="minorBidi"/>
      <w:szCs w:val="22"/>
    </w:rPr>
  </w:style>
  <w:style w:type="paragraph" w:styleId="47">
    <w:name w:val="Body Text Indent 3"/>
    <w:basedOn w:val="1"/>
    <w:link w:val="160"/>
    <w:qFormat/>
    <w:uiPriority w:val="0"/>
    <w:pPr>
      <w:spacing w:after="120" w:line="440" w:lineRule="atLeast"/>
      <w:ind w:left="200" w:leftChars="200"/>
    </w:pPr>
    <w:rPr>
      <w:sz w:val="16"/>
      <w:szCs w:val="20"/>
    </w:rPr>
  </w:style>
  <w:style w:type="paragraph" w:styleId="48">
    <w:name w:val="toc 2"/>
    <w:basedOn w:val="1"/>
    <w:next w:val="1"/>
    <w:qFormat/>
    <w:uiPriority w:val="39"/>
    <w:pPr>
      <w:ind w:left="210"/>
      <w:jc w:val="left"/>
    </w:pPr>
    <w:rPr>
      <w:smallCaps/>
      <w:sz w:val="20"/>
      <w:szCs w:val="20"/>
    </w:rPr>
  </w:style>
  <w:style w:type="paragraph" w:styleId="49">
    <w:name w:val="toc 9"/>
    <w:basedOn w:val="1"/>
    <w:next w:val="1"/>
    <w:unhideWhenUsed/>
    <w:qFormat/>
    <w:uiPriority w:val="0"/>
    <w:pPr>
      <w:ind w:left="3360" w:leftChars="1600"/>
    </w:pPr>
    <w:rPr>
      <w:rFonts w:asciiTheme="minorHAnsi" w:hAnsiTheme="minorHAnsi" w:eastAsiaTheme="minorEastAsia" w:cstheme="minorBidi"/>
      <w:szCs w:val="22"/>
    </w:rPr>
  </w:style>
  <w:style w:type="paragraph" w:styleId="50">
    <w:name w:val="Body Text 2"/>
    <w:basedOn w:val="1"/>
    <w:link w:val="164"/>
    <w:qFormat/>
    <w:uiPriority w:val="0"/>
    <w:rPr>
      <w:rFonts w:ascii="宋体" w:hAnsi="宋体"/>
      <w:sz w:val="28"/>
    </w:rPr>
  </w:style>
  <w:style w:type="paragraph" w:styleId="5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52">
    <w:name w:val="Normal (Web)"/>
    <w:basedOn w:val="1"/>
    <w:link w:val="361"/>
    <w:qFormat/>
    <w:uiPriority w:val="0"/>
    <w:pPr>
      <w:spacing w:before="100" w:beforeAutospacing="1" w:after="100" w:afterAutospacing="1"/>
    </w:pPr>
    <w:rPr>
      <w:rFonts w:ascii="宋体" w:hAnsi="宋体" w:cs="宋体"/>
      <w:sz w:val="24"/>
    </w:rPr>
  </w:style>
  <w:style w:type="paragraph" w:styleId="53">
    <w:name w:val="Title"/>
    <w:basedOn w:val="1"/>
    <w:link w:val="15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54">
    <w:name w:val="annotation subject"/>
    <w:basedOn w:val="20"/>
    <w:next w:val="20"/>
    <w:link w:val="194"/>
    <w:qFormat/>
    <w:uiPriority w:val="0"/>
    <w:pPr>
      <w:jc w:val="both"/>
    </w:pPr>
    <w:rPr>
      <w:b/>
      <w:bCs/>
    </w:rPr>
  </w:style>
  <w:style w:type="paragraph" w:styleId="55">
    <w:name w:val="Body Text First Indent"/>
    <w:basedOn w:val="1"/>
    <w:link w:val="195"/>
    <w:qFormat/>
    <w:uiPriority w:val="0"/>
    <w:pPr>
      <w:spacing w:line="312" w:lineRule="auto"/>
      <w:ind w:firstLine="420"/>
    </w:pPr>
  </w:style>
  <w:style w:type="paragraph" w:styleId="56">
    <w:name w:val="Body Text First Indent 2"/>
    <w:basedOn w:val="24"/>
    <w:link w:val="168"/>
    <w:qFormat/>
    <w:uiPriority w:val="0"/>
    <w:pPr>
      <w:ind w:firstLine="420" w:firstLineChars="200"/>
    </w:pPr>
  </w:style>
  <w:style w:type="table" w:styleId="58">
    <w:name w:val="Table Grid"/>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9">
    <w:name w:val="Table Theme"/>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0">
    <w:name w:val="Table Subtle 2"/>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1">
    <w:name w:val="Table List 7"/>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character" w:styleId="63">
    <w:name w:val="Strong"/>
    <w:basedOn w:val="62"/>
    <w:qFormat/>
    <w:uiPriority w:val="0"/>
    <w:rPr>
      <w:rFonts w:ascii="Times New Roman" w:hAnsi="Times New Roman" w:eastAsia="宋体" w:cs="Times New Roman"/>
      <w:b/>
      <w:bCs/>
    </w:rPr>
  </w:style>
  <w:style w:type="character" w:styleId="64">
    <w:name w:val="endnote reference"/>
    <w:basedOn w:val="62"/>
    <w:qFormat/>
    <w:uiPriority w:val="0"/>
    <w:rPr>
      <w:vertAlign w:val="superscript"/>
    </w:rPr>
  </w:style>
  <w:style w:type="character" w:styleId="65">
    <w:name w:val="page number"/>
    <w:basedOn w:val="62"/>
    <w:qFormat/>
    <w:uiPriority w:val="0"/>
  </w:style>
  <w:style w:type="character" w:styleId="66">
    <w:name w:val="FollowedHyperlink"/>
    <w:basedOn w:val="62"/>
    <w:qFormat/>
    <w:uiPriority w:val="0"/>
    <w:rPr>
      <w:color w:val="000080"/>
      <w:u w:val="single"/>
    </w:rPr>
  </w:style>
  <w:style w:type="character" w:styleId="67">
    <w:name w:val="Emphasis"/>
    <w:qFormat/>
    <w:uiPriority w:val="0"/>
    <w:rPr>
      <w:i/>
    </w:rPr>
  </w:style>
  <w:style w:type="character" w:styleId="68">
    <w:name w:val="line number"/>
    <w:basedOn w:val="62"/>
    <w:qFormat/>
    <w:uiPriority w:val="0"/>
  </w:style>
  <w:style w:type="character" w:styleId="69">
    <w:name w:val="Hyperlink"/>
    <w:basedOn w:val="62"/>
    <w:qFormat/>
    <w:uiPriority w:val="99"/>
    <w:rPr>
      <w:color w:val="0000FF"/>
      <w:u w:val="single"/>
    </w:rPr>
  </w:style>
  <w:style w:type="character" w:styleId="70">
    <w:name w:val="annotation reference"/>
    <w:basedOn w:val="62"/>
    <w:qFormat/>
    <w:uiPriority w:val="0"/>
    <w:rPr>
      <w:sz w:val="21"/>
      <w:szCs w:val="21"/>
    </w:rPr>
  </w:style>
  <w:style w:type="character" w:styleId="71">
    <w:name w:val="footnote reference"/>
    <w:basedOn w:val="62"/>
    <w:qFormat/>
    <w:uiPriority w:val="0"/>
    <w:rPr>
      <w:vertAlign w:val="superscript"/>
    </w:rPr>
  </w:style>
  <w:style w:type="character" w:customStyle="1" w:styleId="72">
    <w:name w:val="标题 1 Char"/>
    <w:basedOn w:val="62"/>
    <w:link w:val="3"/>
    <w:qFormat/>
    <w:uiPriority w:val="0"/>
    <w:rPr>
      <w:rFonts w:eastAsia="宋体"/>
      <w:b/>
      <w:bCs/>
      <w:kern w:val="44"/>
      <w:sz w:val="44"/>
      <w:szCs w:val="44"/>
      <w:lang w:val="en-US" w:eastAsia="zh-CN" w:bidi="ar-SA"/>
    </w:rPr>
  </w:style>
  <w:style w:type="character" w:customStyle="1" w:styleId="73">
    <w:name w:val="标题 2 Char2"/>
    <w:basedOn w:val="62"/>
    <w:link w:val="4"/>
    <w:qFormat/>
    <w:uiPriority w:val="0"/>
    <w:rPr>
      <w:rFonts w:ascii="Arial" w:hAnsi="Arial" w:eastAsia="黑体"/>
      <w:b/>
      <w:bCs/>
      <w:kern w:val="2"/>
      <w:sz w:val="32"/>
      <w:szCs w:val="32"/>
      <w:lang w:val="en-US" w:eastAsia="zh-CN" w:bidi="ar-SA"/>
    </w:rPr>
  </w:style>
  <w:style w:type="character" w:customStyle="1" w:styleId="74">
    <w:name w:val="标题 3 Char"/>
    <w:link w:val="5"/>
    <w:qFormat/>
    <w:uiPriority w:val="0"/>
    <w:rPr>
      <w:b/>
      <w:bCs/>
      <w:sz w:val="32"/>
      <w:szCs w:val="32"/>
    </w:rPr>
  </w:style>
  <w:style w:type="character" w:customStyle="1" w:styleId="75">
    <w:name w:val="文档结构图 Char"/>
    <w:basedOn w:val="62"/>
    <w:link w:val="18"/>
    <w:qFormat/>
    <w:uiPriority w:val="0"/>
    <w:rPr>
      <w:rFonts w:eastAsia="宋体"/>
      <w:kern w:val="2"/>
      <w:sz w:val="21"/>
      <w:szCs w:val="24"/>
      <w:lang w:val="en-US" w:eastAsia="zh-CN" w:bidi="ar-SA"/>
    </w:rPr>
  </w:style>
  <w:style w:type="character" w:customStyle="1" w:styleId="76">
    <w:name w:val="页眉 Char"/>
    <w:basedOn w:val="62"/>
    <w:link w:val="38"/>
    <w:qFormat/>
    <w:uiPriority w:val="0"/>
    <w:rPr>
      <w:rFonts w:eastAsia="宋体"/>
      <w:kern w:val="2"/>
      <w:sz w:val="18"/>
      <w:szCs w:val="18"/>
      <w:lang w:val="en-US" w:eastAsia="zh-CN" w:bidi="ar-SA"/>
    </w:rPr>
  </w:style>
  <w:style w:type="character" w:customStyle="1" w:styleId="77">
    <w:name w:val="1.1 Char"/>
    <w:basedOn w:val="62"/>
    <w:qFormat/>
    <w:uiPriority w:val="0"/>
    <w:rPr>
      <w:rFonts w:ascii="宋体" w:hAnsi="Arial" w:eastAsia="宋体"/>
      <w:b/>
      <w:snapToGrid w:val="0"/>
      <w:sz w:val="32"/>
      <w:lang w:val="en-US" w:eastAsia="zh-CN" w:bidi="ar-SA"/>
    </w:rPr>
  </w:style>
  <w:style w:type="character" w:customStyle="1" w:styleId="78">
    <w:name w:val="页脚 Char"/>
    <w:basedOn w:val="62"/>
    <w:link w:val="37"/>
    <w:qFormat/>
    <w:uiPriority w:val="99"/>
    <w:rPr>
      <w:rFonts w:eastAsia="宋体"/>
      <w:kern w:val="2"/>
      <w:sz w:val="18"/>
      <w:szCs w:val="18"/>
      <w:lang w:val="en-US" w:eastAsia="zh-CN" w:bidi="ar-SA"/>
    </w:rPr>
  </w:style>
  <w:style w:type="character" w:customStyle="1" w:styleId="79">
    <w:name w:val="批注框文本 Char"/>
    <w:basedOn w:val="62"/>
    <w:link w:val="36"/>
    <w:qFormat/>
    <w:uiPriority w:val="0"/>
    <w:rPr>
      <w:rFonts w:eastAsia="宋体"/>
      <w:kern w:val="2"/>
      <w:sz w:val="18"/>
      <w:szCs w:val="18"/>
      <w:lang w:val="en-US" w:eastAsia="zh-CN" w:bidi="ar-SA"/>
    </w:rPr>
  </w:style>
  <w:style w:type="character" w:customStyle="1" w:styleId="80">
    <w:name w:val="标题2 Char Char"/>
    <w:basedOn w:val="62"/>
    <w:link w:val="81"/>
    <w:qFormat/>
    <w:uiPriority w:val="0"/>
    <w:rPr>
      <w:rFonts w:eastAsia="宋体"/>
      <w:b/>
      <w:kern w:val="44"/>
      <w:sz w:val="32"/>
      <w:szCs w:val="32"/>
      <w:lang w:val="en-US" w:eastAsia="zh-CN" w:bidi="ar-SA"/>
    </w:rPr>
  </w:style>
  <w:style w:type="paragraph" w:customStyle="1" w:styleId="81">
    <w:name w:val="标题2"/>
    <w:basedOn w:val="4"/>
    <w:link w:val="80"/>
    <w:qFormat/>
    <w:uiPriority w:val="0"/>
    <w:pPr>
      <w:spacing w:before="0" w:after="0" w:line="400" w:lineRule="exact"/>
      <w:outlineLvl w:val="0"/>
    </w:pPr>
    <w:rPr>
      <w:rFonts w:eastAsia="宋体"/>
      <w:kern w:val="44"/>
    </w:rPr>
  </w:style>
  <w:style w:type="character" w:customStyle="1" w:styleId="82">
    <w:name w:val="font5 Char Char"/>
    <w:basedOn w:val="62"/>
    <w:link w:val="83"/>
    <w:qFormat/>
    <w:uiPriority w:val="0"/>
    <w:rPr>
      <w:rFonts w:ascii="宋体" w:hAnsi="宋体" w:eastAsia="宋体"/>
      <w:sz w:val="24"/>
      <w:szCs w:val="24"/>
      <w:lang w:val="en-US" w:eastAsia="zh-CN" w:bidi="ar-SA"/>
    </w:rPr>
  </w:style>
  <w:style w:type="paragraph" w:customStyle="1" w:styleId="83">
    <w:name w:val="font5"/>
    <w:basedOn w:val="1"/>
    <w:link w:val="82"/>
    <w:qFormat/>
    <w:uiPriority w:val="0"/>
    <w:pPr>
      <w:widowControl/>
      <w:spacing w:before="100" w:beforeAutospacing="1" w:after="100" w:afterAutospacing="1"/>
      <w:jc w:val="left"/>
    </w:pPr>
    <w:rPr>
      <w:rFonts w:ascii="宋体" w:hAnsi="宋体"/>
      <w:sz w:val="24"/>
    </w:rPr>
  </w:style>
  <w:style w:type="character" w:customStyle="1" w:styleId="84">
    <w:name w:val="Char Char Char"/>
    <w:basedOn w:val="62"/>
    <w:qFormat/>
    <w:uiPriority w:val="0"/>
    <w:rPr>
      <w:rFonts w:ascii="Arial" w:hAnsi="Arial" w:eastAsia="黑体"/>
      <w:b/>
      <w:bCs/>
      <w:kern w:val="2"/>
      <w:sz w:val="32"/>
      <w:szCs w:val="32"/>
      <w:lang w:val="en-US" w:eastAsia="zh-CN" w:bidi="ar-SA"/>
    </w:rPr>
  </w:style>
  <w:style w:type="character" w:customStyle="1" w:styleId="85">
    <w:name w:val="批注文字 Char"/>
    <w:basedOn w:val="62"/>
    <w:link w:val="20"/>
    <w:qFormat/>
    <w:uiPriority w:val="0"/>
    <w:rPr>
      <w:rFonts w:eastAsia="宋体"/>
      <w:kern w:val="2"/>
      <w:sz w:val="21"/>
      <w:szCs w:val="24"/>
      <w:lang w:val="en-US" w:eastAsia="zh-CN" w:bidi="ar-SA"/>
    </w:rPr>
  </w:style>
  <w:style w:type="paragraph" w:customStyle="1" w:styleId="86">
    <w:name w:val="Char Char Char1"/>
    <w:basedOn w:val="1"/>
    <w:qFormat/>
    <w:uiPriority w:val="0"/>
    <w:pPr>
      <w:tabs>
        <w:tab w:val="left" w:pos="1280"/>
      </w:tabs>
      <w:snapToGrid w:val="0"/>
      <w:spacing w:line="360" w:lineRule="auto"/>
      <w:ind w:left="200"/>
    </w:pPr>
    <w:rPr>
      <w:rFonts w:eastAsia="仿宋_GB2312" w:cs="宋体"/>
      <w:sz w:val="24"/>
    </w:rPr>
  </w:style>
  <w:style w:type="paragraph" w:customStyle="1" w:styleId="87">
    <w:name w:val="Char Char Char1 Char"/>
    <w:basedOn w:val="4"/>
    <w:next w:val="1"/>
    <w:qFormat/>
    <w:uiPriority w:val="0"/>
    <w:pPr>
      <w:snapToGrid w:val="0"/>
      <w:spacing w:before="120" w:after="120" w:line="240" w:lineRule="auto"/>
      <w:jc w:val="left"/>
    </w:pPr>
    <w:rPr>
      <w:bCs w:val="0"/>
      <w:szCs w:val="20"/>
    </w:rPr>
  </w:style>
  <w:style w:type="paragraph" w:customStyle="1" w:styleId="88">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8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0">
    <w:name w:val="Char Char Char Char Char Char Char Char Char Char Char Char Char Char Char Char"/>
    <w:basedOn w:val="4"/>
    <w:next w:val="1"/>
    <w:qFormat/>
    <w:uiPriority w:val="0"/>
    <w:pPr>
      <w:snapToGrid w:val="0"/>
      <w:spacing w:before="120" w:after="120" w:line="240" w:lineRule="auto"/>
      <w:jc w:val="left"/>
    </w:pPr>
    <w:rPr>
      <w:bCs w:val="0"/>
      <w:sz w:val="24"/>
      <w:szCs w:val="20"/>
    </w:rPr>
  </w:style>
  <w:style w:type="paragraph" w:customStyle="1" w:styleId="91">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92">
    <w:name w:val="样式1"/>
    <w:basedOn w:val="23"/>
    <w:qFormat/>
    <w:uiPriority w:val="0"/>
    <w:pPr>
      <w:tabs>
        <w:tab w:val="left" w:pos="960"/>
      </w:tabs>
      <w:spacing w:before="100" w:beforeAutospacing="1" w:after="100" w:afterAutospacing="1"/>
      <w:jc w:val="center"/>
    </w:pPr>
    <w:rPr>
      <w:color w:val="000000"/>
      <w:spacing w:val="8"/>
      <w:sz w:val="24"/>
      <w:szCs w:val="20"/>
    </w:rPr>
  </w:style>
  <w:style w:type="paragraph" w:customStyle="1" w:styleId="93">
    <w:name w:val="Char"/>
    <w:basedOn w:val="1"/>
    <w:qFormat/>
    <w:uiPriority w:val="0"/>
    <w:pPr>
      <w:tabs>
        <w:tab w:val="left" w:pos="360"/>
      </w:tabs>
    </w:pPr>
    <w:rPr>
      <w:sz w:val="24"/>
    </w:rPr>
  </w:style>
  <w:style w:type="paragraph" w:customStyle="1" w:styleId="94">
    <w:name w:val="Char Char Char Char Char Char Char Char Char Char Char Char Char"/>
    <w:basedOn w:val="4"/>
    <w:next w:val="1"/>
    <w:qFormat/>
    <w:uiPriority w:val="0"/>
    <w:pPr>
      <w:snapToGrid w:val="0"/>
      <w:spacing w:before="120" w:after="120" w:line="240" w:lineRule="auto"/>
      <w:jc w:val="left"/>
    </w:pPr>
    <w:rPr>
      <w:bCs w:val="0"/>
      <w:sz w:val="24"/>
      <w:szCs w:val="20"/>
    </w:rPr>
  </w:style>
  <w:style w:type="paragraph" w:customStyle="1" w:styleId="95">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96">
    <w:name w:val="表格"/>
    <w:basedOn w:val="1"/>
    <w:link w:val="352"/>
    <w:qFormat/>
    <w:uiPriority w:val="0"/>
    <w:pPr>
      <w:jc w:val="center"/>
      <w:textAlignment w:val="center"/>
    </w:pPr>
    <w:rPr>
      <w:rFonts w:ascii="华文细黑" w:hAnsi="华文细黑"/>
      <w:kern w:val="0"/>
      <w:szCs w:val="20"/>
    </w:rPr>
  </w:style>
  <w:style w:type="paragraph" w:customStyle="1" w:styleId="97">
    <w:name w:val="Char Char Char1 Char Char Char Char Char Char Char"/>
    <w:basedOn w:val="1"/>
    <w:qFormat/>
    <w:uiPriority w:val="0"/>
    <w:pPr>
      <w:spacing w:line="480" w:lineRule="exact"/>
    </w:pPr>
  </w:style>
  <w:style w:type="paragraph" w:customStyle="1" w:styleId="98">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99">
    <w:name w:val="样式2"/>
    <w:basedOn w:val="1"/>
    <w:qFormat/>
    <w:uiPriority w:val="0"/>
    <w:pPr>
      <w:adjustRightInd w:val="0"/>
      <w:spacing w:before="240" w:after="60" w:line="420" w:lineRule="atLeast"/>
      <w:jc w:val="center"/>
      <w:textAlignment w:val="baseline"/>
      <w:outlineLvl w:val="0"/>
    </w:pPr>
    <w:rPr>
      <w:rFonts w:ascii="Arial" w:hAnsi="Arial"/>
      <w:b/>
      <w:sz w:val="32"/>
    </w:rPr>
  </w:style>
  <w:style w:type="paragraph" w:customStyle="1" w:styleId="100">
    <w:name w:val="一"/>
    <w:basedOn w:val="1"/>
    <w:qFormat/>
    <w:uiPriority w:val="0"/>
    <w:pPr>
      <w:adjustRightInd w:val="0"/>
      <w:spacing w:before="360" w:after="180" w:line="440" w:lineRule="exact"/>
      <w:ind w:firstLine="425"/>
      <w:jc w:val="center"/>
      <w:textAlignment w:val="baseline"/>
    </w:pPr>
    <w:rPr>
      <w:rFonts w:ascii="黑体" w:hAnsi="Courier New" w:eastAsia="黑体"/>
      <w:kern w:val="0"/>
      <w:sz w:val="30"/>
      <w:szCs w:val="20"/>
    </w:rPr>
  </w:style>
  <w:style w:type="paragraph" w:customStyle="1" w:styleId="101">
    <w:name w:val="p0"/>
    <w:basedOn w:val="1"/>
    <w:qFormat/>
    <w:uiPriority w:val="0"/>
    <w:pPr>
      <w:widowControl/>
    </w:pPr>
    <w:rPr>
      <w:rFonts w:hint="eastAsia"/>
      <w:szCs w:val="20"/>
    </w:rPr>
  </w:style>
  <w:style w:type="paragraph" w:customStyle="1" w:styleId="102">
    <w:name w:val="xl31"/>
    <w:basedOn w:val="1"/>
    <w:qFormat/>
    <w:uiPriority w:val="0"/>
    <w:pPr>
      <w:widowControl/>
      <w:spacing w:before="100" w:beforeAutospacing="1" w:after="100" w:afterAutospacing="1"/>
      <w:jc w:val="center"/>
    </w:pPr>
    <w:rPr>
      <w:rFonts w:ascii="宋体" w:hAnsi="宋体"/>
      <w:kern w:val="0"/>
      <w:sz w:val="24"/>
    </w:rPr>
  </w:style>
  <w:style w:type="paragraph" w:customStyle="1" w:styleId="103">
    <w:name w:val="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4">
    <w:name w:val="Char Char Char Char Char Char Char Char Char Char Char Char Char Char Char Char1"/>
    <w:basedOn w:val="4"/>
    <w:next w:val="1"/>
    <w:qFormat/>
    <w:uiPriority w:val="0"/>
    <w:pPr>
      <w:snapToGrid w:val="0"/>
      <w:spacing w:before="120" w:after="120" w:line="240" w:lineRule="auto"/>
      <w:jc w:val="left"/>
    </w:pPr>
    <w:rPr>
      <w:bCs w:val="0"/>
      <w:sz w:val="24"/>
      <w:szCs w:val="20"/>
    </w:rPr>
  </w:style>
  <w:style w:type="paragraph" w:customStyle="1" w:styleId="105">
    <w:name w:val="纯文本1"/>
    <w:basedOn w:val="1"/>
    <w:qFormat/>
    <w:uiPriority w:val="0"/>
    <w:pPr>
      <w:autoSpaceDE w:val="0"/>
      <w:autoSpaceDN w:val="0"/>
      <w:adjustRightInd w:val="0"/>
      <w:spacing w:line="360" w:lineRule="exact"/>
      <w:ind w:firstLine="425"/>
    </w:pPr>
    <w:rPr>
      <w:rFonts w:ascii="宋体"/>
      <w:szCs w:val="20"/>
    </w:rPr>
  </w:style>
  <w:style w:type="paragraph" w:customStyle="1" w:styleId="106">
    <w:name w:val="Char Char Char Char Char Char"/>
    <w:basedOn w:val="4"/>
    <w:next w:val="1"/>
    <w:qFormat/>
    <w:uiPriority w:val="0"/>
    <w:pPr>
      <w:snapToGrid w:val="0"/>
      <w:spacing w:before="120" w:after="120" w:line="240" w:lineRule="auto"/>
      <w:jc w:val="left"/>
    </w:pPr>
    <w:rPr>
      <w:bCs w:val="0"/>
      <w:sz w:val="24"/>
      <w:szCs w:val="20"/>
    </w:rPr>
  </w:style>
  <w:style w:type="paragraph" w:customStyle="1" w:styleId="107">
    <w:name w:val="表格文字"/>
    <w:basedOn w:val="1"/>
    <w:qFormat/>
    <w:uiPriority w:val="0"/>
    <w:rPr>
      <w:sz w:val="24"/>
    </w:rPr>
  </w:style>
  <w:style w:type="paragraph" w:customStyle="1" w:styleId="108">
    <w:name w:val="1"/>
    <w:basedOn w:val="1"/>
    <w:next w:val="1"/>
    <w:qFormat/>
    <w:uiPriority w:val="0"/>
  </w:style>
  <w:style w:type="paragraph" w:customStyle="1" w:styleId="109">
    <w:name w:val="小条"/>
    <w:basedOn w:val="110"/>
    <w:qFormat/>
    <w:uiPriority w:val="0"/>
    <w:rPr>
      <w:rFonts w:ascii="Times New Roman"/>
    </w:rPr>
  </w:style>
  <w:style w:type="paragraph" w:customStyle="1" w:styleId="110">
    <w:name w:val="段落"/>
    <w:basedOn w:val="1"/>
    <w:qFormat/>
    <w:uiPriority w:val="0"/>
    <w:pPr>
      <w:spacing w:line="360" w:lineRule="auto"/>
    </w:pPr>
    <w:rPr>
      <w:rFonts w:ascii="宋体" w:hAnsi="宋体"/>
      <w:szCs w:val="20"/>
    </w:rPr>
  </w:style>
  <w:style w:type="paragraph" w:customStyle="1" w:styleId="111">
    <w:name w:val="Char Char Char Char Char Char Char"/>
    <w:basedOn w:val="1"/>
    <w:qFormat/>
    <w:uiPriority w:val="0"/>
  </w:style>
  <w:style w:type="paragraph" w:customStyle="1" w:styleId="112">
    <w:name w:val="font7"/>
    <w:basedOn w:val="1"/>
    <w:qFormat/>
    <w:uiPriority w:val="0"/>
    <w:pPr>
      <w:widowControl/>
      <w:spacing w:before="100" w:beforeAutospacing="1" w:after="100" w:afterAutospacing="1"/>
      <w:jc w:val="left"/>
    </w:pPr>
    <w:rPr>
      <w:rFonts w:hint="eastAsia" w:ascii="宋体" w:hAnsi="宋体"/>
      <w:kern w:val="0"/>
      <w:sz w:val="28"/>
      <w:szCs w:val="28"/>
    </w:rPr>
  </w:style>
  <w:style w:type="paragraph" w:customStyle="1" w:styleId="113">
    <w:name w:val="Char Char Char Char Char Char Char Char Char Char Char Char Char1"/>
    <w:basedOn w:val="4"/>
    <w:next w:val="1"/>
    <w:qFormat/>
    <w:uiPriority w:val="0"/>
    <w:pPr>
      <w:snapToGrid w:val="0"/>
      <w:spacing w:before="120" w:after="120" w:line="240" w:lineRule="auto"/>
      <w:jc w:val="left"/>
    </w:pPr>
    <w:rPr>
      <w:bCs w:val="0"/>
      <w:sz w:val="24"/>
      <w:szCs w:val="20"/>
    </w:rPr>
  </w:style>
  <w:style w:type="paragraph" w:customStyle="1" w:styleId="114">
    <w:name w:val="样式4"/>
    <w:basedOn w:val="1"/>
    <w:qFormat/>
    <w:uiPriority w:val="0"/>
    <w:pPr>
      <w:adjustRightInd w:val="0"/>
      <w:spacing w:before="240" w:after="60" w:line="420" w:lineRule="atLeast"/>
      <w:jc w:val="center"/>
      <w:textAlignment w:val="baseline"/>
      <w:outlineLvl w:val="0"/>
    </w:pPr>
    <w:rPr>
      <w:rFonts w:ascii="Arial" w:hAnsi="Arial"/>
      <w:b/>
      <w:kern w:val="0"/>
      <w:sz w:val="32"/>
    </w:rPr>
  </w:style>
  <w:style w:type="paragraph" w:customStyle="1" w:styleId="115">
    <w:name w:val="Char1"/>
    <w:basedOn w:val="1"/>
    <w:qFormat/>
    <w:uiPriority w:val="0"/>
    <w:rPr>
      <w:rFonts w:ascii="Tahoma" w:hAnsi="Tahoma"/>
      <w:sz w:val="24"/>
      <w:szCs w:val="20"/>
    </w:rPr>
  </w:style>
  <w:style w:type="paragraph" w:customStyle="1" w:styleId="116">
    <w:name w:val="表中文字"/>
    <w:basedOn w:val="1"/>
    <w:link w:val="390"/>
    <w:qFormat/>
    <w:uiPriority w:val="0"/>
    <w:pPr>
      <w:spacing w:line="320" w:lineRule="exact"/>
      <w:jc w:val="center"/>
    </w:pPr>
    <w:rPr>
      <w:szCs w:val="21"/>
    </w:rPr>
  </w:style>
  <w:style w:type="paragraph" w:customStyle="1" w:styleId="117">
    <w:name w:val="样式3"/>
    <w:basedOn w:val="1"/>
    <w:qFormat/>
    <w:uiPriority w:val="0"/>
    <w:pPr>
      <w:adjustRightInd w:val="0"/>
      <w:jc w:val="center"/>
      <w:textAlignment w:val="baseline"/>
      <w:outlineLvl w:val="0"/>
    </w:pPr>
    <w:rPr>
      <w:rFonts w:ascii="Arial" w:hAnsi="Arial"/>
      <w:b/>
    </w:rPr>
  </w:style>
  <w:style w:type="paragraph" w:customStyle="1" w:styleId="118">
    <w:name w:val="xl27"/>
    <w:basedOn w:val="1"/>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character" w:customStyle="1" w:styleId="119">
    <w:name w:val="标题 2 Char"/>
    <w:basedOn w:val="62"/>
    <w:qFormat/>
    <w:uiPriority w:val="0"/>
    <w:rPr>
      <w:rFonts w:ascii="Arial" w:hAnsi="Arial" w:eastAsia="黑体" w:cs="宋体"/>
      <w:b/>
      <w:bCs/>
      <w:kern w:val="2"/>
      <w:sz w:val="32"/>
      <w:szCs w:val="32"/>
      <w:lang w:val="en-US" w:eastAsia="zh-CN" w:bidi="ar-SA"/>
    </w:rPr>
  </w:style>
  <w:style w:type="paragraph" w:customStyle="1" w:styleId="120">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21">
    <w:name w:val="font8"/>
    <w:basedOn w:val="1"/>
    <w:qFormat/>
    <w:uiPriority w:val="0"/>
    <w:pPr>
      <w:widowControl/>
      <w:spacing w:before="100" w:beforeAutospacing="1" w:after="100" w:afterAutospacing="1"/>
      <w:jc w:val="left"/>
    </w:pPr>
    <w:rPr>
      <w:kern w:val="0"/>
      <w:sz w:val="28"/>
      <w:szCs w:val="28"/>
    </w:rPr>
  </w:style>
  <w:style w:type="paragraph" w:customStyle="1" w:styleId="122">
    <w:name w:val="xl24"/>
    <w:basedOn w:val="1"/>
    <w:qFormat/>
    <w:uiPriority w:val="0"/>
    <w:pPr>
      <w:widowControl/>
      <w:pBdr>
        <w:top w:val="single" w:color="auto" w:sz="4" w:space="0"/>
      </w:pBdr>
      <w:spacing w:before="100" w:beforeAutospacing="1" w:after="100" w:afterAutospacing="1"/>
      <w:jc w:val="left"/>
    </w:pPr>
    <w:rPr>
      <w:rFonts w:ascii="宋体" w:hAnsi="宋体"/>
      <w:kern w:val="0"/>
      <w:sz w:val="24"/>
    </w:rPr>
  </w:style>
  <w:style w:type="paragraph" w:customStyle="1" w:styleId="123">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24">
    <w:name w:val="xl26"/>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25">
    <w:name w:val="xl2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26">
    <w:name w:val="xl29"/>
    <w:basedOn w:val="1"/>
    <w:qFormat/>
    <w:uiPriority w:val="0"/>
    <w:pPr>
      <w:widowControl/>
      <w:pBdr>
        <w:top w:val="single" w:color="auto" w:sz="4" w:space="0"/>
        <w:left w:val="single" w:color="auto" w:sz="4" w:space="0"/>
      </w:pBdr>
      <w:spacing w:before="100" w:beforeAutospacing="1" w:after="100" w:afterAutospacing="1"/>
      <w:jc w:val="left"/>
    </w:pPr>
    <w:rPr>
      <w:kern w:val="0"/>
      <w:sz w:val="24"/>
    </w:rPr>
  </w:style>
  <w:style w:type="paragraph" w:customStyle="1" w:styleId="127">
    <w:name w:val="xl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4"/>
    </w:rPr>
  </w:style>
  <w:style w:type="paragraph" w:customStyle="1" w:styleId="128">
    <w:name w:val="xl32"/>
    <w:basedOn w:val="1"/>
    <w:qFormat/>
    <w:uiPriority w:val="0"/>
    <w:pPr>
      <w:widowControl/>
      <w:spacing w:before="100" w:beforeAutospacing="1" w:after="100" w:afterAutospacing="1"/>
      <w:jc w:val="left"/>
    </w:pPr>
    <w:rPr>
      <w:kern w:val="0"/>
      <w:sz w:val="24"/>
    </w:rPr>
  </w:style>
  <w:style w:type="paragraph" w:customStyle="1" w:styleId="129">
    <w:name w:val="xl33"/>
    <w:basedOn w:val="1"/>
    <w:qFormat/>
    <w:uiPriority w:val="0"/>
    <w:pPr>
      <w:widowControl/>
      <w:pBdr>
        <w:left w:val="single" w:color="auto" w:sz="4" w:space="0"/>
      </w:pBdr>
      <w:spacing w:before="100" w:beforeAutospacing="1" w:after="100" w:afterAutospacing="1"/>
      <w:jc w:val="left"/>
    </w:pPr>
    <w:rPr>
      <w:kern w:val="0"/>
      <w:sz w:val="24"/>
    </w:rPr>
  </w:style>
  <w:style w:type="paragraph" w:customStyle="1" w:styleId="130">
    <w:name w:val="xl34"/>
    <w:basedOn w:val="1"/>
    <w:qFormat/>
    <w:uiPriority w:val="0"/>
    <w:pPr>
      <w:widowControl/>
      <w:pBdr>
        <w:left w:val="single" w:color="auto" w:sz="4" w:space="0"/>
        <w:right w:val="single" w:color="auto" w:sz="4" w:space="0"/>
      </w:pBdr>
      <w:spacing w:before="100" w:beforeAutospacing="1" w:after="100" w:afterAutospacing="1"/>
      <w:jc w:val="left"/>
    </w:pPr>
    <w:rPr>
      <w:kern w:val="0"/>
      <w:sz w:val="24"/>
    </w:rPr>
  </w:style>
  <w:style w:type="paragraph" w:customStyle="1" w:styleId="131">
    <w:name w:val="xl35"/>
    <w:basedOn w:val="1"/>
    <w:qFormat/>
    <w:uiPriority w:val="0"/>
    <w:pPr>
      <w:widowControl/>
      <w:pBdr>
        <w:left w:val="single" w:color="auto" w:sz="4" w:space="0"/>
      </w:pBdr>
      <w:spacing w:before="100" w:beforeAutospacing="1" w:after="100" w:afterAutospacing="1"/>
      <w:jc w:val="left"/>
    </w:pPr>
    <w:rPr>
      <w:rFonts w:ascii="宋体" w:hAnsi="宋体"/>
      <w:kern w:val="0"/>
      <w:sz w:val="24"/>
    </w:rPr>
  </w:style>
  <w:style w:type="paragraph" w:customStyle="1" w:styleId="132">
    <w:name w:val="xl3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33">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34">
    <w:name w:val="xl38"/>
    <w:basedOn w:val="1"/>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135">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36">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37">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3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39">
    <w:name w:val="xl4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140">
    <w:name w:val="xl4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kern w:val="0"/>
      <w:sz w:val="24"/>
    </w:rPr>
  </w:style>
  <w:style w:type="paragraph" w:customStyle="1" w:styleId="141">
    <w:name w:val="xl4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kern w:val="0"/>
      <w:sz w:val="24"/>
    </w:rPr>
  </w:style>
  <w:style w:type="paragraph" w:customStyle="1" w:styleId="142">
    <w:name w:val="xl46"/>
    <w:basedOn w:val="1"/>
    <w:qFormat/>
    <w:uiPriority w:val="0"/>
    <w:pPr>
      <w:widowControl/>
      <w:pBdr>
        <w:left w:val="single" w:color="auto" w:sz="4" w:space="0"/>
      </w:pBdr>
      <w:spacing w:before="100" w:beforeAutospacing="1" w:after="100" w:afterAutospacing="1"/>
      <w:jc w:val="center"/>
    </w:pPr>
    <w:rPr>
      <w:rFonts w:ascii="宋体" w:hAnsi="宋体"/>
      <w:kern w:val="0"/>
      <w:sz w:val="24"/>
    </w:rPr>
  </w:style>
  <w:style w:type="paragraph" w:customStyle="1" w:styleId="143">
    <w:name w:val="xl48"/>
    <w:basedOn w:val="1"/>
    <w:qFormat/>
    <w:uiPriority w:val="0"/>
    <w:pPr>
      <w:widowControl/>
      <w:pBdr>
        <w:left w:val="single" w:color="auto" w:sz="4" w:space="0"/>
      </w:pBdr>
      <w:spacing w:before="100" w:beforeAutospacing="1" w:after="100" w:afterAutospacing="1"/>
      <w:jc w:val="center"/>
    </w:pPr>
    <w:rPr>
      <w:kern w:val="0"/>
      <w:sz w:val="24"/>
    </w:rPr>
  </w:style>
  <w:style w:type="paragraph" w:customStyle="1" w:styleId="144">
    <w:name w:val="xl4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45">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46">
    <w:name w:val="xl51"/>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147">
    <w:name w:val="xl52"/>
    <w:basedOn w:val="1"/>
    <w:qFormat/>
    <w:uiPriority w:val="0"/>
    <w:pPr>
      <w:widowControl/>
      <w:pBdr>
        <w:top w:val="single" w:color="auto" w:sz="4" w:space="0"/>
      </w:pBdr>
      <w:spacing w:before="100" w:beforeAutospacing="1" w:after="100" w:afterAutospacing="1"/>
      <w:jc w:val="center"/>
    </w:pPr>
    <w:rPr>
      <w:kern w:val="0"/>
      <w:sz w:val="24"/>
    </w:rPr>
  </w:style>
  <w:style w:type="character" w:customStyle="1" w:styleId="148">
    <w:name w:val="font5 Char"/>
    <w:basedOn w:val="62"/>
    <w:qFormat/>
    <w:uiPriority w:val="0"/>
    <w:rPr>
      <w:rFonts w:ascii="宋体" w:hAnsi="宋体" w:eastAsia="宋体"/>
      <w:sz w:val="24"/>
      <w:szCs w:val="24"/>
      <w:lang w:val="en-US" w:eastAsia="zh-CN" w:bidi="ar-SA"/>
    </w:rPr>
  </w:style>
  <w:style w:type="paragraph" w:customStyle="1" w:styleId="14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496" w:themeColor="accent1" w:themeShade="BF"/>
      <w:kern w:val="0"/>
      <w:sz w:val="28"/>
      <w:szCs w:val="28"/>
    </w:rPr>
  </w:style>
  <w:style w:type="character" w:customStyle="1" w:styleId="150">
    <w:name w:val="标题 4 Char"/>
    <w:basedOn w:val="62"/>
    <w:link w:val="6"/>
    <w:qFormat/>
    <w:uiPriority w:val="0"/>
    <w:rPr>
      <w:rFonts w:ascii="Arial" w:hAnsi="Arial" w:eastAsia="黑体"/>
      <w:b/>
      <w:bCs/>
      <w:kern w:val="2"/>
      <w:sz w:val="28"/>
      <w:szCs w:val="28"/>
    </w:rPr>
  </w:style>
  <w:style w:type="character" w:customStyle="1" w:styleId="151">
    <w:name w:val="标题 6 Char"/>
    <w:basedOn w:val="62"/>
    <w:link w:val="8"/>
    <w:qFormat/>
    <w:uiPriority w:val="0"/>
    <w:rPr>
      <w:rFonts w:ascii="Arial" w:hAnsi="Arial" w:eastAsia="黑体"/>
      <w:b/>
      <w:bCs/>
      <w:kern w:val="2"/>
      <w:sz w:val="24"/>
      <w:szCs w:val="24"/>
    </w:rPr>
  </w:style>
  <w:style w:type="character" w:customStyle="1" w:styleId="152">
    <w:name w:val="标题 7 Char"/>
    <w:basedOn w:val="62"/>
    <w:link w:val="9"/>
    <w:qFormat/>
    <w:uiPriority w:val="0"/>
    <w:rPr>
      <w:b/>
      <w:bCs/>
      <w:sz w:val="24"/>
      <w:szCs w:val="24"/>
    </w:rPr>
  </w:style>
  <w:style w:type="character" w:customStyle="1" w:styleId="153">
    <w:name w:val="标题 8 Char"/>
    <w:basedOn w:val="62"/>
    <w:link w:val="10"/>
    <w:qFormat/>
    <w:uiPriority w:val="0"/>
    <w:rPr>
      <w:rFonts w:ascii="Arial" w:hAnsi="Arial" w:eastAsia="黑体"/>
      <w:sz w:val="24"/>
      <w:szCs w:val="24"/>
    </w:rPr>
  </w:style>
  <w:style w:type="character" w:customStyle="1" w:styleId="154">
    <w:name w:val="标题 9 Char"/>
    <w:basedOn w:val="62"/>
    <w:link w:val="11"/>
    <w:qFormat/>
    <w:uiPriority w:val="0"/>
    <w:rPr>
      <w:rFonts w:ascii="Arial" w:hAnsi="Arial" w:eastAsia="黑体"/>
      <w:sz w:val="21"/>
      <w:szCs w:val="21"/>
    </w:rPr>
  </w:style>
  <w:style w:type="character" w:customStyle="1" w:styleId="155">
    <w:name w:val="正文文本 Char1"/>
    <w:basedOn w:val="62"/>
    <w:link w:val="23"/>
    <w:qFormat/>
    <w:uiPriority w:val="99"/>
    <w:rPr>
      <w:kern w:val="2"/>
      <w:sz w:val="21"/>
      <w:szCs w:val="24"/>
    </w:rPr>
  </w:style>
  <w:style w:type="character" w:customStyle="1" w:styleId="156">
    <w:name w:val="脚注文本 Char"/>
    <w:basedOn w:val="62"/>
    <w:link w:val="45"/>
    <w:qFormat/>
    <w:uiPriority w:val="0"/>
    <w:rPr>
      <w:kern w:val="2"/>
      <w:sz w:val="18"/>
      <w:szCs w:val="18"/>
    </w:rPr>
  </w:style>
  <w:style w:type="character" w:customStyle="1" w:styleId="157">
    <w:name w:val="正文文本 3 Char"/>
    <w:basedOn w:val="62"/>
    <w:link w:val="21"/>
    <w:qFormat/>
    <w:uiPriority w:val="0"/>
    <w:rPr>
      <w:rFonts w:ascii="宋体"/>
      <w:kern w:val="2"/>
      <w:sz w:val="24"/>
    </w:rPr>
  </w:style>
  <w:style w:type="character" w:customStyle="1" w:styleId="158">
    <w:name w:val="标题 Char"/>
    <w:basedOn w:val="62"/>
    <w:link w:val="53"/>
    <w:qFormat/>
    <w:uiPriority w:val="0"/>
    <w:rPr>
      <w:rFonts w:ascii="Arial" w:hAnsi="Arial"/>
      <w:b/>
      <w:sz w:val="32"/>
    </w:rPr>
  </w:style>
  <w:style w:type="character" w:customStyle="1" w:styleId="159">
    <w:name w:val="正文文本缩进 Char"/>
    <w:basedOn w:val="62"/>
    <w:qFormat/>
    <w:uiPriority w:val="0"/>
    <w:rPr>
      <w:kern w:val="2"/>
      <w:sz w:val="21"/>
      <w:szCs w:val="24"/>
    </w:rPr>
  </w:style>
  <w:style w:type="character" w:customStyle="1" w:styleId="160">
    <w:name w:val="正文文本缩进 3 Char"/>
    <w:basedOn w:val="62"/>
    <w:link w:val="47"/>
    <w:qFormat/>
    <w:uiPriority w:val="0"/>
    <w:rPr>
      <w:kern w:val="2"/>
      <w:sz w:val="16"/>
    </w:rPr>
  </w:style>
  <w:style w:type="character" w:customStyle="1" w:styleId="161">
    <w:name w:val="font161"/>
    <w:basedOn w:val="62"/>
    <w:qFormat/>
    <w:uiPriority w:val="0"/>
    <w:rPr>
      <w:b/>
      <w:bCs/>
      <w:sz w:val="32"/>
      <w:szCs w:val="32"/>
    </w:rPr>
  </w:style>
  <w:style w:type="character" w:customStyle="1" w:styleId="162">
    <w:name w:val="正文文本缩进 2 Char"/>
    <w:basedOn w:val="62"/>
    <w:link w:val="34"/>
    <w:qFormat/>
    <w:uiPriority w:val="0"/>
    <w:rPr>
      <w:kern w:val="2"/>
      <w:sz w:val="21"/>
      <w:szCs w:val="24"/>
    </w:rPr>
  </w:style>
  <w:style w:type="character" w:customStyle="1" w:styleId="163">
    <w:name w:val="纯文本 Char"/>
    <w:basedOn w:val="62"/>
    <w:link w:val="30"/>
    <w:qFormat/>
    <w:uiPriority w:val="0"/>
    <w:rPr>
      <w:rFonts w:ascii="宋体" w:hAnsi="Courier New"/>
      <w:color w:val="000000"/>
      <w:sz w:val="21"/>
    </w:rPr>
  </w:style>
  <w:style w:type="character" w:customStyle="1" w:styleId="164">
    <w:name w:val="正文文本 2 Char"/>
    <w:basedOn w:val="62"/>
    <w:link w:val="50"/>
    <w:qFormat/>
    <w:uiPriority w:val="0"/>
    <w:rPr>
      <w:rFonts w:ascii="宋体" w:hAnsi="宋体"/>
      <w:kern w:val="2"/>
      <w:sz w:val="28"/>
      <w:szCs w:val="24"/>
    </w:rPr>
  </w:style>
  <w:style w:type="paragraph" w:customStyle="1" w:styleId="165">
    <w:name w:val="表格文字居中"/>
    <w:basedOn w:val="1"/>
    <w:next w:val="1"/>
    <w:qFormat/>
    <w:uiPriority w:val="0"/>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character" w:customStyle="1" w:styleId="166">
    <w:name w:val="尾注文本 Char"/>
    <w:basedOn w:val="62"/>
    <w:link w:val="35"/>
    <w:qFormat/>
    <w:uiPriority w:val="0"/>
    <w:rPr>
      <w:kern w:val="2"/>
      <w:sz w:val="21"/>
      <w:szCs w:val="24"/>
    </w:rPr>
  </w:style>
  <w:style w:type="character" w:customStyle="1" w:styleId="167">
    <w:name w:val="正文文本缩进 Char1"/>
    <w:basedOn w:val="62"/>
    <w:link w:val="24"/>
    <w:qFormat/>
    <w:uiPriority w:val="99"/>
    <w:rPr>
      <w:kern w:val="2"/>
      <w:sz w:val="21"/>
      <w:szCs w:val="24"/>
    </w:rPr>
  </w:style>
  <w:style w:type="character" w:customStyle="1" w:styleId="168">
    <w:name w:val="正文首行缩进 2 Char"/>
    <w:basedOn w:val="167"/>
    <w:link w:val="56"/>
    <w:qFormat/>
    <w:uiPriority w:val="0"/>
    <w:rPr>
      <w:kern w:val="2"/>
      <w:sz w:val="21"/>
      <w:szCs w:val="24"/>
    </w:rPr>
  </w:style>
  <w:style w:type="paragraph" w:styleId="169">
    <w:name w:val="List Paragraph"/>
    <w:basedOn w:val="1"/>
    <w:qFormat/>
    <w:uiPriority w:val="34"/>
    <w:pPr>
      <w:ind w:firstLine="420" w:firstLineChars="200"/>
    </w:pPr>
  </w:style>
  <w:style w:type="paragraph" w:customStyle="1" w:styleId="17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71">
    <w:name w:val="未处理的提及1"/>
    <w:basedOn w:val="62"/>
    <w:semiHidden/>
    <w:unhideWhenUsed/>
    <w:qFormat/>
    <w:uiPriority w:val="99"/>
    <w:rPr>
      <w:color w:val="605E5C"/>
      <w:shd w:val="clear" w:color="auto" w:fill="E1DFDD"/>
    </w:rPr>
  </w:style>
  <w:style w:type="character" w:customStyle="1" w:styleId="172">
    <w:name w:val="标题 5 Char"/>
    <w:basedOn w:val="62"/>
    <w:link w:val="7"/>
    <w:qFormat/>
    <w:uiPriority w:val="0"/>
    <w:rPr>
      <w:b/>
      <w:bCs/>
      <w:kern w:val="2"/>
      <w:sz w:val="28"/>
      <w:szCs w:val="28"/>
    </w:rPr>
  </w:style>
  <w:style w:type="character" w:customStyle="1" w:styleId="173">
    <w:name w:val="批注文字 字符1"/>
    <w:basedOn w:val="62"/>
    <w:semiHidden/>
    <w:qFormat/>
    <w:uiPriority w:val="99"/>
  </w:style>
  <w:style w:type="character" w:customStyle="1" w:styleId="174">
    <w:name w:val="Char Char5"/>
    <w:basedOn w:val="62"/>
    <w:qFormat/>
    <w:uiPriority w:val="0"/>
    <w:rPr>
      <w:rFonts w:eastAsia="宋体"/>
      <w:kern w:val="2"/>
      <w:sz w:val="18"/>
      <w:szCs w:val="18"/>
      <w:lang w:val="en-US" w:eastAsia="zh-CN" w:bidi="ar-SA"/>
    </w:rPr>
  </w:style>
  <w:style w:type="character" w:customStyle="1" w:styleId="175">
    <w:name w:val="Char Char3"/>
    <w:basedOn w:val="62"/>
    <w:qFormat/>
    <w:uiPriority w:val="0"/>
    <w:rPr>
      <w:rFonts w:eastAsia="宋体"/>
      <w:kern w:val="2"/>
      <w:sz w:val="18"/>
      <w:szCs w:val="18"/>
      <w:lang w:val="en-US" w:eastAsia="zh-CN" w:bidi="ar-SA"/>
    </w:rPr>
  </w:style>
  <w:style w:type="character" w:customStyle="1" w:styleId="176">
    <w:name w:val="Char Char2"/>
    <w:basedOn w:val="62"/>
    <w:qFormat/>
    <w:uiPriority w:val="0"/>
    <w:rPr>
      <w:rFonts w:eastAsia="宋体"/>
      <w:kern w:val="2"/>
      <w:sz w:val="21"/>
      <w:szCs w:val="24"/>
      <w:lang w:val="en-US" w:eastAsia="zh-CN" w:bidi="ar-SA"/>
    </w:rPr>
  </w:style>
  <w:style w:type="character" w:customStyle="1" w:styleId="177">
    <w:name w:val="Char Char"/>
    <w:qFormat/>
    <w:uiPriority w:val="0"/>
    <w:rPr>
      <w:rFonts w:eastAsia="宋体"/>
      <w:kern w:val="2"/>
      <w:sz w:val="18"/>
      <w:szCs w:val="18"/>
      <w:lang w:val="en-US" w:eastAsia="zh-CN" w:bidi="ar-SA"/>
    </w:rPr>
  </w:style>
  <w:style w:type="character" w:customStyle="1" w:styleId="178">
    <w:name w:val="Char Char1"/>
    <w:basedOn w:val="62"/>
    <w:qFormat/>
    <w:uiPriority w:val="0"/>
    <w:rPr>
      <w:rFonts w:eastAsia="宋体"/>
      <w:kern w:val="2"/>
      <w:sz w:val="21"/>
      <w:szCs w:val="24"/>
      <w:lang w:val="en-US" w:eastAsia="zh-CN" w:bidi="ar-SA"/>
    </w:rPr>
  </w:style>
  <w:style w:type="character" w:customStyle="1" w:styleId="179">
    <w:name w:val="Char Char4"/>
    <w:basedOn w:val="62"/>
    <w:qFormat/>
    <w:uiPriority w:val="0"/>
    <w:rPr>
      <w:rFonts w:eastAsia="宋体"/>
      <w:kern w:val="2"/>
      <w:sz w:val="18"/>
      <w:szCs w:val="18"/>
      <w:lang w:val="en-US" w:eastAsia="zh-CN" w:bidi="ar-SA"/>
    </w:rPr>
  </w:style>
  <w:style w:type="character" w:customStyle="1" w:styleId="180">
    <w:name w:val="标题 1 Char Char"/>
    <w:basedOn w:val="62"/>
    <w:qFormat/>
    <w:uiPriority w:val="0"/>
    <w:rPr>
      <w:rFonts w:eastAsia="宋体"/>
      <w:b/>
      <w:bCs/>
      <w:kern w:val="44"/>
      <w:sz w:val="44"/>
      <w:szCs w:val="44"/>
      <w:lang w:val="en-US" w:eastAsia="zh-CN" w:bidi="ar-SA"/>
    </w:rPr>
  </w:style>
  <w:style w:type="character" w:customStyle="1" w:styleId="181">
    <w:name w:val="批注框文本 字符1"/>
    <w:basedOn w:val="62"/>
    <w:semiHidden/>
    <w:qFormat/>
    <w:uiPriority w:val="99"/>
    <w:rPr>
      <w:sz w:val="18"/>
      <w:szCs w:val="18"/>
    </w:rPr>
  </w:style>
  <w:style w:type="character" w:customStyle="1" w:styleId="182">
    <w:name w:val="文档结构图 字符1"/>
    <w:basedOn w:val="62"/>
    <w:semiHidden/>
    <w:qFormat/>
    <w:uiPriority w:val="99"/>
    <w:rPr>
      <w:rFonts w:ascii="Microsoft YaHei UI" w:eastAsia="Microsoft YaHei UI"/>
      <w:sz w:val="18"/>
      <w:szCs w:val="18"/>
    </w:rPr>
  </w:style>
  <w:style w:type="character" w:customStyle="1" w:styleId="183">
    <w:name w:val="Char Char Char Char Char"/>
    <w:basedOn w:val="62"/>
    <w:qFormat/>
    <w:uiPriority w:val="0"/>
    <w:rPr>
      <w:rFonts w:ascii="Arial" w:hAnsi="Arial" w:eastAsia="黑体"/>
      <w:b/>
      <w:bCs/>
      <w:kern w:val="2"/>
      <w:sz w:val="32"/>
      <w:szCs w:val="32"/>
      <w:lang w:val="en-US" w:eastAsia="zh-CN" w:bidi="ar-SA"/>
    </w:rPr>
  </w:style>
  <w:style w:type="character" w:customStyle="1" w:styleId="184">
    <w:name w:val="Char Char8"/>
    <w:basedOn w:val="62"/>
    <w:qFormat/>
    <w:uiPriority w:val="0"/>
    <w:rPr>
      <w:rFonts w:eastAsia="宋体"/>
      <w:b/>
      <w:bCs/>
      <w:kern w:val="44"/>
      <w:sz w:val="44"/>
      <w:szCs w:val="44"/>
      <w:lang w:val="en-US" w:eastAsia="zh-CN" w:bidi="ar-SA"/>
    </w:rPr>
  </w:style>
  <w:style w:type="paragraph" w:customStyle="1" w:styleId="185">
    <w:name w:val="reader-word-layer reader-word-s23-6"/>
    <w:basedOn w:val="1"/>
    <w:qFormat/>
    <w:uiPriority w:val="0"/>
    <w:pPr>
      <w:widowControl/>
      <w:spacing w:before="100" w:beforeAutospacing="1" w:after="100" w:afterAutospacing="1"/>
      <w:jc w:val="left"/>
    </w:pPr>
    <w:rPr>
      <w:rFonts w:ascii="宋体" w:hAnsi="宋体" w:cs="宋体"/>
      <w:kern w:val="0"/>
      <w:sz w:val="24"/>
    </w:rPr>
  </w:style>
  <w:style w:type="character" w:customStyle="1" w:styleId="186">
    <w:name w:val="日期 Char"/>
    <w:basedOn w:val="62"/>
    <w:link w:val="33"/>
    <w:qFormat/>
    <w:uiPriority w:val="0"/>
    <w:rPr>
      <w:kern w:val="2"/>
      <w:sz w:val="21"/>
      <w:szCs w:val="24"/>
    </w:rPr>
  </w:style>
  <w:style w:type="paragraph" w:customStyle="1" w:styleId="187">
    <w:name w:val="reader-word-layer reader-word-s23-9"/>
    <w:basedOn w:val="1"/>
    <w:qFormat/>
    <w:uiPriority w:val="0"/>
    <w:pPr>
      <w:widowControl/>
      <w:spacing w:before="100" w:beforeAutospacing="1" w:after="100" w:afterAutospacing="1"/>
      <w:jc w:val="left"/>
    </w:pPr>
    <w:rPr>
      <w:rFonts w:ascii="宋体" w:hAnsi="宋体" w:cs="宋体"/>
      <w:kern w:val="0"/>
      <w:sz w:val="24"/>
    </w:rPr>
  </w:style>
  <w:style w:type="paragraph" w:customStyle="1" w:styleId="188">
    <w:name w:val="reader-word-layer reader-word-s23-5"/>
    <w:basedOn w:val="1"/>
    <w:qFormat/>
    <w:uiPriority w:val="0"/>
    <w:pPr>
      <w:widowControl/>
      <w:spacing w:before="100" w:beforeAutospacing="1" w:after="100" w:afterAutospacing="1"/>
      <w:jc w:val="left"/>
    </w:pPr>
    <w:rPr>
      <w:rFonts w:ascii="宋体" w:hAnsi="宋体" w:cs="宋体"/>
      <w:kern w:val="0"/>
      <w:sz w:val="24"/>
    </w:rPr>
  </w:style>
  <w:style w:type="paragraph" w:customStyle="1" w:styleId="189">
    <w:name w:val="reader-word-layer reader-word-s23-4"/>
    <w:basedOn w:val="1"/>
    <w:qFormat/>
    <w:uiPriority w:val="0"/>
    <w:pPr>
      <w:widowControl/>
      <w:spacing w:before="100" w:beforeAutospacing="1" w:after="100" w:afterAutospacing="1"/>
      <w:jc w:val="left"/>
    </w:pPr>
    <w:rPr>
      <w:rFonts w:ascii="宋体" w:hAnsi="宋体" w:cs="宋体"/>
      <w:kern w:val="0"/>
      <w:sz w:val="24"/>
    </w:rPr>
  </w:style>
  <w:style w:type="table" w:customStyle="1" w:styleId="190">
    <w:name w:val="网格型1"/>
    <w:basedOn w:val="5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leGrid"/>
    <w:qFormat/>
    <w:uiPriority w:val="0"/>
    <w:rPr>
      <w:rFonts w:ascii="Calibri" w:hAnsi="Calibri"/>
      <w:kern w:val="2"/>
      <w:sz w:val="21"/>
      <w:szCs w:val="22"/>
    </w:rPr>
    <w:tblPr>
      <w:tblCellMar>
        <w:top w:w="0" w:type="dxa"/>
        <w:left w:w="0" w:type="dxa"/>
        <w:bottom w:w="0" w:type="dxa"/>
        <w:right w:w="0" w:type="dxa"/>
      </w:tblCellMar>
    </w:tblPr>
  </w:style>
  <w:style w:type="character" w:customStyle="1" w:styleId="192">
    <w:name w:val="不明显强调1"/>
    <w:basedOn w:val="62"/>
    <w:qFormat/>
    <w:uiPriority w:val="19"/>
    <w:rPr>
      <w:i/>
      <w:iCs/>
      <w:color w:val="808080"/>
    </w:rPr>
  </w:style>
  <w:style w:type="character" w:customStyle="1" w:styleId="193">
    <w:name w:val="标题 2 Char1"/>
    <w:basedOn w:val="62"/>
    <w:qFormat/>
    <w:uiPriority w:val="0"/>
    <w:rPr>
      <w:rFonts w:ascii="Arial" w:hAnsi="Arial" w:eastAsia="黑体"/>
      <w:b/>
      <w:bCs/>
      <w:kern w:val="2"/>
      <w:sz w:val="32"/>
      <w:szCs w:val="32"/>
      <w:lang w:val="en-US" w:eastAsia="zh-CN" w:bidi="ar-SA"/>
    </w:rPr>
  </w:style>
  <w:style w:type="character" w:customStyle="1" w:styleId="194">
    <w:name w:val="批注主题 Char1"/>
    <w:basedOn w:val="85"/>
    <w:link w:val="54"/>
    <w:qFormat/>
    <w:uiPriority w:val="99"/>
    <w:rPr>
      <w:rFonts w:eastAsia="宋体"/>
      <w:b/>
      <w:bCs/>
      <w:kern w:val="2"/>
      <w:sz w:val="21"/>
      <w:szCs w:val="24"/>
      <w:lang w:val="en-US" w:eastAsia="zh-CN" w:bidi="ar-SA"/>
    </w:rPr>
  </w:style>
  <w:style w:type="character" w:customStyle="1" w:styleId="195">
    <w:name w:val="正文首行缩进 Char1"/>
    <w:basedOn w:val="155"/>
    <w:link w:val="55"/>
    <w:qFormat/>
    <w:uiPriority w:val="99"/>
    <w:rPr>
      <w:kern w:val="2"/>
      <w:sz w:val="21"/>
      <w:szCs w:val="24"/>
    </w:rPr>
  </w:style>
  <w:style w:type="paragraph" w:customStyle="1" w:styleId="196">
    <w:name w:val="Char1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197">
    <w:name w:val="正文文本 Char"/>
    <w:basedOn w:val="62"/>
    <w:qFormat/>
    <w:uiPriority w:val="0"/>
    <w:rPr>
      <w:rFonts w:eastAsia="宋体"/>
      <w:kern w:val="2"/>
      <w:sz w:val="21"/>
      <w:szCs w:val="24"/>
      <w:lang w:val="en-US" w:eastAsia="zh-CN" w:bidi="ar-SA"/>
    </w:rPr>
  </w:style>
  <w:style w:type="character" w:customStyle="1" w:styleId="198">
    <w:name w:val="批注主题 Char"/>
    <w:basedOn w:val="85"/>
    <w:qFormat/>
    <w:uiPriority w:val="0"/>
    <w:rPr>
      <w:rFonts w:ascii="Times New Roman" w:hAnsi="Times New Roman" w:eastAsia="宋体" w:cs="Times New Roman"/>
      <w:b/>
      <w:bCs/>
      <w:kern w:val="2"/>
      <w:sz w:val="21"/>
      <w:szCs w:val="24"/>
      <w:lang w:val="en-US" w:eastAsia="zh-CN" w:bidi="ar-SA"/>
    </w:rPr>
  </w:style>
  <w:style w:type="character" w:customStyle="1" w:styleId="199">
    <w:name w:val="正文首行缩进 Char"/>
    <w:basedOn w:val="197"/>
    <w:qFormat/>
    <w:uiPriority w:val="0"/>
    <w:rPr>
      <w:rFonts w:eastAsia="宋体"/>
      <w:kern w:val="2"/>
      <w:sz w:val="21"/>
      <w:szCs w:val="24"/>
      <w:lang w:val="en-US" w:eastAsia="zh-CN" w:bidi="ar-SA"/>
    </w:rPr>
  </w:style>
  <w:style w:type="paragraph" w:customStyle="1" w:styleId="200">
    <w:name w:val="修订1"/>
    <w:qFormat/>
    <w:uiPriority w:val="0"/>
    <w:rPr>
      <w:rFonts w:ascii="Times New Roman" w:hAnsi="Times New Roman" w:eastAsia="宋体" w:cs="Times New Roman"/>
      <w:kern w:val="2"/>
      <w:sz w:val="21"/>
      <w:szCs w:val="24"/>
      <w:lang w:val="en-US" w:eastAsia="zh-CN" w:bidi="ar-SA"/>
    </w:rPr>
  </w:style>
  <w:style w:type="paragraph" w:customStyle="1" w:styleId="201">
    <w:name w:val="修订2"/>
    <w:qFormat/>
    <w:uiPriority w:val="0"/>
    <w:rPr>
      <w:rFonts w:ascii="Times New Roman" w:hAnsi="Times New Roman" w:eastAsia="宋体" w:cs="Times New Roman"/>
      <w:kern w:val="2"/>
      <w:sz w:val="21"/>
      <w:szCs w:val="24"/>
      <w:lang w:val="en-US" w:eastAsia="zh-CN" w:bidi="ar-SA"/>
    </w:rPr>
  </w:style>
  <w:style w:type="paragraph" w:customStyle="1" w:styleId="202">
    <w:name w:val="TOC 标题11"/>
    <w:basedOn w:val="3"/>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table" w:customStyle="1" w:styleId="203">
    <w:name w:val="网格型2"/>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
    <w:name w:val="网格型3"/>
    <w:basedOn w:val="5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
    <w:name w:val="网格型11"/>
    <w:basedOn w:val="57"/>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
    <w:name w:val="网格型21"/>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
    <w:name w:val="TableGrid1"/>
    <w:qFormat/>
    <w:uiPriority w:val="0"/>
    <w:rPr>
      <w:rFonts w:ascii="Calibri" w:hAnsi="Calibri"/>
      <w:kern w:val="2"/>
      <w:sz w:val="21"/>
      <w:szCs w:val="22"/>
    </w:rPr>
    <w:tblPr>
      <w:tblCellMar>
        <w:top w:w="0" w:type="dxa"/>
        <w:left w:w="0" w:type="dxa"/>
        <w:bottom w:w="0" w:type="dxa"/>
        <w:right w:w="0" w:type="dxa"/>
      </w:tblCellMar>
    </w:tblPr>
  </w:style>
  <w:style w:type="table" w:customStyle="1" w:styleId="208">
    <w:name w:val="网格型4"/>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
    <w:name w:val="网格型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
    <w:name w:val="网格型2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
    <w:name w:val="网格型5"/>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
    <w:name w:val="网格型6"/>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网格型13"/>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
    <w:name w:val="TableGrid2"/>
    <w:qFormat/>
    <w:uiPriority w:val="0"/>
    <w:rPr>
      <w:rFonts w:ascii="Calibri" w:hAnsi="Calibri"/>
      <w:kern w:val="2"/>
      <w:sz w:val="21"/>
      <w:szCs w:val="22"/>
    </w:rPr>
    <w:tblPr>
      <w:tblCellMar>
        <w:top w:w="0" w:type="dxa"/>
        <w:left w:w="0" w:type="dxa"/>
        <w:bottom w:w="0" w:type="dxa"/>
        <w:right w:w="0" w:type="dxa"/>
      </w:tblCellMar>
    </w:tblPr>
  </w:style>
  <w:style w:type="table" w:customStyle="1" w:styleId="215">
    <w:name w:val="网格型2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
    <w:name w:val="网格型6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
    <w:name w:val="网格型7"/>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
    <w:name w:val="网格型6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
    <w:name w:val="网格型8"/>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
    <w:name w:val="网格型14"/>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
    <w:name w:val="网格型24"/>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
    <w:name w:val="网格型3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
    <w:name w:val="网格型111"/>
    <w:basedOn w:val="5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
    <w:name w:val="TableGrid3"/>
    <w:qFormat/>
    <w:uiPriority w:val="0"/>
    <w:rPr>
      <w:rFonts w:ascii="Calibri" w:hAnsi="Calibri"/>
      <w:kern w:val="2"/>
      <w:sz w:val="21"/>
      <w:szCs w:val="22"/>
    </w:rPr>
    <w:tblPr>
      <w:tblCellMar>
        <w:top w:w="0" w:type="dxa"/>
        <w:left w:w="0" w:type="dxa"/>
        <w:bottom w:w="0" w:type="dxa"/>
        <w:right w:w="0" w:type="dxa"/>
      </w:tblCellMar>
    </w:tblPr>
  </w:style>
  <w:style w:type="table" w:customStyle="1" w:styleId="225">
    <w:name w:val="网格型2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
    <w:name w:val="网格型4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
    <w:name w:val="网格型12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
    <w:name w:val="TableGrid11"/>
    <w:qFormat/>
    <w:uiPriority w:val="0"/>
    <w:rPr>
      <w:rFonts w:ascii="Calibri" w:hAnsi="Calibri"/>
      <w:kern w:val="2"/>
      <w:sz w:val="21"/>
      <w:szCs w:val="22"/>
    </w:rPr>
    <w:tblPr>
      <w:tblCellMar>
        <w:top w:w="0" w:type="dxa"/>
        <w:left w:w="0" w:type="dxa"/>
        <w:bottom w:w="0" w:type="dxa"/>
        <w:right w:w="0" w:type="dxa"/>
      </w:tblCellMar>
    </w:tblPr>
  </w:style>
  <w:style w:type="table" w:customStyle="1" w:styleId="229">
    <w:name w:val="网格型22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
    <w:name w:val="网格型5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
    <w:name w:val="网格型6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网格型13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
    <w:name w:val="TableGrid21"/>
    <w:qFormat/>
    <w:uiPriority w:val="0"/>
    <w:rPr>
      <w:rFonts w:ascii="Calibri" w:hAnsi="Calibri"/>
      <w:kern w:val="2"/>
      <w:sz w:val="21"/>
      <w:szCs w:val="22"/>
    </w:rPr>
    <w:tblPr>
      <w:tblCellMar>
        <w:top w:w="0" w:type="dxa"/>
        <w:left w:w="0" w:type="dxa"/>
        <w:bottom w:w="0" w:type="dxa"/>
        <w:right w:w="0" w:type="dxa"/>
      </w:tblCellMar>
    </w:tblPr>
  </w:style>
  <w:style w:type="table" w:customStyle="1" w:styleId="234">
    <w:name w:val="网格型23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
    <w:name w:val="网格型7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
    <w:name w:val="网格型6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37">
    <w:name w:val="列项"/>
    <w:basedOn w:val="1"/>
    <w:qFormat/>
    <w:uiPriority w:val="0"/>
    <w:pPr>
      <w:widowControl/>
      <w:numPr>
        <w:ilvl w:val="0"/>
        <w:numId w:val="6"/>
      </w:numPr>
      <w:ind w:firstLine="0"/>
      <w:jc w:val="left"/>
    </w:pPr>
    <w:rPr>
      <w:rFonts w:ascii="宋体" w:eastAsia="仿宋"/>
      <w:sz w:val="28"/>
    </w:rPr>
  </w:style>
  <w:style w:type="table" w:customStyle="1" w:styleId="238">
    <w:name w:val="网格型9"/>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
    <w:name w:val="网格型15"/>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
    <w:name w:val="网格型25"/>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
    <w:name w:val="网格型3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
    <w:name w:val="网格型1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
    <w:name w:val="TableGrid4"/>
    <w:qFormat/>
    <w:uiPriority w:val="0"/>
    <w:rPr>
      <w:rFonts w:ascii="Calibri" w:hAnsi="Calibri"/>
      <w:kern w:val="2"/>
      <w:sz w:val="21"/>
      <w:szCs w:val="22"/>
    </w:rPr>
    <w:tblPr>
      <w:tblCellMar>
        <w:top w:w="0" w:type="dxa"/>
        <w:left w:w="0" w:type="dxa"/>
        <w:bottom w:w="0" w:type="dxa"/>
        <w:right w:w="0" w:type="dxa"/>
      </w:tblCellMar>
    </w:tblPr>
  </w:style>
  <w:style w:type="table" w:customStyle="1" w:styleId="244">
    <w:name w:val="网格型2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网格型4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
    <w:name w:val="网格型12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
    <w:name w:val="TableGrid12"/>
    <w:qFormat/>
    <w:uiPriority w:val="0"/>
    <w:rPr>
      <w:rFonts w:ascii="Calibri" w:hAnsi="Calibri"/>
      <w:kern w:val="2"/>
      <w:sz w:val="21"/>
      <w:szCs w:val="22"/>
    </w:rPr>
    <w:tblPr>
      <w:tblCellMar>
        <w:top w:w="0" w:type="dxa"/>
        <w:left w:w="0" w:type="dxa"/>
        <w:bottom w:w="0" w:type="dxa"/>
        <w:right w:w="0" w:type="dxa"/>
      </w:tblCellMar>
    </w:tblPr>
  </w:style>
  <w:style w:type="table" w:customStyle="1" w:styleId="248">
    <w:name w:val="网格型22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
    <w:name w:val="网格型5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
    <w:name w:val="网格型6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
    <w:name w:val="网格型13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
    <w:name w:val="TableGrid22"/>
    <w:qFormat/>
    <w:uiPriority w:val="0"/>
    <w:rPr>
      <w:rFonts w:ascii="Calibri" w:hAnsi="Calibri"/>
      <w:kern w:val="2"/>
      <w:sz w:val="21"/>
      <w:szCs w:val="22"/>
    </w:rPr>
    <w:tblPr>
      <w:tblCellMar>
        <w:top w:w="0" w:type="dxa"/>
        <w:left w:w="0" w:type="dxa"/>
        <w:bottom w:w="0" w:type="dxa"/>
        <w:right w:w="0" w:type="dxa"/>
      </w:tblCellMar>
    </w:tblPr>
  </w:style>
  <w:style w:type="table" w:customStyle="1" w:styleId="253">
    <w:name w:val="网格型23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
    <w:name w:val="网格型7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
    <w:name w:val="网格型14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
    <w:name w:val="TableGrid31"/>
    <w:qFormat/>
    <w:uiPriority w:val="0"/>
    <w:rPr>
      <w:rFonts w:ascii="Calibri" w:hAnsi="Calibri"/>
      <w:kern w:val="2"/>
      <w:sz w:val="21"/>
      <w:szCs w:val="22"/>
    </w:rPr>
    <w:tblPr>
      <w:tblCellMar>
        <w:top w:w="0" w:type="dxa"/>
        <w:left w:w="0" w:type="dxa"/>
        <w:bottom w:w="0" w:type="dxa"/>
        <w:right w:w="0" w:type="dxa"/>
      </w:tblCellMar>
    </w:tblPr>
  </w:style>
  <w:style w:type="table" w:customStyle="1" w:styleId="257">
    <w:name w:val="网格型24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
    <w:name w:val="网格型31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
    <w:name w:val="网格型1111"/>
    <w:basedOn w:val="57"/>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
    <w:name w:val="网格型21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
    <w:name w:val="TableGrid111"/>
    <w:qFormat/>
    <w:uiPriority w:val="0"/>
    <w:rPr>
      <w:rFonts w:ascii="Calibri" w:hAnsi="Calibri"/>
      <w:kern w:val="2"/>
      <w:sz w:val="21"/>
      <w:szCs w:val="22"/>
    </w:rPr>
    <w:tblPr>
      <w:tblCellMar>
        <w:top w:w="0" w:type="dxa"/>
        <w:left w:w="0" w:type="dxa"/>
        <w:bottom w:w="0" w:type="dxa"/>
        <w:right w:w="0" w:type="dxa"/>
      </w:tblCellMar>
    </w:tblPr>
  </w:style>
  <w:style w:type="table" w:customStyle="1" w:styleId="262">
    <w:name w:val="网格型4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
    <w:name w:val="网格型121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
    <w:name w:val="网格型22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
    <w:name w:val="网格型5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
    <w:name w:val="网格型61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
    <w:name w:val="网格型131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
    <w:name w:val="TableGrid211"/>
    <w:qFormat/>
    <w:uiPriority w:val="0"/>
    <w:rPr>
      <w:rFonts w:ascii="Calibri" w:hAnsi="Calibri"/>
      <w:kern w:val="2"/>
      <w:sz w:val="21"/>
      <w:szCs w:val="22"/>
    </w:rPr>
    <w:tblPr>
      <w:tblCellMar>
        <w:top w:w="0" w:type="dxa"/>
        <w:left w:w="0" w:type="dxa"/>
        <w:bottom w:w="0" w:type="dxa"/>
        <w:right w:w="0" w:type="dxa"/>
      </w:tblCellMar>
    </w:tblPr>
  </w:style>
  <w:style w:type="table" w:customStyle="1" w:styleId="269">
    <w:name w:val="网格型23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
    <w:name w:val="网格型10"/>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网格型16"/>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网格型26"/>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网格型3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网格型113"/>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leGrid5"/>
    <w:qFormat/>
    <w:uiPriority w:val="0"/>
    <w:rPr>
      <w:rFonts w:ascii="Calibri" w:hAnsi="Calibri"/>
      <w:kern w:val="2"/>
      <w:sz w:val="21"/>
      <w:szCs w:val="22"/>
    </w:rPr>
    <w:tblPr>
      <w:tblCellMar>
        <w:top w:w="0" w:type="dxa"/>
        <w:left w:w="0" w:type="dxa"/>
        <w:bottom w:w="0" w:type="dxa"/>
        <w:right w:w="0" w:type="dxa"/>
      </w:tblCellMar>
    </w:tblPr>
  </w:style>
  <w:style w:type="table" w:customStyle="1" w:styleId="276">
    <w:name w:val="网格型21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网格型4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网格型123"/>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
    <w:name w:val="TableGrid13"/>
    <w:qFormat/>
    <w:uiPriority w:val="0"/>
    <w:rPr>
      <w:rFonts w:ascii="Calibri" w:hAnsi="Calibri"/>
      <w:kern w:val="2"/>
      <w:sz w:val="21"/>
      <w:szCs w:val="22"/>
    </w:rPr>
    <w:tblPr>
      <w:tblCellMar>
        <w:top w:w="0" w:type="dxa"/>
        <w:left w:w="0" w:type="dxa"/>
        <w:bottom w:w="0" w:type="dxa"/>
        <w:right w:w="0" w:type="dxa"/>
      </w:tblCellMar>
    </w:tblPr>
  </w:style>
  <w:style w:type="table" w:customStyle="1" w:styleId="280">
    <w:name w:val="网格型22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
    <w:name w:val="网格型5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
    <w:name w:val="网格型64"/>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
    <w:name w:val="网格型133"/>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
    <w:name w:val="TableGrid23"/>
    <w:qFormat/>
    <w:uiPriority w:val="0"/>
    <w:rPr>
      <w:rFonts w:ascii="Calibri" w:hAnsi="Calibri"/>
      <w:kern w:val="2"/>
      <w:sz w:val="21"/>
      <w:szCs w:val="22"/>
    </w:rPr>
    <w:tblPr>
      <w:tblCellMar>
        <w:top w:w="0" w:type="dxa"/>
        <w:left w:w="0" w:type="dxa"/>
        <w:bottom w:w="0" w:type="dxa"/>
        <w:right w:w="0" w:type="dxa"/>
      </w:tblCellMar>
    </w:tblPr>
  </w:style>
  <w:style w:type="table" w:customStyle="1" w:styleId="285">
    <w:name w:val="网格型23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
    <w:name w:val="网格型7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
    <w:name w:val="网格型14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
    <w:name w:val="TableGrid32"/>
    <w:qFormat/>
    <w:uiPriority w:val="0"/>
    <w:rPr>
      <w:rFonts w:ascii="Calibri" w:hAnsi="Calibri"/>
      <w:kern w:val="2"/>
      <w:sz w:val="21"/>
      <w:szCs w:val="22"/>
    </w:rPr>
    <w:tblPr>
      <w:tblCellMar>
        <w:top w:w="0" w:type="dxa"/>
        <w:left w:w="0" w:type="dxa"/>
        <w:bottom w:w="0" w:type="dxa"/>
        <w:right w:w="0" w:type="dxa"/>
      </w:tblCellMar>
    </w:tblPr>
  </w:style>
  <w:style w:type="table" w:customStyle="1" w:styleId="289">
    <w:name w:val="网格型24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
    <w:name w:val="网格型3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
    <w:name w:val="网格型11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
    <w:name w:val="网格型21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
    <w:name w:val="TableGrid112"/>
    <w:qFormat/>
    <w:uiPriority w:val="0"/>
    <w:rPr>
      <w:rFonts w:ascii="Calibri" w:hAnsi="Calibri"/>
      <w:kern w:val="2"/>
      <w:sz w:val="21"/>
      <w:szCs w:val="22"/>
    </w:rPr>
    <w:tblPr>
      <w:tblCellMar>
        <w:top w:w="0" w:type="dxa"/>
        <w:left w:w="0" w:type="dxa"/>
        <w:bottom w:w="0" w:type="dxa"/>
        <w:right w:w="0" w:type="dxa"/>
      </w:tblCellMar>
    </w:tblPr>
  </w:style>
  <w:style w:type="table" w:customStyle="1" w:styleId="294">
    <w:name w:val="网格型4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
    <w:name w:val="网格型12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
    <w:name w:val="网格型22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
    <w:name w:val="网格型5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
    <w:name w:val="网格型614"/>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
    <w:name w:val="网格型13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
    <w:name w:val="TableGrid212"/>
    <w:qFormat/>
    <w:uiPriority w:val="0"/>
    <w:rPr>
      <w:rFonts w:ascii="Calibri" w:hAnsi="Calibri"/>
      <w:kern w:val="2"/>
      <w:sz w:val="21"/>
      <w:szCs w:val="22"/>
    </w:rPr>
    <w:tblPr>
      <w:tblCellMar>
        <w:top w:w="0" w:type="dxa"/>
        <w:left w:w="0" w:type="dxa"/>
        <w:bottom w:w="0" w:type="dxa"/>
        <w:right w:w="0" w:type="dxa"/>
      </w:tblCellMar>
    </w:tblPr>
  </w:style>
  <w:style w:type="table" w:customStyle="1" w:styleId="301">
    <w:name w:val="网格型23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
    <w:name w:val="网格型74"/>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
    <w:name w:val="网格型75"/>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
    <w:name w:val="网格型614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
    <w:name w:val="网格型73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
    <w:name w:val="网格型614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
    <w:name w:val="网格型75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8">
    <w:name w:val="未处理的提及2"/>
    <w:basedOn w:val="62"/>
    <w:semiHidden/>
    <w:unhideWhenUsed/>
    <w:qFormat/>
    <w:uiPriority w:val="99"/>
    <w:rPr>
      <w:color w:val="605E5C"/>
      <w:shd w:val="clear" w:color="auto" w:fill="E1DFDD"/>
    </w:rPr>
  </w:style>
  <w:style w:type="character" w:customStyle="1" w:styleId="309">
    <w:name w:val="未处理的提及3"/>
    <w:basedOn w:val="62"/>
    <w:semiHidden/>
    <w:unhideWhenUsed/>
    <w:qFormat/>
    <w:uiPriority w:val="99"/>
    <w:rPr>
      <w:color w:val="605E5C"/>
      <w:shd w:val="clear" w:color="auto" w:fill="E1DFDD"/>
    </w:rPr>
  </w:style>
  <w:style w:type="character" w:customStyle="1" w:styleId="310">
    <w:name w:val="未处理的提及4"/>
    <w:basedOn w:val="62"/>
    <w:semiHidden/>
    <w:unhideWhenUsed/>
    <w:qFormat/>
    <w:uiPriority w:val="99"/>
    <w:rPr>
      <w:color w:val="605E5C"/>
      <w:shd w:val="clear" w:color="auto" w:fill="E1DFDD"/>
    </w:rPr>
  </w:style>
  <w:style w:type="character" w:customStyle="1" w:styleId="311">
    <w:name w:val="未处理的提及5"/>
    <w:basedOn w:val="62"/>
    <w:semiHidden/>
    <w:unhideWhenUsed/>
    <w:qFormat/>
    <w:uiPriority w:val="99"/>
    <w:rPr>
      <w:color w:val="605E5C"/>
      <w:shd w:val="clear" w:color="auto" w:fill="E1DFDD"/>
    </w:rPr>
  </w:style>
  <w:style w:type="character" w:customStyle="1" w:styleId="312">
    <w:name w:val="正文缩进 Char"/>
    <w:link w:val="15"/>
    <w:qFormat/>
    <w:uiPriority w:val="0"/>
    <w:rPr>
      <w:rFonts w:ascii="Times New Roman" w:hAnsi="Times New Roman" w:eastAsia="宋体" w:cs="Times New Roman"/>
      <w:kern w:val="2"/>
      <w:sz w:val="28"/>
    </w:rPr>
  </w:style>
  <w:style w:type="character" w:customStyle="1" w:styleId="313">
    <w:name w:val="二级标题 Char Char"/>
    <w:link w:val="314"/>
    <w:qFormat/>
    <w:uiPriority w:val="0"/>
    <w:rPr>
      <w:b/>
      <w:kern w:val="44"/>
      <w:sz w:val="28"/>
    </w:rPr>
  </w:style>
  <w:style w:type="paragraph" w:customStyle="1" w:styleId="314">
    <w:name w:val="二级标题"/>
    <w:basedOn w:val="4"/>
    <w:link w:val="313"/>
    <w:qFormat/>
    <w:uiPriority w:val="0"/>
    <w:pPr>
      <w:spacing w:beforeLines="20" w:afterLines="20" w:line="500" w:lineRule="exact"/>
    </w:pPr>
    <w:rPr>
      <w:rFonts w:asciiTheme="minorHAnsi" w:hAnsiTheme="minorHAnsi" w:eastAsiaTheme="minorEastAsia" w:cstheme="minorBidi"/>
      <w:bCs w:val="0"/>
      <w:kern w:val="44"/>
      <w:sz w:val="28"/>
      <w:szCs w:val="20"/>
    </w:rPr>
  </w:style>
  <w:style w:type="character" w:customStyle="1" w:styleId="315">
    <w:name w:val="样式 标题 2 + Times New Roman + (中文) 宋体 小四 Char Char"/>
    <w:link w:val="316"/>
    <w:qFormat/>
    <w:uiPriority w:val="0"/>
    <w:rPr>
      <w:rFonts w:eastAsia="黑体"/>
      <w:b/>
      <w:bCs/>
      <w:kern w:val="2"/>
      <w:sz w:val="24"/>
    </w:rPr>
  </w:style>
  <w:style w:type="paragraph" w:customStyle="1" w:styleId="316">
    <w:name w:val="样式 标题 2 + Times New Roman + (中文) 宋体 小四"/>
    <w:basedOn w:val="317"/>
    <w:link w:val="315"/>
    <w:qFormat/>
    <w:uiPriority w:val="0"/>
    <w:rPr>
      <w:rFonts w:eastAsia="黑体"/>
    </w:rPr>
  </w:style>
  <w:style w:type="paragraph" w:customStyle="1" w:styleId="317">
    <w:name w:val="标题 2 + Times New Roman"/>
    <w:basedOn w:val="4"/>
    <w:link w:val="348"/>
    <w:qFormat/>
    <w:uiPriority w:val="0"/>
    <w:pPr>
      <w:adjustRightInd w:val="0"/>
      <w:spacing w:before="0" w:after="0" w:line="360" w:lineRule="auto"/>
    </w:pPr>
    <w:rPr>
      <w:rFonts w:eastAsia="宋体" w:asciiTheme="minorHAnsi" w:hAnsiTheme="minorHAnsi" w:cstheme="minorBidi"/>
      <w:sz w:val="24"/>
      <w:szCs w:val="20"/>
    </w:rPr>
  </w:style>
  <w:style w:type="character" w:customStyle="1" w:styleId="318">
    <w:name w:val="标题 4 Char1"/>
    <w:qFormat/>
    <w:uiPriority w:val="0"/>
    <w:rPr>
      <w:rFonts w:ascii="Arial" w:hAnsi="Arial" w:eastAsia="黑体"/>
      <w:b/>
      <w:bCs/>
      <w:kern w:val="2"/>
      <w:sz w:val="28"/>
      <w:szCs w:val="28"/>
    </w:rPr>
  </w:style>
  <w:style w:type="character" w:customStyle="1" w:styleId="319">
    <w:name w:val="批注框文本 Char1"/>
    <w:qFormat/>
    <w:uiPriority w:val="99"/>
    <w:rPr>
      <w:rFonts w:ascii="Times New Roman" w:hAnsi="Times New Roman" w:eastAsia="仿宋_GB2312" w:cs="Times New Roman"/>
      <w:sz w:val="18"/>
      <w:szCs w:val="18"/>
    </w:rPr>
  </w:style>
  <w:style w:type="character" w:customStyle="1" w:styleId="320">
    <w:name w:val="表格文字（对中） Char Char"/>
    <w:qFormat/>
    <w:uiPriority w:val="0"/>
    <w:rPr>
      <w:rFonts w:eastAsia="宋体"/>
      <w:spacing w:val="8"/>
      <w:kern w:val="2"/>
      <w:sz w:val="18"/>
      <w:szCs w:val="18"/>
      <w:lang w:val="en-US" w:eastAsia="zh-CN" w:bidi="ar-SA"/>
    </w:rPr>
  </w:style>
  <w:style w:type="character" w:customStyle="1" w:styleId="321">
    <w:name w:val="jj101"/>
    <w:qFormat/>
    <w:uiPriority w:val="0"/>
    <w:rPr>
      <w:sz w:val="20"/>
      <w:szCs w:val="20"/>
      <w:u w:val="none"/>
    </w:rPr>
  </w:style>
  <w:style w:type="character" w:customStyle="1" w:styleId="322">
    <w:name w:val="纯文本 Char1"/>
    <w:qFormat/>
    <w:uiPriority w:val="99"/>
    <w:rPr>
      <w:rFonts w:ascii="宋体" w:hAnsi="Courier New" w:eastAsia="宋体" w:cs="Courier New"/>
      <w:szCs w:val="21"/>
    </w:rPr>
  </w:style>
  <w:style w:type="character" w:customStyle="1" w:styleId="323">
    <w:name w:val="newscontent1"/>
    <w:qFormat/>
    <w:uiPriority w:val="0"/>
    <w:rPr>
      <w:sz w:val="20"/>
      <w:szCs w:val="20"/>
      <w:u w:val="none"/>
    </w:rPr>
  </w:style>
  <w:style w:type="character" w:customStyle="1" w:styleId="324">
    <w:name w:val="Char Char25"/>
    <w:qFormat/>
    <w:uiPriority w:val="0"/>
    <w:rPr>
      <w:rFonts w:ascii="Arial" w:hAnsi="Arial" w:eastAsia="黑体"/>
      <w:b/>
      <w:bCs/>
      <w:kern w:val="2"/>
      <w:sz w:val="32"/>
      <w:szCs w:val="32"/>
      <w:lang w:val="en-US" w:eastAsia="zh-CN" w:bidi="ar-SA"/>
    </w:rPr>
  </w:style>
  <w:style w:type="character" w:customStyle="1" w:styleId="325">
    <w:name w:val="Comment"/>
    <w:qFormat/>
    <w:uiPriority w:val="0"/>
    <w:rPr>
      <w:vanish/>
    </w:rPr>
  </w:style>
  <w:style w:type="character" w:customStyle="1" w:styleId="326">
    <w:name w:val="正文首行缩进 2 Char1"/>
    <w:basedOn w:val="167"/>
    <w:semiHidden/>
    <w:qFormat/>
    <w:uiPriority w:val="99"/>
    <w:rPr>
      <w:rFonts w:eastAsia="仿宋_GB2312"/>
      <w:kern w:val="2"/>
      <w:sz w:val="21"/>
      <w:szCs w:val="24"/>
    </w:rPr>
  </w:style>
  <w:style w:type="character" w:customStyle="1" w:styleId="327">
    <w:name w:val="CITE"/>
    <w:qFormat/>
    <w:uiPriority w:val="0"/>
    <w:rPr>
      <w:i/>
    </w:rPr>
  </w:style>
  <w:style w:type="character" w:customStyle="1" w:styleId="328">
    <w:name w:val="txt1"/>
    <w:basedOn w:val="62"/>
    <w:qFormat/>
    <w:uiPriority w:val="0"/>
  </w:style>
  <w:style w:type="character" w:customStyle="1" w:styleId="329">
    <w:name w:val="无间隔 Char"/>
    <w:link w:val="330"/>
    <w:qFormat/>
    <w:uiPriority w:val="0"/>
    <w:rPr>
      <w:rFonts w:ascii="Calibri" w:hAnsi="Calibri" w:eastAsia="Times New Roman"/>
      <w:sz w:val="22"/>
      <w:szCs w:val="22"/>
    </w:rPr>
  </w:style>
  <w:style w:type="paragraph" w:styleId="330">
    <w:name w:val="No Spacing"/>
    <w:link w:val="329"/>
    <w:qFormat/>
    <w:uiPriority w:val="0"/>
    <w:rPr>
      <w:rFonts w:ascii="Calibri" w:hAnsi="Calibri" w:eastAsia="Times New Roman" w:cstheme="minorBidi"/>
      <w:sz w:val="22"/>
      <w:szCs w:val="22"/>
      <w:lang w:val="en-US" w:eastAsia="zh-CN" w:bidi="ar-SA"/>
    </w:rPr>
  </w:style>
  <w:style w:type="character" w:customStyle="1" w:styleId="331">
    <w:name w:val="bz-content1"/>
    <w:qFormat/>
    <w:uiPriority w:val="0"/>
    <w:rPr>
      <w:sz w:val="20"/>
      <w:szCs w:val="20"/>
      <w:u w:val="none"/>
    </w:rPr>
  </w:style>
  <w:style w:type="character" w:customStyle="1" w:styleId="332">
    <w:name w:val="!正文缩进_alt7 Char Char"/>
    <w:link w:val="333"/>
    <w:qFormat/>
    <w:uiPriority w:val="0"/>
    <w:rPr>
      <w:rFonts w:eastAsia="宋体"/>
      <w:spacing w:val="6"/>
      <w:kern w:val="2"/>
      <w:sz w:val="24"/>
      <w:szCs w:val="24"/>
    </w:rPr>
  </w:style>
  <w:style w:type="paragraph" w:customStyle="1" w:styleId="333">
    <w:name w:val="!正文缩进_alt7"/>
    <w:basedOn w:val="1"/>
    <w:link w:val="332"/>
    <w:qFormat/>
    <w:uiPriority w:val="0"/>
    <w:pPr>
      <w:spacing w:line="180" w:lineRule="auto"/>
      <w:ind w:firstLine="200" w:firstLineChars="200"/>
    </w:pPr>
    <w:rPr>
      <w:rFonts w:asciiTheme="minorHAnsi" w:hAnsiTheme="minorHAnsi" w:cstheme="minorBidi"/>
      <w:spacing w:val="6"/>
      <w:sz w:val="24"/>
    </w:rPr>
  </w:style>
  <w:style w:type="character" w:customStyle="1" w:styleId="334">
    <w:name w:val="标题 3 Char1"/>
    <w:qFormat/>
    <w:uiPriority w:val="0"/>
    <w:rPr>
      <w:rFonts w:eastAsia="仿宋_GB2312"/>
      <w:b/>
      <w:bCs/>
      <w:kern w:val="2"/>
      <w:sz w:val="32"/>
      <w:szCs w:val="32"/>
      <w:lang w:val="en-US" w:eastAsia="zh-CN" w:bidi="ar-SA"/>
    </w:rPr>
  </w:style>
  <w:style w:type="character" w:customStyle="1" w:styleId="335">
    <w:name w:val="批注文字 Char1"/>
    <w:qFormat/>
    <w:uiPriority w:val="0"/>
    <w:rPr>
      <w:rFonts w:ascii="Times New Roman" w:hAnsi="Times New Roman" w:eastAsia="仿宋_GB2312" w:cs="Times New Roman"/>
      <w:szCs w:val="20"/>
    </w:rPr>
  </w:style>
  <w:style w:type="character" w:customStyle="1" w:styleId="336">
    <w:name w:val="Char Char61"/>
    <w:qFormat/>
    <w:uiPriority w:val="0"/>
    <w:rPr>
      <w:rFonts w:eastAsia="仿宋_GB2312"/>
      <w:kern w:val="2"/>
      <w:sz w:val="18"/>
      <w:lang w:val="en-US" w:eastAsia="zh-CN" w:bidi="ar-SA"/>
    </w:rPr>
  </w:style>
  <w:style w:type="character" w:customStyle="1" w:styleId="337">
    <w:name w:val="样式 正文首行缩进正文首行缩进 Char Char Char正文首行缩进 Char Char Char Char Char ... Char Char Char Char Char"/>
    <w:link w:val="338"/>
    <w:qFormat/>
    <w:uiPriority w:val="0"/>
    <w:rPr>
      <w:rFonts w:ascii="宋体" w:hAnsi="宋体" w:eastAsia="宋体"/>
      <w:color w:val="000000"/>
      <w:spacing w:val="8"/>
      <w:kern w:val="2"/>
      <w:sz w:val="24"/>
      <w:szCs w:val="21"/>
    </w:rPr>
  </w:style>
  <w:style w:type="paragraph" w:customStyle="1" w:styleId="338">
    <w:name w:val="样式 正文首行缩进正文首行缩进 Char Char Char正文首行缩进 Char Char Char Char Char ... Char"/>
    <w:basedOn w:val="1"/>
    <w:link w:val="337"/>
    <w:qFormat/>
    <w:uiPriority w:val="0"/>
    <w:pPr>
      <w:adjustRightInd w:val="0"/>
      <w:snapToGrid w:val="0"/>
      <w:spacing w:line="360" w:lineRule="auto"/>
      <w:ind w:firstLine="100" w:firstLineChars="100"/>
    </w:pPr>
    <w:rPr>
      <w:rFonts w:ascii="宋体" w:hAnsi="宋体" w:cstheme="minorBidi"/>
      <w:color w:val="000000"/>
      <w:spacing w:val="8"/>
      <w:sz w:val="24"/>
      <w:szCs w:val="21"/>
    </w:rPr>
  </w:style>
  <w:style w:type="character" w:customStyle="1" w:styleId="339">
    <w:name w:val="表头 Char Char"/>
    <w:link w:val="340"/>
    <w:qFormat/>
    <w:uiPriority w:val="0"/>
    <w:rPr>
      <w:rFonts w:eastAsia="宋体"/>
      <w:b/>
      <w:kern w:val="2"/>
      <w:sz w:val="28"/>
    </w:rPr>
  </w:style>
  <w:style w:type="paragraph" w:customStyle="1" w:styleId="340">
    <w:name w:val="表头"/>
    <w:basedOn w:val="1"/>
    <w:link w:val="339"/>
    <w:qFormat/>
    <w:uiPriority w:val="0"/>
    <w:pPr>
      <w:spacing w:after="120" w:line="400" w:lineRule="exact"/>
      <w:ind w:firstLine="1134"/>
      <w:jc w:val="left"/>
    </w:pPr>
    <w:rPr>
      <w:rFonts w:asciiTheme="minorHAnsi" w:hAnsiTheme="minorHAnsi" w:cstheme="minorBidi"/>
      <w:b/>
      <w:sz w:val="28"/>
      <w:szCs w:val="20"/>
    </w:rPr>
  </w:style>
  <w:style w:type="character" w:customStyle="1" w:styleId="341">
    <w:name w:val="样式 标题 3 Char Char + 宋体 非加粗"/>
    <w:qFormat/>
    <w:uiPriority w:val="0"/>
    <w:rPr>
      <w:rFonts w:ascii="宋体" w:hAnsi="宋体" w:eastAsia="黑体"/>
      <w:sz w:val="28"/>
      <w:szCs w:val="24"/>
    </w:rPr>
  </w:style>
  <w:style w:type="character" w:customStyle="1" w:styleId="342">
    <w:name w:val="正文缩进 Char Char"/>
    <w:qFormat/>
    <w:uiPriority w:val="0"/>
    <w:rPr>
      <w:rFonts w:eastAsia="宋体"/>
      <w:kern w:val="2"/>
      <w:sz w:val="21"/>
      <w:lang w:val="en-US" w:eastAsia="zh-CN"/>
    </w:rPr>
  </w:style>
  <w:style w:type="character" w:customStyle="1" w:styleId="343">
    <w:name w:val="表头1 Char Char Char Char"/>
    <w:link w:val="344"/>
    <w:qFormat/>
    <w:uiPriority w:val="0"/>
    <w:rPr>
      <w:rFonts w:ascii="宋体" w:hAnsi="宋体" w:eastAsia="宋体"/>
      <w:kern w:val="2"/>
      <w:sz w:val="24"/>
      <w:szCs w:val="16"/>
    </w:rPr>
  </w:style>
  <w:style w:type="paragraph" w:customStyle="1" w:styleId="344">
    <w:name w:val="表头1 Char Char"/>
    <w:basedOn w:val="1"/>
    <w:link w:val="343"/>
    <w:qFormat/>
    <w:uiPriority w:val="0"/>
    <w:pPr>
      <w:adjustRightInd w:val="0"/>
      <w:snapToGrid w:val="0"/>
      <w:spacing w:beforeLines="50" w:afterLines="50" w:line="360" w:lineRule="auto"/>
      <w:jc w:val="center"/>
    </w:pPr>
    <w:rPr>
      <w:rFonts w:ascii="宋体" w:hAnsi="宋体" w:cstheme="minorBidi"/>
      <w:sz w:val="24"/>
      <w:szCs w:val="16"/>
    </w:rPr>
  </w:style>
  <w:style w:type="character" w:customStyle="1" w:styleId="345">
    <w:name w:val="页脚 Char1"/>
    <w:qFormat/>
    <w:uiPriority w:val="0"/>
    <w:rPr>
      <w:kern w:val="2"/>
      <w:sz w:val="18"/>
      <w:szCs w:val="18"/>
    </w:rPr>
  </w:style>
  <w:style w:type="character" w:customStyle="1" w:styleId="346">
    <w:name w:val="CODE"/>
    <w:qFormat/>
    <w:uiPriority w:val="0"/>
    <w:rPr>
      <w:rFonts w:ascii="Courier New" w:hAnsi="Courier New"/>
      <w:sz w:val="20"/>
    </w:rPr>
  </w:style>
  <w:style w:type="character" w:customStyle="1" w:styleId="347">
    <w:name w:val="Char Char81"/>
    <w:qFormat/>
    <w:uiPriority w:val="0"/>
    <w:rPr>
      <w:rFonts w:eastAsia="宋体"/>
      <w:kern w:val="2"/>
      <w:sz w:val="18"/>
      <w:szCs w:val="18"/>
      <w:lang w:val="en-US" w:eastAsia="zh-CN" w:bidi="ar-SA"/>
    </w:rPr>
  </w:style>
  <w:style w:type="character" w:customStyle="1" w:styleId="348">
    <w:name w:val="标题 2 + Times New Roman Char Char"/>
    <w:link w:val="317"/>
    <w:qFormat/>
    <w:uiPriority w:val="0"/>
    <w:rPr>
      <w:rFonts w:eastAsia="宋体"/>
      <w:b/>
      <w:bCs/>
      <w:kern w:val="2"/>
      <w:sz w:val="24"/>
    </w:rPr>
  </w:style>
  <w:style w:type="character" w:customStyle="1" w:styleId="349">
    <w:name w:val="样式 正文文本 + 首行缩进:  2 字符 Char"/>
    <w:basedOn w:val="197"/>
    <w:link w:val="350"/>
    <w:qFormat/>
    <w:uiPriority w:val="0"/>
    <w:rPr>
      <w:rFonts w:eastAsia="仿宋_GB2312"/>
      <w:kern w:val="2"/>
      <w:sz w:val="24"/>
      <w:szCs w:val="24"/>
      <w:lang w:val="en-US" w:eastAsia="zh-CN" w:bidi="ar-SA"/>
    </w:rPr>
  </w:style>
  <w:style w:type="paragraph" w:customStyle="1" w:styleId="350">
    <w:name w:val="样式 正文文本 + 首行缩进:  2 字符"/>
    <w:basedOn w:val="23"/>
    <w:link w:val="349"/>
    <w:qFormat/>
    <w:uiPriority w:val="0"/>
    <w:pPr>
      <w:adjustRightInd w:val="0"/>
      <w:spacing w:after="0" w:line="520" w:lineRule="exact"/>
      <w:ind w:firstLine="200" w:firstLineChars="200"/>
      <w:textAlignment w:val="baseline"/>
    </w:pPr>
    <w:rPr>
      <w:rFonts w:eastAsia="仿宋_GB2312" w:asciiTheme="minorHAnsi" w:hAnsiTheme="minorHAnsi" w:cstheme="minorBidi"/>
      <w:sz w:val="24"/>
      <w:szCs w:val="20"/>
    </w:rPr>
  </w:style>
  <w:style w:type="character" w:customStyle="1" w:styleId="351">
    <w:name w:val="Char Char13"/>
    <w:qFormat/>
    <w:uiPriority w:val="0"/>
    <w:rPr>
      <w:rFonts w:eastAsia="宋体"/>
      <w:kern w:val="2"/>
      <w:sz w:val="32"/>
      <w:lang w:val="en-US" w:eastAsia="zh-CN" w:bidi="ar-SA"/>
    </w:rPr>
  </w:style>
  <w:style w:type="character" w:customStyle="1" w:styleId="352">
    <w:name w:val="表格 Char Char"/>
    <w:link w:val="96"/>
    <w:qFormat/>
    <w:uiPriority w:val="0"/>
    <w:rPr>
      <w:rFonts w:ascii="华文细黑" w:hAnsi="华文细黑" w:eastAsia="宋体" w:cs="Times New Roman"/>
      <w:sz w:val="21"/>
    </w:rPr>
  </w:style>
  <w:style w:type="character" w:customStyle="1" w:styleId="353">
    <w:name w:val="表头1 Char Char Char Char Char"/>
    <w:link w:val="354"/>
    <w:qFormat/>
    <w:uiPriority w:val="0"/>
    <w:rPr>
      <w:rFonts w:ascii="宋体" w:hAnsi="宋体" w:eastAsia="宋体"/>
      <w:kern w:val="2"/>
      <w:sz w:val="24"/>
      <w:szCs w:val="16"/>
    </w:rPr>
  </w:style>
  <w:style w:type="paragraph" w:customStyle="1" w:styleId="354">
    <w:name w:val="表头1"/>
    <w:basedOn w:val="1"/>
    <w:link w:val="353"/>
    <w:qFormat/>
    <w:uiPriority w:val="0"/>
    <w:pPr>
      <w:adjustRightInd w:val="0"/>
      <w:snapToGrid w:val="0"/>
      <w:spacing w:beforeLines="50" w:afterLines="50" w:line="360" w:lineRule="auto"/>
      <w:jc w:val="center"/>
    </w:pPr>
    <w:rPr>
      <w:rFonts w:ascii="宋体" w:hAnsi="宋体" w:cstheme="minorBidi"/>
      <w:sz w:val="24"/>
      <w:szCs w:val="16"/>
    </w:rPr>
  </w:style>
  <w:style w:type="character" w:customStyle="1" w:styleId="355">
    <w:name w:val="一级标题 Char"/>
    <w:link w:val="356"/>
    <w:qFormat/>
    <w:uiPriority w:val="0"/>
    <w:rPr>
      <w:rFonts w:ascii="Arial" w:hAnsi="Arial" w:eastAsia="黑体"/>
      <w:b/>
      <w:bCs/>
      <w:sz w:val="32"/>
    </w:rPr>
  </w:style>
  <w:style w:type="paragraph" w:customStyle="1" w:styleId="356">
    <w:name w:val="一级标题"/>
    <w:basedOn w:val="1"/>
    <w:next w:val="1"/>
    <w:link w:val="355"/>
    <w:qFormat/>
    <w:uiPriority w:val="0"/>
    <w:pPr>
      <w:adjustRightInd w:val="0"/>
      <w:spacing w:before="300" w:line="360" w:lineRule="auto"/>
      <w:jc w:val="center"/>
      <w:outlineLvl w:val="0"/>
    </w:pPr>
    <w:rPr>
      <w:rFonts w:ascii="Arial" w:hAnsi="Arial" w:eastAsia="黑体" w:cstheme="minorBidi"/>
      <w:b/>
      <w:bCs/>
      <w:kern w:val="0"/>
      <w:sz w:val="32"/>
      <w:szCs w:val="20"/>
    </w:rPr>
  </w:style>
  <w:style w:type="character" w:customStyle="1" w:styleId="357">
    <w:name w:val="批注文字 Char2"/>
    <w:qFormat/>
    <w:uiPriority w:val="99"/>
    <w:rPr>
      <w:rFonts w:eastAsia="仿宋_GB2312"/>
      <w:kern w:val="2"/>
      <w:sz w:val="21"/>
    </w:rPr>
  </w:style>
  <w:style w:type="character" w:customStyle="1" w:styleId="358">
    <w:name w:val="章标题 1 Char2"/>
    <w:qFormat/>
    <w:uiPriority w:val="0"/>
    <w:rPr>
      <w:rFonts w:ascii="宋体" w:eastAsia="宋体"/>
      <w:b/>
      <w:kern w:val="2"/>
      <w:sz w:val="30"/>
      <w:lang w:val="en-US" w:eastAsia="zh-CN" w:bidi="ar-SA"/>
    </w:rPr>
  </w:style>
  <w:style w:type="character" w:customStyle="1" w:styleId="359">
    <w:name w:val="段落1 Char Char Char Char Char Char"/>
    <w:link w:val="360"/>
    <w:qFormat/>
    <w:uiPriority w:val="0"/>
    <w:rPr>
      <w:rFonts w:ascii="宋体" w:hAnsi="宋体" w:eastAsia="宋体"/>
      <w:spacing w:val="8"/>
      <w:kern w:val="2"/>
      <w:sz w:val="24"/>
      <w:szCs w:val="21"/>
    </w:rPr>
  </w:style>
  <w:style w:type="paragraph" w:customStyle="1" w:styleId="360">
    <w:name w:val="段落1 Char"/>
    <w:basedOn w:val="1"/>
    <w:link w:val="359"/>
    <w:qFormat/>
    <w:uiPriority w:val="0"/>
    <w:pPr>
      <w:adjustRightInd w:val="0"/>
      <w:snapToGrid w:val="0"/>
      <w:spacing w:beforeLines="50" w:afterLines="50" w:line="560" w:lineRule="exact"/>
      <w:ind w:firstLine="480" w:firstLineChars="200"/>
    </w:pPr>
    <w:rPr>
      <w:rFonts w:ascii="宋体" w:hAnsi="宋体" w:cstheme="minorBidi"/>
      <w:spacing w:val="8"/>
      <w:sz w:val="24"/>
      <w:szCs w:val="21"/>
    </w:rPr>
  </w:style>
  <w:style w:type="character" w:customStyle="1" w:styleId="361">
    <w:name w:val="普通(网站) Char"/>
    <w:link w:val="52"/>
    <w:qFormat/>
    <w:uiPriority w:val="0"/>
    <w:rPr>
      <w:rFonts w:ascii="宋体" w:hAnsi="宋体" w:eastAsia="宋体" w:cs="宋体"/>
      <w:sz w:val="24"/>
    </w:rPr>
  </w:style>
  <w:style w:type="character" w:customStyle="1" w:styleId="362">
    <w:name w:val="副标题 Char1"/>
    <w:qFormat/>
    <w:uiPriority w:val="11"/>
    <w:rPr>
      <w:rFonts w:ascii="Cambria" w:hAnsi="Cambria" w:cs="Times New Roman"/>
      <w:b/>
      <w:bCs/>
      <w:kern w:val="28"/>
      <w:sz w:val="32"/>
      <w:szCs w:val="32"/>
    </w:rPr>
  </w:style>
  <w:style w:type="character" w:customStyle="1" w:styleId="363">
    <w:name w:val="韩中骆正文 Char"/>
    <w:link w:val="364"/>
    <w:qFormat/>
    <w:uiPriority w:val="0"/>
    <w:rPr>
      <w:spacing w:val="8"/>
      <w:kern w:val="2"/>
      <w:sz w:val="24"/>
      <w:szCs w:val="24"/>
    </w:rPr>
  </w:style>
  <w:style w:type="paragraph" w:customStyle="1" w:styleId="364">
    <w:name w:val="韩中骆正文"/>
    <w:basedOn w:val="1"/>
    <w:link w:val="363"/>
    <w:qFormat/>
    <w:uiPriority w:val="0"/>
    <w:pPr>
      <w:spacing w:line="360" w:lineRule="auto"/>
      <w:ind w:firstLine="200" w:firstLineChars="200"/>
    </w:pPr>
    <w:rPr>
      <w:rFonts w:asciiTheme="minorHAnsi" w:hAnsiTheme="minorHAnsi" w:eastAsiaTheme="minorEastAsia" w:cstheme="minorBidi"/>
      <w:spacing w:val="8"/>
      <w:sz w:val="24"/>
    </w:rPr>
  </w:style>
  <w:style w:type="character" w:customStyle="1" w:styleId="365">
    <w:name w:val="Char Char24"/>
    <w:qFormat/>
    <w:uiPriority w:val="0"/>
    <w:rPr>
      <w:rFonts w:eastAsia="仿宋_GB2312"/>
      <w:b/>
      <w:bCs/>
      <w:kern w:val="2"/>
      <w:sz w:val="32"/>
      <w:szCs w:val="32"/>
      <w:lang w:val="en-US" w:eastAsia="zh-CN" w:bidi="ar-SA"/>
    </w:rPr>
  </w:style>
  <w:style w:type="character" w:customStyle="1" w:styleId="366">
    <w:name w:val="正文文本 Char Char"/>
    <w:qFormat/>
    <w:uiPriority w:val="0"/>
    <w:rPr>
      <w:rFonts w:eastAsia="宋体"/>
      <w:kern w:val="2"/>
      <w:sz w:val="24"/>
      <w:lang w:val="en-US" w:eastAsia="zh-CN" w:bidi="ar-SA"/>
    </w:rPr>
  </w:style>
  <w:style w:type="character" w:customStyle="1" w:styleId="367">
    <w:name w:val="样式 标题 3Char标题 3 Char Char标题 3 Char Char标题 3 Char Char Char ...1 Char"/>
    <w:link w:val="368"/>
    <w:qFormat/>
    <w:uiPriority w:val="0"/>
    <w:rPr>
      <w:b/>
      <w:spacing w:val="8"/>
      <w:sz w:val="30"/>
    </w:rPr>
  </w:style>
  <w:style w:type="paragraph" w:customStyle="1" w:styleId="368">
    <w:name w:val="样式 标题 3Char标题 3 Char Char标题 3 Char Char标题 3 Char Char Char ...1"/>
    <w:basedOn w:val="5"/>
    <w:link w:val="367"/>
    <w:qFormat/>
    <w:uiPriority w:val="0"/>
    <w:pPr>
      <w:tabs>
        <w:tab w:val="left" w:pos="900"/>
      </w:tabs>
      <w:spacing w:before="120" w:after="120" w:line="180" w:lineRule="auto"/>
      <w:ind w:firstLine="103" w:firstLineChars="49"/>
    </w:pPr>
    <w:rPr>
      <w:rFonts w:asciiTheme="minorHAnsi" w:hAnsiTheme="minorHAnsi" w:eastAsiaTheme="minorEastAsia" w:cstheme="minorBidi"/>
      <w:bCs w:val="0"/>
      <w:spacing w:val="8"/>
      <w:sz w:val="30"/>
      <w:szCs w:val="20"/>
    </w:rPr>
  </w:style>
  <w:style w:type="character" w:customStyle="1" w:styleId="369">
    <w:name w:val="标题 3 Char Char"/>
    <w:qFormat/>
    <w:uiPriority w:val="0"/>
    <w:rPr>
      <w:rFonts w:eastAsia="仿宋_GB2312"/>
      <w:b/>
      <w:bCs/>
      <w:kern w:val="2"/>
      <w:sz w:val="32"/>
      <w:szCs w:val="32"/>
      <w:lang w:val="en-US" w:eastAsia="zh-CN" w:bidi="ar-SA"/>
    </w:rPr>
  </w:style>
  <w:style w:type="character" w:customStyle="1" w:styleId="370">
    <w:name w:val="Char Char26"/>
    <w:qFormat/>
    <w:uiPriority w:val="0"/>
    <w:rPr>
      <w:rFonts w:eastAsia="宋体"/>
      <w:b/>
      <w:bCs/>
      <w:kern w:val="44"/>
      <w:sz w:val="44"/>
      <w:szCs w:val="44"/>
      <w:lang w:val="en-US" w:eastAsia="zh-CN" w:bidi="ar-SA"/>
    </w:rPr>
  </w:style>
  <w:style w:type="character" w:customStyle="1" w:styleId="371">
    <w:name w:val="Char Char241"/>
    <w:qFormat/>
    <w:uiPriority w:val="0"/>
    <w:rPr>
      <w:rFonts w:eastAsia="仿宋_GB2312"/>
      <w:b/>
      <w:bCs/>
      <w:kern w:val="2"/>
      <w:sz w:val="32"/>
      <w:szCs w:val="32"/>
      <w:lang w:val="en-US" w:eastAsia="zh-CN" w:bidi="ar-SA"/>
    </w:rPr>
  </w:style>
  <w:style w:type="character" w:customStyle="1" w:styleId="372">
    <w:name w:val="副标题 Char"/>
    <w:link w:val="43"/>
    <w:qFormat/>
    <w:uiPriority w:val="0"/>
    <w:rPr>
      <w:rFonts w:eastAsia="黑体"/>
      <w:b/>
      <w:bCs/>
      <w:kern w:val="28"/>
      <w:sz w:val="84"/>
    </w:rPr>
  </w:style>
  <w:style w:type="character" w:customStyle="1" w:styleId="373">
    <w:name w:val="表头文字 Char"/>
    <w:link w:val="374"/>
    <w:qFormat/>
    <w:uiPriority w:val="0"/>
    <w:rPr>
      <w:rFonts w:cs="宋体"/>
      <w:sz w:val="21"/>
    </w:rPr>
  </w:style>
  <w:style w:type="paragraph" w:customStyle="1" w:styleId="374">
    <w:name w:val="表头文字"/>
    <w:basedOn w:val="1"/>
    <w:link w:val="373"/>
    <w:qFormat/>
    <w:uiPriority w:val="0"/>
    <w:pPr>
      <w:spacing w:line="360" w:lineRule="auto"/>
      <w:jc w:val="center"/>
    </w:pPr>
    <w:rPr>
      <w:rFonts w:cs="宋体" w:asciiTheme="minorHAnsi" w:hAnsiTheme="minorHAnsi" w:eastAsiaTheme="minorEastAsia"/>
      <w:kern w:val="0"/>
      <w:szCs w:val="20"/>
    </w:rPr>
  </w:style>
  <w:style w:type="character" w:customStyle="1" w:styleId="375">
    <w:name w:val="正文文本 3 Char1"/>
    <w:semiHidden/>
    <w:qFormat/>
    <w:uiPriority w:val="99"/>
    <w:rPr>
      <w:rFonts w:eastAsia="仿宋_GB2312"/>
      <w:kern w:val="2"/>
      <w:sz w:val="16"/>
      <w:szCs w:val="16"/>
    </w:rPr>
  </w:style>
  <w:style w:type="character" w:customStyle="1" w:styleId="376">
    <w:name w:val="纯文本 Char Char"/>
    <w:qFormat/>
    <w:uiPriority w:val="0"/>
    <w:rPr>
      <w:rFonts w:ascii="宋体" w:hAnsi="Courier New" w:eastAsia="仿宋_GB2312"/>
      <w:kern w:val="2"/>
      <w:sz w:val="21"/>
      <w:lang w:val="en-US" w:eastAsia="zh-CN" w:bidi="ar-SA"/>
    </w:rPr>
  </w:style>
  <w:style w:type="character" w:customStyle="1" w:styleId="377">
    <w:name w:val="表格11 Char Char"/>
    <w:link w:val="378"/>
    <w:qFormat/>
    <w:uiPriority w:val="0"/>
    <w:rPr>
      <w:rFonts w:ascii="宋体" w:eastAsia="宋体"/>
      <w:spacing w:val="-10"/>
      <w:kern w:val="2"/>
      <w:sz w:val="24"/>
    </w:rPr>
  </w:style>
  <w:style w:type="paragraph" w:customStyle="1" w:styleId="378">
    <w:name w:val="表格11"/>
    <w:basedOn w:val="96"/>
    <w:link w:val="377"/>
    <w:qFormat/>
    <w:uiPriority w:val="0"/>
    <w:pPr>
      <w:adjustRightInd w:val="0"/>
      <w:snapToGrid w:val="0"/>
      <w:textAlignment w:val="auto"/>
    </w:pPr>
    <w:rPr>
      <w:rFonts w:ascii="宋体" w:hAnsiTheme="minorHAnsi" w:cstheme="minorBidi"/>
      <w:spacing w:val="-10"/>
      <w:kern w:val="2"/>
      <w:sz w:val="24"/>
    </w:rPr>
  </w:style>
  <w:style w:type="character" w:customStyle="1" w:styleId="379">
    <w:name w:val="Sample"/>
    <w:qFormat/>
    <w:uiPriority w:val="0"/>
    <w:rPr>
      <w:rFonts w:ascii="Courier New" w:hAnsi="Courier New"/>
    </w:rPr>
  </w:style>
  <w:style w:type="character" w:customStyle="1" w:styleId="380">
    <w:name w:val="日期 Char1"/>
    <w:qFormat/>
    <w:uiPriority w:val="99"/>
    <w:rPr>
      <w:rFonts w:ascii="Times New Roman" w:hAnsi="Times New Roman" w:eastAsia="仿宋_GB2312" w:cs="Times New Roman"/>
      <w:szCs w:val="20"/>
    </w:rPr>
  </w:style>
  <w:style w:type="character" w:customStyle="1" w:styleId="381">
    <w:name w:val="脚注文本 Char1"/>
    <w:semiHidden/>
    <w:qFormat/>
    <w:uiPriority w:val="99"/>
    <w:rPr>
      <w:rFonts w:eastAsia="仿宋_GB2312"/>
      <w:kern w:val="2"/>
      <w:sz w:val="18"/>
      <w:szCs w:val="18"/>
    </w:rPr>
  </w:style>
  <w:style w:type="character" w:customStyle="1" w:styleId="382">
    <w:name w:val="Typewriter"/>
    <w:qFormat/>
    <w:uiPriority w:val="0"/>
    <w:rPr>
      <w:rFonts w:ascii="Courier New" w:hAnsi="Courier New"/>
      <w:sz w:val="20"/>
    </w:rPr>
  </w:style>
  <w:style w:type="character" w:customStyle="1" w:styleId="383">
    <w:name w:val="纯文本 Char Char Char Char"/>
    <w:qFormat/>
    <w:uiPriority w:val="0"/>
    <w:rPr>
      <w:rFonts w:ascii="楷体_GB2312" w:hAnsi="Courier New" w:eastAsia="楷体_GB2312"/>
      <w:kern w:val="2"/>
      <w:sz w:val="21"/>
      <w:lang w:val="en-US" w:eastAsia="zh-CN"/>
    </w:rPr>
  </w:style>
  <w:style w:type="character" w:customStyle="1" w:styleId="384">
    <w:name w:val="Char Char251"/>
    <w:qFormat/>
    <w:uiPriority w:val="0"/>
    <w:rPr>
      <w:rFonts w:ascii="Arial" w:hAnsi="Arial" w:eastAsia="黑体"/>
      <w:b/>
      <w:bCs/>
      <w:kern w:val="2"/>
      <w:sz w:val="32"/>
      <w:szCs w:val="32"/>
      <w:lang w:val="en-US" w:eastAsia="zh-CN" w:bidi="ar-SA"/>
    </w:rPr>
  </w:style>
  <w:style w:type="character" w:customStyle="1" w:styleId="385">
    <w:name w:val="正文文本缩进 3 Char1"/>
    <w:semiHidden/>
    <w:qFormat/>
    <w:uiPriority w:val="99"/>
    <w:rPr>
      <w:rFonts w:ascii="Times New Roman" w:hAnsi="Times New Roman" w:eastAsia="仿宋_GB2312" w:cs="Times New Roman"/>
      <w:sz w:val="16"/>
      <w:szCs w:val="16"/>
    </w:rPr>
  </w:style>
  <w:style w:type="character" w:customStyle="1" w:styleId="386">
    <w:name w:val="标题 Char1"/>
    <w:qFormat/>
    <w:uiPriority w:val="10"/>
    <w:rPr>
      <w:rFonts w:ascii="Cambria" w:hAnsi="Cambria" w:cs="Times New Roman"/>
      <w:b/>
      <w:bCs/>
      <w:kern w:val="2"/>
      <w:sz w:val="32"/>
      <w:szCs w:val="32"/>
    </w:rPr>
  </w:style>
  <w:style w:type="character" w:customStyle="1" w:styleId="387">
    <w:name w:val="grame"/>
    <w:basedOn w:val="62"/>
    <w:qFormat/>
    <w:uiPriority w:val="0"/>
  </w:style>
  <w:style w:type="character" w:customStyle="1" w:styleId="388">
    <w:name w:val="表头 Char2"/>
    <w:qFormat/>
    <w:uiPriority w:val="0"/>
    <w:rPr>
      <w:rFonts w:eastAsia="黑体"/>
      <w:kern w:val="2"/>
      <w:sz w:val="24"/>
      <w:lang w:val="en-US" w:eastAsia="zh-CN"/>
    </w:rPr>
  </w:style>
  <w:style w:type="character" w:customStyle="1" w:styleId="389">
    <w:name w:val="正文文本 2 Char1"/>
    <w:semiHidden/>
    <w:qFormat/>
    <w:uiPriority w:val="99"/>
    <w:rPr>
      <w:rFonts w:ascii="Times New Roman" w:hAnsi="Times New Roman" w:eastAsia="仿宋_GB2312" w:cs="Times New Roman"/>
      <w:szCs w:val="20"/>
    </w:rPr>
  </w:style>
  <w:style w:type="character" w:customStyle="1" w:styleId="390">
    <w:name w:val="表中文字 Char"/>
    <w:link w:val="116"/>
    <w:qFormat/>
    <w:uiPriority w:val="0"/>
    <w:rPr>
      <w:rFonts w:ascii="Times New Roman" w:hAnsi="Times New Roman" w:eastAsia="宋体" w:cs="Times New Roman"/>
      <w:kern w:val="2"/>
      <w:sz w:val="21"/>
      <w:szCs w:val="21"/>
    </w:rPr>
  </w:style>
  <w:style w:type="character" w:customStyle="1" w:styleId="391">
    <w:name w:val="章标题 1 Char Char2"/>
    <w:qFormat/>
    <w:uiPriority w:val="0"/>
    <w:rPr>
      <w:rFonts w:ascii="宋体" w:hAnsi="宋体"/>
      <w:b/>
      <w:bCs/>
      <w:kern w:val="44"/>
      <w:sz w:val="30"/>
      <w:szCs w:val="44"/>
    </w:rPr>
  </w:style>
  <w:style w:type="character" w:customStyle="1" w:styleId="392">
    <w:name w:val="样式 正文首行缩进正文首行缩进 Char Char Char正文首行缩进 Char Char Char Char Char ... Char Char Char Char Char Char"/>
    <w:link w:val="393"/>
    <w:qFormat/>
    <w:uiPriority w:val="0"/>
    <w:rPr>
      <w:rFonts w:ascii="宋体" w:hAnsi="宋体" w:eastAsia="宋体"/>
      <w:color w:val="000000"/>
      <w:spacing w:val="8"/>
      <w:kern w:val="2"/>
      <w:sz w:val="24"/>
      <w:szCs w:val="21"/>
    </w:rPr>
  </w:style>
  <w:style w:type="paragraph" w:customStyle="1" w:styleId="393">
    <w:name w:val="样式 正文首行缩进正文首行缩进 Char Char Char正文首行缩进 Char Char Char Char Char ... Char Char Char"/>
    <w:basedOn w:val="1"/>
    <w:link w:val="392"/>
    <w:qFormat/>
    <w:uiPriority w:val="0"/>
    <w:pPr>
      <w:adjustRightInd w:val="0"/>
      <w:snapToGrid w:val="0"/>
      <w:spacing w:line="360" w:lineRule="auto"/>
      <w:ind w:firstLine="100" w:firstLineChars="200"/>
    </w:pPr>
    <w:rPr>
      <w:rFonts w:ascii="宋体" w:hAnsi="宋体" w:cstheme="minorBidi"/>
      <w:color w:val="000000"/>
      <w:spacing w:val="8"/>
      <w:sz w:val="24"/>
      <w:szCs w:val="21"/>
    </w:rPr>
  </w:style>
  <w:style w:type="character" w:customStyle="1" w:styleId="394">
    <w:name w:val="表格标题 Char1"/>
    <w:link w:val="395"/>
    <w:qFormat/>
    <w:uiPriority w:val="0"/>
    <w:rPr>
      <w:spacing w:val="8"/>
      <w:kern w:val="2"/>
      <w:sz w:val="28"/>
    </w:rPr>
  </w:style>
  <w:style w:type="paragraph" w:customStyle="1" w:styleId="395">
    <w:name w:val="表格标题"/>
    <w:basedOn w:val="1"/>
    <w:link w:val="394"/>
    <w:qFormat/>
    <w:uiPriority w:val="0"/>
    <w:pPr>
      <w:spacing w:before="240" w:after="240" w:line="180" w:lineRule="auto"/>
      <w:ind w:firstLine="624"/>
      <w:jc w:val="left"/>
    </w:pPr>
    <w:rPr>
      <w:rFonts w:asciiTheme="minorHAnsi" w:hAnsiTheme="minorHAnsi" w:eastAsiaTheme="minorEastAsia" w:cstheme="minorBidi"/>
      <w:spacing w:val="8"/>
      <w:sz w:val="28"/>
      <w:szCs w:val="20"/>
    </w:rPr>
  </w:style>
  <w:style w:type="character" w:customStyle="1" w:styleId="396">
    <w:name w:val="正文文字4 Char Char Char"/>
    <w:qFormat/>
    <w:uiPriority w:val="0"/>
    <w:rPr>
      <w:rFonts w:eastAsia="仿宋_GB2312"/>
      <w:kern w:val="2"/>
      <w:sz w:val="28"/>
      <w:szCs w:val="24"/>
      <w:lang w:val="en-US" w:eastAsia="zh-CN" w:bidi="ar-SA"/>
    </w:rPr>
  </w:style>
  <w:style w:type="character" w:customStyle="1" w:styleId="397">
    <w:name w:val="Keyboard"/>
    <w:qFormat/>
    <w:uiPriority w:val="0"/>
    <w:rPr>
      <w:rFonts w:ascii="Courier New" w:hAnsi="Courier New"/>
      <w:b/>
      <w:sz w:val="20"/>
    </w:rPr>
  </w:style>
  <w:style w:type="character" w:customStyle="1" w:styleId="398">
    <w:name w:val="表格文字（居中） Char Char"/>
    <w:link w:val="399"/>
    <w:qFormat/>
    <w:uiPriority w:val="0"/>
    <w:rPr>
      <w:rFonts w:eastAsia="宋体"/>
      <w:bCs/>
      <w:spacing w:val="-20"/>
      <w:sz w:val="18"/>
      <w:szCs w:val="18"/>
    </w:rPr>
  </w:style>
  <w:style w:type="paragraph" w:customStyle="1" w:styleId="399">
    <w:name w:val="表格文字（居中）"/>
    <w:basedOn w:val="1"/>
    <w:link w:val="398"/>
    <w:qFormat/>
    <w:uiPriority w:val="0"/>
    <w:pPr>
      <w:widowControl/>
      <w:adjustRightInd w:val="0"/>
      <w:snapToGrid w:val="0"/>
      <w:spacing w:line="240" w:lineRule="exact"/>
      <w:jc w:val="left"/>
    </w:pPr>
    <w:rPr>
      <w:rFonts w:asciiTheme="minorHAnsi" w:hAnsiTheme="minorHAnsi" w:cstheme="minorBidi"/>
      <w:bCs/>
      <w:spacing w:val="-20"/>
      <w:kern w:val="0"/>
      <w:sz w:val="18"/>
      <w:szCs w:val="18"/>
    </w:rPr>
  </w:style>
  <w:style w:type="character" w:customStyle="1" w:styleId="400">
    <w:name w:val="标题 1 Char2"/>
    <w:qFormat/>
    <w:uiPriority w:val="0"/>
    <w:rPr>
      <w:rFonts w:ascii="宋体" w:hAnsi="宋体"/>
      <w:b/>
      <w:bCs/>
      <w:kern w:val="44"/>
      <w:sz w:val="30"/>
      <w:szCs w:val="44"/>
    </w:rPr>
  </w:style>
  <w:style w:type="character" w:customStyle="1" w:styleId="401">
    <w:name w:val="样式 正文 + Char"/>
    <w:link w:val="402"/>
    <w:qFormat/>
    <w:uiPriority w:val="0"/>
    <w:rPr>
      <w:bCs/>
      <w:kern w:val="28"/>
      <w:sz w:val="21"/>
      <w:szCs w:val="21"/>
    </w:rPr>
  </w:style>
  <w:style w:type="paragraph" w:customStyle="1" w:styleId="402">
    <w:name w:val="样式 正文 +"/>
    <w:basedOn w:val="1"/>
    <w:link w:val="401"/>
    <w:qFormat/>
    <w:uiPriority w:val="0"/>
    <w:pPr>
      <w:spacing w:line="360" w:lineRule="auto"/>
      <w:ind w:left="14" w:right="100" w:rightChars="100" w:hanging="14"/>
    </w:pPr>
    <w:rPr>
      <w:rFonts w:asciiTheme="minorHAnsi" w:hAnsiTheme="minorHAnsi" w:eastAsiaTheme="minorEastAsia" w:cstheme="minorBidi"/>
      <w:bCs/>
      <w:kern w:val="28"/>
      <w:szCs w:val="21"/>
    </w:rPr>
  </w:style>
  <w:style w:type="character" w:customStyle="1" w:styleId="403">
    <w:name w:val="txt Char"/>
    <w:qFormat/>
    <w:uiPriority w:val="0"/>
    <w:rPr>
      <w:rFonts w:ascii="宋体" w:hAnsi="宋体" w:eastAsia="宋体"/>
      <w:sz w:val="24"/>
      <w:szCs w:val="24"/>
      <w:lang w:val="en-US" w:eastAsia="zh-CN" w:bidi="ar-SA"/>
    </w:rPr>
  </w:style>
  <w:style w:type="character" w:customStyle="1" w:styleId="404">
    <w:name w:val="页眉 Char1"/>
    <w:semiHidden/>
    <w:qFormat/>
    <w:uiPriority w:val="99"/>
    <w:rPr>
      <w:rFonts w:eastAsia="仿宋_GB2312"/>
      <w:kern w:val="2"/>
      <w:sz w:val="18"/>
      <w:szCs w:val="18"/>
    </w:rPr>
  </w:style>
  <w:style w:type="character" w:customStyle="1" w:styleId="405">
    <w:name w:val="标题 8 Char Char Char Char Char Char Char"/>
    <w:qFormat/>
    <w:uiPriority w:val="0"/>
    <w:rPr>
      <w:rFonts w:ascii="Arial" w:hAnsi="Arial" w:eastAsia="黑体"/>
      <w:spacing w:val="8"/>
      <w:kern w:val="2"/>
      <w:sz w:val="24"/>
      <w:szCs w:val="24"/>
      <w:lang w:val="en-US" w:eastAsia="zh-CN"/>
    </w:rPr>
  </w:style>
  <w:style w:type="character" w:customStyle="1" w:styleId="406">
    <w:name w:val="样式 标题 2 + Times New Roman + (中文) 宋体 小四1 Char Char"/>
    <w:link w:val="407"/>
    <w:qFormat/>
    <w:uiPriority w:val="0"/>
    <w:rPr>
      <w:rFonts w:eastAsia="黑体"/>
      <w:b/>
      <w:bCs/>
      <w:kern w:val="2"/>
      <w:sz w:val="24"/>
    </w:rPr>
  </w:style>
  <w:style w:type="paragraph" w:customStyle="1" w:styleId="407">
    <w:name w:val="样式 标题 2 + Times New Roman + (中文) 宋体 小四1"/>
    <w:basedOn w:val="317"/>
    <w:link w:val="406"/>
    <w:qFormat/>
    <w:uiPriority w:val="0"/>
    <w:rPr>
      <w:rFonts w:eastAsia="黑体"/>
    </w:rPr>
  </w:style>
  <w:style w:type="character" w:customStyle="1" w:styleId="408">
    <w:name w:val="样式 粉红"/>
    <w:qFormat/>
    <w:uiPriority w:val="0"/>
    <w:rPr>
      <w:color w:val="auto"/>
      <w:u w:val="none"/>
    </w:rPr>
  </w:style>
  <w:style w:type="character" w:customStyle="1" w:styleId="409">
    <w:name w:val="样式 五号"/>
    <w:qFormat/>
    <w:uiPriority w:val="0"/>
    <w:rPr>
      <w:rFonts w:ascii="黑体" w:hAnsi="宋体" w:eastAsia="宋体" w:cs="宋体"/>
      <w:b/>
      <w:snapToGrid w:val="0"/>
      <w:kern w:val="44"/>
      <w:sz w:val="24"/>
      <w:szCs w:val="28"/>
      <w:lang w:val="en-US" w:eastAsia="zh-CN" w:bidi="ar-SA"/>
    </w:rPr>
  </w:style>
  <w:style w:type="character" w:customStyle="1" w:styleId="410">
    <w:name w:val="样式 (中文) 华文仿宋 三号1"/>
    <w:qFormat/>
    <w:uiPriority w:val="0"/>
    <w:rPr>
      <w:rFonts w:eastAsia="仿宋_GB2312"/>
      <w:sz w:val="32"/>
    </w:rPr>
  </w:style>
  <w:style w:type="character" w:customStyle="1" w:styleId="411">
    <w:name w:val="表格zhc Char Char"/>
    <w:link w:val="412"/>
    <w:qFormat/>
    <w:uiPriority w:val="0"/>
    <w:rPr>
      <w:rFonts w:cs="宋体"/>
      <w:szCs w:val="21"/>
    </w:rPr>
  </w:style>
  <w:style w:type="paragraph" w:customStyle="1" w:styleId="412">
    <w:name w:val="表格zhc"/>
    <w:basedOn w:val="1"/>
    <w:link w:val="411"/>
    <w:qFormat/>
    <w:uiPriority w:val="0"/>
    <w:pPr>
      <w:adjustRightInd w:val="0"/>
      <w:snapToGrid w:val="0"/>
      <w:jc w:val="center"/>
    </w:pPr>
    <w:rPr>
      <w:rFonts w:cs="宋体" w:asciiTheme="minorHAnsi" w:hAnsiTheme="minorHAnsi" w:eastAsiaTheme="minorEastAsia"/>
      <w:kern w:val="0"/>
      <w:sz w:val="20"/>
      <w:szCs w:val="21"/>
    </w:rPr>
  </w:style>
  <w:style w:type="character" w:customStyle="1" w:styleId="413">
    <w:name w:val="样式 样式 样式 首行缩进:  2 字符 + 首行缩进:  2 字符1 + 黑色 Char Char"/>
    <w:link w:val="414"/>
    <w:qFormat/>
    <w:uiPriority w:val="0"/>
    <w:rPr>
      <w:color w:val="000000"/>
      <w:sz w:val="24"/>
    </w:rPr>
  </w:style>
  <w:style w:type="paragraph" w:customStyle="1" w:styleId="414">
    <w:name w:val="样式 样式 样式 首行缩进:  2 字符 + 首行缩进:  2 字符1 + 黑色 Char"/>
    <w:basedOn w:val="1"/>
    <w:link w:val="413"/>
    <w:qFormat/>
    <w:uiPriority w:val="0"/>
    <w:pPr>
      <w:ind w:firstLine="512" w:firstLineChars="200"/>
    </w:pPr>
    <w:rPr>
      <w:rFonts w:asciiTheme="minorHAnsi" w:hAnsiTheme="minorHAnsi" w:eastAsiaTheme="minorEastAsia" w:cstheme="minorBidi"/>
      <w:color w:val="000000"/>
      <w:kern w:val="0"/>
      <w:sz w:val="24"/>
      <w:szCs w:val="20"/>
    </w:rPr>
  </w:style>
  <w:style w:type="character" w:styleId="415">
    <w:name w:val="Placeholder Text"/>
    <w:qFormat/>
    <w:uiPriority w:val="99"/>
    <w:rPr>
      <w:color w:val="808080"/>
    </w:rPr>
  </w:style>
  <w:style w:type="character" w:customStyle="1" w:styleId="416">
    <w:name w:val="样式 粉红 下划线"/>
    <w:qFormat/>
    <w:uiPriority w:val="0"/>
    <w:rPr>
      <w:color w:val="auto"/>
      <w:u w:val="none"/>
    </w:rPr>
  </w:style>
  <w:style w:type="character" w:customStyle="1" w:styleId="417">
    <w:name w:val="正文文本缩进 2 Char1"/>
    <w:semiHidden/>
    <w:qFormat/>
    <w:uiPriority w:val="99"/>
    <w:rPr>
      <w:rFonts w:ascii="Times New Roman" w:hAnsi="Times New Roman" w:eastAsia="仿宋_GB2312" w:cs="Times New Roman"/>
      <w:szCs w:val="20"/>
    </w:rPr>
  </w:style>
  <w:style w:type="character" w:customStyle="1" w:styleId="418">
    <w:name w:val="段落1 Char Char Char Char Char Char Char"/>
    <w:link w:val="419"/>
    <w:qFormat/>
    <w:uiPriority w:val="0"/>
    <w:rPr>
      <w:rFonts w:ascii="宋体" w:hAnsi="宋体" w:eastAsia="宋体"/>
      <w:spacing w:val="8"/>
      <w:kern w:val="2"/>
      <w:sz w:val="24"/>
      <w:szCs w:val="21"/>
    </w:rPr>
  </w:style>
  <w:style w:type="paragraph" w:customStyle="1" w:styleId="419">
    <w:name w:val="段落1 Char Char Char"/>
    <w:basedOn w:val="1"/>
    <w:link w:val="418"/>
    <w:qFormat/>
    <w:uiPriority w:val="0"/>
    <w:pPr>
      <w:adjustRightInd w:val="0"/>
      <w:snapToGrid w:val="0"/>
      <w:spacing w:beforeLines="50" w:afterLines="50" w:line="560" w:lineRule="exact"/>
      <w:ind w:firstLine="480" w:firstLineChars="200"/>
    </w:pPr>
    <w:rPr>
      <w:rFonts w:ascii="宋体" w:hAnsi="宋体" w:cstheme="minorBidi"/>
      <w:spacing w:val="8"/>
      <w:sz w:val="24"/>
      <w:szCs w:val="21"/>
    </w:rPr>
  </w:style>
  <w:style w:type="character" w:customStyle="1" w:styleId="420">
    <w:name w:val="使用正文 Char"/>
    <w:link w:val="421"/>
    <w:qFormat/>
    <w:uiPriority w:val="0"/>
    <w:rPr>
      <w:sz w:val="24"/>
      <w:szCs w:val="24"/>
    </w:rPr>
  </w:style>
  <w:style w:type="paragraph" w:customStyle="1" w:styleId="421">
    <w:name w:val="使用正文"/>
    <w:basedOn w:val="1"/>
    <w:link w:val="420"/>
    <w:qFormat/>
    <w:uiPriority w:val="0"/>
    <w:pPr>
      <w:spacing w:line="360" w:lineRule="auto"/>
      <w:ind w:firstLine="200" w:firstLineChars="200"/>
    </w:pPr>
    <w:rPr>
      <w:rFonts w:asciiTheme="minorHAnsi" w:hAnsiTheme="minorHAnsi" w:eastAsiaTheme="minorEastAsia" w:cstheme="minorBidi"/>
      <w:kern w:val="0"/>
      <w:sz w:val="24"/>
    </w:rPr>
  </w:style>
  <w:style w:type="character" w:customStyle="1" w:styleId="422">
    <w:name w:val="文档结构图 Char1"/>
    <w:qFormat/>
    <w:uiPriority w:val="99"/>
    <w:rPr>
      <w:rFonts w:ascii="宋体" w:hAnsi="Times New Roman" w:eastAsia="宋体" w:cs="Times New Roman"/>
      <w:sz w:val="18"/>
      <w:szCs w:val="18"/>
    </w:rPr>
  </w:style>
  <w:style w:type="character" w:customStyle="1" w:styleId="423">
    <w:name w:val="表格 Char"/>
    <w:qFormat/>
    <w:uiPriority w:val="0"/>
    <w:rPr>
      <w:rFonts w:ascii="华文细黑" w:hAnsi="华文细黑" w:eastAsia="宋体"/>
      <w:sz w:val="21"/>
      <w:lang w:val="en-US" w:eastAsia="zh-CN"/>
    </w:rPr>
  </w:style>
  <w:style w:type="character" w:customStyle="1" w:styleId="424">
    <w:name w:val="页脚 Char2"/>
    <w:semiHidden/>
    <w:qFormat/>
    <w:uiPriority w:val="99"/>
    <w:rPr>
      <w:rFonts w:eastAsia="仿宋_GB2312"/>
      <w:kern w:val="2"/>
      <w:sz w:val="18"/>
      <w:szCs w:val="18"/>
    </w:rPr>
  </w:style>
  <w:style w:type="character" w:customStyle="1" w:styleId="425">
    <w:name w:val="Char Char131"/>
    <w:qFormat/>
    <w:uiPriority w:val="0"/>
    <w:rPr>
      <w:rFonts w:eastAsia="宋体"/>
      <w:kern w:val="2"/>
      <w:sz w:val="32"/>
      <w:lang w:val="en-US" w:eastAsia="zh-CN" w:bidi="ar-SA"/>
    </w:rPr>
  </w:style>
  <w:style w:type="character" w:customStyle="1" w:styleId="426">
    <w:name w:val="Definition"/>
    <w:qFormat/>
    <w:uiPriority w:val="0"/>
    <w:rPr>
      <w:i/>
    </w:rPr>
  </w:style>
  <w:style w:type="character" w:customStyle="1" w:styleId="427">
    <w:name w:val="标书正文 Char"/>
    <w:qFormat/>
    <w:uiPriority w:val="0"/>
    <w:rPr>
      <w:rFonts w:ascii="宋体" w:hAnsi="Courier New" w:eastAsia="仿宋_GB2312"/>
      <w:kern w:val="2"/>
      <w:sz w:val="21"/>
      <w:lang w:val="en-US" w:eastAsia="zh-CN" w:bidi="ar-SA"/>
    </w:rPr>
  </w:style>
  <w:style w:type="character" w:customStyle="1" w:styleId="428">
    <w:name w:val="样式 (中文) 华文仿宋 三号 红色"/>
    <w:qFormat/>
    <w:uiPriority w:val="0"/>
    <w:rPr>
      <w:rFonts w:eastAsia="仿宋_GB2312"/>
      <w:color w:val="FF0000"/>
      <w:sz w:val="32"/>
    </w:rPr>
  </w:style>
  <w:style w:type="character" w:customStyle="1" w:styleId="429">
    <w:name w:val="tpc_content1"/>
    <w:qFormat/>
    <w:uiPriority w:val="0"/>
    <w:rPr>
      <w:sz w:val="18"/>
      <w:szCs w:val="18"/>
    </w:rPr>
  </w:style>
  <w:style w:type="character" w:customStyle="1" w:styleId="430">
    <w:name w:val="Char Char261"/>
    <w:qFormat/>
    <w:uiPriority w:val="0"/>
    <w:rPr>
      <w:rFonts w:eastAsia="宋体"/>
      <w:b/>
      <w:bCs/>
      <w:kern w:val="44"/>
      <w:sz w:val="44"/>
      <w:szCs w:val="44"/>
      <w:lang w:val="en-US" w:eastAsia="zh-CN" w:bidi="ar-SA"/>
    </w:rPr>
  </w:style>
  <w:style w:type="character" w:customStyle="1" w:styleId="431">
    <w:name w:val="Variable"/>
    <w:qFormat/>
    <w:uiPriority w:val="0"/>
    <w:rPr>
      <w:i/>
    </w:rPr>
  </w:style>
  <w:style w:type="character" w:customStyle="1" w:styleId="432">
    <w:name w:val="HTML Markup"/>
    <w:qFormat/>
    <w:uiPriority w:val="0"/>
    <w:rPr>
      <w:vanish/>
      <w:color w:val="FF0000"/>
    </w:rPr>
  </w:style>
  <w:style w:type="character" w:customStyle="1" w:styleId="433">
    <w:name w:val="正文文本缩进 + 蓝色 Char Char"/>
    <w:link w:val="434"/>
    <w:qFormat/>
    <w:uiPriority w:val="0"/>
    <w:rPr>
      <w:color w:val="0000FF"/>
      <w:spacing w:val="4"/>
      <w:sz w:val="24"/>
    </w:rPr>
  </w:style>
  <w:style w:type="paragraph" w:customStyle="1" w:styleId="434">
    <w:name w:val="正文文本缩进 + 蓝色"/>
    <w:basedOn w:val="24"/>
    <w:link w:val="433"/>
    <w:qFormat/>
    <w:uiPriority w:val="0"/>
    <w:pPr>
      <w:spacing w:after="0" w:line="180" w:lineRule="auto"/>
      <w:ind w:left="0" w:leftChars="0" w:firstLine="510"/>
    </w:pPr>
    <w:rPr>
      <w:rFonts w:asciiTheme="minorHAnsi" w:hAnsiTheme="minorHAnsi" w:eastAsiaTheme="minorEastAsia" w:cstheme="minorBidi"/>
      <w:color w:val="0000FF"/>
      <w:spacing w:val="4"/>
      <w:kern w:val="0"/>
      <w:sz w:val="24"/>
      <w:szCs w:val="20"/>
    </w:rPr>
  </w:style>
  <w:style w:type="character" w:customStyle="1" w:styleId="435">
    <w:name w:val="副标题 Char2"/>
    <w:qFormat/>
    <w:uiPriority w:val="11"/>
    <w:rPr>
      <w:rFonts w:ascii="Cambria" w:hAnsi="Cambria" w:eastAsia="宋体" w:cs="Times New Roman"/>
      <w:b/>
      <w:bCs/>
      <w:kern w:val="28"/>
      <w:sz w:val="32"/>
      <w:szCs w:val="32"/>
    </w:rPr>
  </w:style>
  <w:style w:type="paragraph" w:customStyle="1" w:styleId="436">
    <w:name w:val="样式 样式 标题 3 + 首行缩进:  1 字符 + (中文) 宋体 小四 首行缩进:  1 字符"/>
    <w:basedOn w:val="1"/>
    <w:qFormat/>
    <w:uiPriority w:val="0"/>
    <w:pPr>
      <w:keepNext/>
      <w:keepLines/>
      <w:adjustRightInd w:val="0"/>
      <w:spacing w:line="360" w:lineRule="auto"/>
      <w:jc w:val="left"/>
      <w:outlineLvl w:val="2"/>
    </w:pPr>
    <w:rPr>
      <w:rFonts w:cs="宋体"/>
      <w:sz w:val="24"/>
      <w:szCs w:val="20"/>
    </w:rPr>
  </w:style>
  <w:style w:type="paragraph" w:customStyle="1" w:styleId="437">
    <w:name w:val="Char1 Char Char Char Char Char Char Char Char Char Char Char Char Char Char Char Char Char Char Char Char1 Char"/>
    <w:basedOn w:val="1"/>
    <w:qFormat/>
    <w:uiPriority w:val="0"/>
    <w:pPr>
      <w:spacing w:line="180" w:lineRule="auto"/>
      <w:ind w:firstLine="200" w:firstLineChars="200"/>
      <w:jc w:val="left"/>
    </w:pPr>
    <w:rPr>
      <w:rFonts w:eastAsia="仿宋_GB2312"/>
      <w:sz w:val="24"/>
      <w:szCs w:val="20"/>
    </w:rPr>
  </w:style>
  <w:style w:type="paragraph" w:customStyle="1" w:styleId="438">
    <w:name w:val="font14"/>
    <w:basedOn w:val="1"/>
    <w:qFormat/>
    <w:uiPriority w:val="0"/>
    <w:pPr>
      <w:widowControl/>
      <w:spacing w:before="100" w:beforeAutospacing="1" w:after="100" w:afterAutospacing="1"/>
      <w:jc w:val="left"/>
    </w:pPr>
    <w:rPr>
      <w:color w:val="000000"/>
      <w:kern w:val="0"/>
      <w:sz w:val="16"/>
      <w:szCs w:val="16"/>
    </w:rPr>
  </w:style>
  <w:style w:type="paragraph" w:customStyle="1" w:styleId="439">
    <w:name w:val="Char10"/>
    <w:basedOn w:val="1"/>
    <w:qFormat/>
    <w:uiPriority w:val="0"/>
    <w:pPr>
      <w:snapToGrid w:val="0"/>
      <w:spacing w:line="360" w:lineRule="auto"/>
      <w:ind w:firstLine="200" w:firstLineChars="200"/>
    </w:pPr>
    <w:rPr>
      <w:rFonts w:eastAsia="仿宋_GB2312"/>
      <w:sz w:val="24"/>
    </w:rPr>
  </w:style>
  <w:style w:type="paragraph" w:customStyle="1" w:styleId="440">
    <w:name w:val="样式 标题 3 + 非加粗"/>
    <w:basedOn w:val="5"/>
    <w:qFormat/>
    <w:uiPriority w:val="0"/>
    <w:pPr>
      <w:spacing w:before="0" w:after="0" w:line="400" w:lineRule="exact"/>
    </w:pPr>
    <w:rPr>
      <w:b w:val="0"/>
      <w:bCs w:val="0"/>
      <w:spacing w:val="8"/>
      <w:kern w:val="2"/>
      <w:sz w:val="24"/>
      <w:szCs w:val="20"/>
    </w:rPr>
  </w:style>
  <w:style w:type="paragraph" w:customStyle="1" w:styleId="441">
    <w:name w:val="xl5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42">
    <w:name w:val="正文不缩进"/>
    <w:basedOn w:val="1"/>
    <w:qFormat/>
    <w:uiPriority w:val="0"/>
    <w:pPr>
      <w:spacing w:line="180" w:lineRule="auto"/>
    </w:pPr>
    <w:rPr>
      <w:color w:val="000000"/>
      <w:spacing w:val="8"/>
      <w:szCs w:val="20"/>
    </w:rPr>
  </w:style>
  <w:style w:type="paragraph" w:customStyle="1" w:styleId="443">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44">
    <w:name w:val="Char Char Char2"/>
    <w:basedOn w:val="1"/>
    <w:qFormat/>
    <w:uiPriority w:val="0"/>
  </w:style>
  <w:style w:type="paragraph" w:customStyle="1" w:styleId="445">
    <w:name w:val="xl137"/>
    <w:basedOn w:val="1"/>
    <w:qFormat/>
    <w:uiPriority w:val="0"/>
    <w:pPr>
      <w:widowControl/>
      <w:spacing w:before="100" w:beforeAutospacing="1" w:after="100" w:afterAutospacing="1"/>
      <w:jc w:val="left"/>
      <w:textAlignment w:val="center"/>
    </w:pPr>
    <w:rPr>
      <w:rFonts w:ascii="宋体" w:hAnsi="宋体" w:cs="宋体"/>
      <w:b/>
      <w:bCs/>
      <w:color w:val="FF00FF"/>
      <w:kern w:val="0"/>
      <w:sz w:val="24"/>
    </w:rPr>
  </w:style>
  <w:style w:type="paragraph" w:customStyle="1" w:styleId="446">
    <w:name w:val="Char Char Char Char Char Char Char Char Char Char"/>
    <w:basedOn w:val="1"/>
    <w:qFormat/>
    <w:uiPriority w:val="0"/>
    <w:pPr>
      <w:snapToGrid w:val="0"/>
      <w:spacing w:line="360" w:lineRule="auto"/>
      <w:ind w:firstLine="200" w:firstLineChars="200"/>
    </w:pPr>
  </w:style>
  <w:style w:type="paragraph" w:customStyle="1" w:styleId="447">
    <w:name w:val="xl164"/>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448">
    <w:name w:val="打印正文1"/>
    <w:basedOn w:val="1"/>
    <w:qFormat/>
    <w:uiPriority w:val="0"/>
    <w:pPr>
      <w:spacing w:before="240" w:line="240" w:lineRule="atLeast"/>
    </w:pPr>
    <w:rPr>
      <w:szCs w:val="20"/>
    </w:rPr>
  </w:style>
  <w:style w:type="paragraph" w:customStyle="1" w:styleId="449">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50">
    <w:name w:val="H4"/>
    <w:basedOn w:val="1"/>
    <w:next w:val="1"/>
    <w:qFormat/>
    <w:uiPriority w:val="0"/>
    <w:pPr>
      <w:keepNext/>
      <w:autoSpaceDE w:val="0"/>
      <w:autoSpaceDN w:val="0"/>
      <w:adjustRightInd w:val="0"/>
      <w:spacing w:before="100" w:after="100"/>
      <w:jc w:val="left"/>
      <w:outlineLvl w:val="4"/>
    </w:pPr>
    <w:rPr>
      <w:b/>
      <w:kern w:val="0"/>
      <w:sz w:val="24"/>
      <w:szCs w:val="20"/>
    </w:rPr>
  </w:style>
  <w:style w:type="paragraph" w:customStyle="1" w:styleId="451">
    <w:name w:val="font9"/>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452">
    <w:name w:val="样式 标题 1 + 黑体 一号 居中"/>
    <w:basedOn w:val="3"/>
    <w:qFormat/>
    <w:uiPriority w:val="0"/>
    <w:pPr>
      <w:jc w:val="center"/>
    </w:pPr>
    <w:rPr>
      <w:rFonts w:ascii="黑体" w:eastAsia="黑体" w:cs="宋体"/>
      <w:sz w:val="52"/>
      <w:szCs w:val="20"/>
    </w:rPr>
  </w:style>
  <w:style w:type="paragraph" w:customStyle="1" w:styleId="453">
    <w:name w:val="正文，样式2"/>
    <w:basedOn w:val="15"/>
    <w:qFormat/>
    <w:uiPriority w:val="0"/>
    <w:pPr>
      <w:tabs>
        <w:tab w:val="left" w:pos="57"/>
      </w:tabs>
      <w:adjustRightInd w:val="0"/>
      <w:snapToGrid w:val="0"/>
      <w:spacing w:line="440" w:lineRule="exact"/>
      <w:ind w:firstLine="0"/>
    </w:pPr>
    <w:rPr>
      <w:sz w:val="21"/>
      <w:szCs w:val="21"/>
    </w:rPr>
  </w:style>
  <w:style w:type="paragraph" w:customStyle="1" w:styleId="454">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55">
    <w:name w:val="xl6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56">
    <w:name w:val="样式 标题 2 + 黑色"/>
    <w:basedOn w:val="4"/>
    <w:qFormat/>
    <w:uiPriority w:val="0"/>
    <w:pPr>
      <w:widowControl/>
      <w:tabs>
        <w:tab w:val="left" w:pos="680"/>
        <w:tab w:val="left" w:pos="720"/>
      </w:tabs>
      <w:topLinePunct/>
      <w:adjustRightInd w:val="0"/>
      <w:snapToGrid w:val="0"/>
      <w:spacing w:before="0" w:after="0" w:line="180" w:lineRule="auto"/>
      <w:ind w:left="680" w:hanging="680"/>
      <w:jc w:val="left"/>
    </w:pPr>
    <w:rPr>
      <w:rFonts w:ascii="宋体" w:hAnsi="Times New Roman" w:eastAsia="宋体"/>
      <w:b w:val="0"/>
      <w:bCs w:val="0"/>
      <w:color w:val="000000"/>
      <w:sz w:val="30"/>
      <w:szCs w:val="20"/>
    </w:rPr>
  </w:style>
  <w:style w:type="paragraph" w:customStyle="1" w:styleId="457">
    <w:name w:val="xl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0"/>
      <w:szCs w:val="20"/>
    </w:rPr>
  </w:style>
  <w:style w:type="paragraph" w:customStyle="1" w:styleId="458">
    <w:name w:val="z-Top of Form"/>
    <w:next w:val="1"/>
    <w:qFormat/>
    <w:uiPriority w:val="0"/>
    <w:pPr>
      <w:widowControl w:val="0"/>
      <w:pBdr>
        <w:bottom w:val="double" w:color="000000" w:sz="2" w:space="0"/>
      </w:pBdr>
      <w:autoSpaceDE w:val="0"/>
      <w:autoSpaceDN w:val="0"/>
      <w:adjustRightInd w:val="0"/>
      <w:jc w:val="center"/>
    </w:pPr>
    <w:rPr>
      <w:rFonts w:ascii="Arial" w:hAnsi="Arial" w:eastAsia="宋体" w:cs="Times New Roman"/>
      <w:vanish/>
      <w:sz w:val="16"/>
      <w:lang w:val="en-US" w:eastAsia="zh-CN" w:bidi="ar-SA"/>
    </w:rPr>
  </w:style>
  <w:style w:type="paragraph" w:customStyle="1" w:styleId="459">
    <w:name w:val="样式 (中文) 华文仿宋 三号 行距: 固定值 30 磅"/>
    <w:basedOn w:val="1"/>
    <w:qFormat/>
    <w:uiPriority w:val="0"/>
    <w:pPr>
      <w:spacing w:line="600" w:lineRule="exact"/>
      <w:ind w:firstLine="640" w:firstLineChars="200"/>
    </w:pPr>
    <w:rPr>
      <w:rFonts w:eastAsia="仿宋_GB2312" w:cs="宋体"/>
      <w:sz w:val="32"/>
      <w:szCs w:val="20"/>
    </w:rPr>
  </w:style>
  <w:style w:type="paragraph" w:customStyle="1" w:styleId="460">
    <w:name w:val="正文2"/>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461">
    <w:name w:val="正文文字缩进"/>
    <w:basedOn w:val="1"/>
    <w:next w:val="1"/>
    <w:qFormat/>
    <w:uiPriority w:val="0"/>
    <w:pPr>
      <w:widowControl/>
      <w:spacing w:line="360" w:lineRule="auto"/>
      <w:ind w:firstLine="560"/>
    </w:pPr>
    <w:rPr>
      <w:color w:val="000000"/>
      <w:sz w:val="28"/>
      <w:szCs w:val="20"/>
    </w:rPr>
  </w:style>
  <w:style w:type="paragraph" w:customStyle="1" w:styleId="462">
    <w:name w:val="Char Char Char Char Char Char Char Char Char Char Char Char Char Char Char1 Char Char Char Char Char Char Char Char Char Char"/>
    <w:basedOn w:val="1"/>
    <w:qFormat/>
    <w:uiPriority w:val="0"/>
  </w:style>
  <w:style w:type="paragraph" w:customStyle="1" w:styleId="463">
    <w:name w:val="四级标题（标书）"/>
    <w:basedOn w:val="1"/>
    <w:qFormat/>
    <w:uiPriority w:val="0"/>
    <w:pPr>
      <w:spacing w:line="500" w:lineRule="exact"/>
      <w:outlineLvl w:val="3"/>
    </w:pPr>
    <w:rPr>
      <w:b/>
      <w:kern w:val="0"/>
      <w:szCs w:val="21"/>
    </w:rPr>
  </w:style>
  <w:style w:type="paragraph" w:customStyle="1" w:styleId="464">
    <w:name w:val="font15"/>
    <w:basedOn w:val="1"/>
    <w:qFormat/>
    <w:uiPriority w:val="0"/>
    <w:pPr>
      <w:widowControl/>
      <w:spacing w:before="100" w:beforeAutospacing="1" w:after="100" w:afterAutospacing="1"/>
      <w:jc w:val="left"/>
    </w:pPr>
    <w:rPr>
      <w:color w:val="000000"/>
      <w:kern w:val="0"/>
      <w:sz w:val="16"/>
      <w:szCs w:val="16"/>
    </w:rPr>
  </w:style>
  <w:style w:type="paragraph" w:customStyle="1" w:styleId="465">
    <w:name w:val="Char Char Char1 Char Char Char Char"/>
    <w:basedOn w:val="1"/>
    <w:qFormat/>
    <w:uiPriority w:val="0"/>
  </w:style>
  <w:style w:type="paragraph" w:customStyle="1" w:styleId="466">
    <w:name w:val="样式 标题 2节标题 1.11.1标题2b2标题 2 Char Char标2h2标题 2 Char1.1标题 2..."/>
    <w:basedOn w:val="4"/>
    <w:qFormat/>
    <w:uiPriority w:val="0"/>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467">
    <w:name w:val="样式 标题 4 + (西文) Times New Roman (中文) 仿宋_GB2312 三号"/>
    <w:basedOn w:val="6"/>
    <w:qFormat/>
    <w:uiPriority w:val="0"/>
    <w:pPr>
      <w:tabs>
        <w:tab w:val="left" w:pos="360"/>
      </w:tabs>
      <w:spacing w:line="240" w:lineRule="auto"/>
      <w:ind w:hanging="200" w:hangingChars="200"/>
      <w:jc w:val="left"/>
    </w:pPr>
    <w:rPr>
      <w:rFonts w:ascii="Times New Roman" w:hAnsi="Times New Roman" w:eastAsia="仿宋_GB2312"/>
      <w:bCs w:val="0"/>
      <w:color w:val="000000"/>
    </w:rPr>
  </w:style>
  <w:style w:type="paragraph" w:customStyle="1" w:styleId="468">
    <w:name w:val="样式 样式 正文文本缩进 3 + 小四 首行缩进:  0.85 厘米 段后: 0 磅 行距: 固定值 20 磅 + 首行缩进: ..."/>
    <w:basedOn w:val="1"/>
    <w:qFormat/>
    <w:uiPriority w:val="0"/>
    <w:pPr>
      <w:spacing w:line="400" w:lineRule="exact"/>
      <w:ind w:firstLine="200" w:firstLineChars="200"/>
    </w:pPr>
    <w:rPr>
      <w:sz w:val="24"/>
      <w:szCs w:val="20"/>
    </w:rPr>
  </w:style>
  <w:style w:type="paragraph" w:customStyle="1" w:styleId="469">
    <w:name w:val="样式 标题 1 + 两端对齐"/>
    <w:basedOn w:val="3"/>
    <w:qFormat/>
    <w:uiPriority w:val="0"/>
    <w:pPr>
      <w:adjustRightInd w:val="0"/>
      <w:spacing w:before="0" w:after="0" w:line="360" w:lineRule="auto"/>
      <w:jc w:val="center"/>
    </w:pPr>
    <w:rPr>
      <w:rFonts w:ascii="宋体" w:hAnsi="宋体" w:cs="宋体"/>
      <w:bCs w:val="0"/>
      <w:sz w:val="28"/>
      <w:szCs w:val="28"/>
    </w:rPr>
  </w:style>
  <w:style w:type="paragraph" w:customStyle="1" w:styleId="470">
    <w:name w:val="样式 标题 1 + (西文) Times New Roman (中文) 宋体 小四 首行缩进:  1 字符"/>
    <w:basedOn w:val="3"/>
    <w:qFormat/>
    <w:uiPriority w:val="0"/>
    <w:pPr>
      <w:spacing w:before="0" w:after="0" w:line="360" w:lineRule="auto"/>
      <w:jc w:val="left"/>
    </w:pPr>
    <w:rPr>
      <w:rFonts w:cs="宋体"/>
      <w:b w:val="0"/>
      <w:bCs w:val="0"/>
      <w:sz w:val="28"/>
      <w:szCs w:val="20"/>
    </w:rPr>
  </w:style>
  <w:style w:type="paragraph" w:customStyle="1" w:styleId="471">
    <w:name w:val="表格文字（对中）"/>
    <w:basedOn w:val="15"/>
    <w:qFormat/>
    <w:uiPriority w:val="0"/>
    <w:pPr>
      <w:spacing w:line="240" w:lineRule="auto"/>
      <w:ind w:firstLine="0"/>
      <w:jc w:val="center"/>
    </w:pPr>
    <w:rPr>
      <w:spacing w:val="8"/>
      <w:sz w:val="18"/>
      <w:szCs w:val="18"/>
    </w:rPr>
  </w:style>
  <w:style w:type="paragraph" w:customStyle="1" w:styleId="472">
    <w:name w:val="正文 + 小二"/>
    <w:basedOn w:val="5"/>
    <w:qFormat/>
    <w:uiPriority w:val="0"/>
    <w:pPr>
      <w:tabs>
        <w:tab w:val="left" w:pos="900"/>
      </w:tabs>
      <w:spacing w:before="120" w:after="120" w:line="360" w:lineRule="auto"/>
      <w:ind w:firstLine="177" w:firstLineChars="49"/>
      <w:jc w:val="center"/>
    </w:pPr>
    <w:rPr>
      <w:bCs w:val="0"/>
      <w:kern w:val="2"/>
      <w:sz w:val="36"/>
      <w:szCs w:val="20"/>
    </w:rPr>
  </w:style>
  <w:style w:type="paragraph" w:customStyle="1" w:styleId="473">
    <w:name w:val="正文21"/>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474">
    <w:name w:val="样式 宋体 四号 行距: 固定值 26 磅"/>
    <w:basedOn w:val="1"/>
    <w:qFormat/>
    <w:uiPriority w:val="0"/>
    <w:pPr>
      <w:spacing w:line="520" w:lineRule="exact"/>
      <w:ind w:firstLine="560" w:firstLineChars="200"/>
    </w:pPr>
    <w:rPr>
      <w:rFonts w:ascii="宋体" w:hAnsi="宋体" w:cs="宋体"/>
      <w:sz w:val="24"/>
      <w:szCs w:val="20"/>
    </w:rPr>
  </w:style>
  <w:style w:type="character" w:customStyle="1" w:styleId="475">
    <w:name w:val="副标题 Char3"/>
    <w:basedOn w:val="62"/>
    <w:qFormat/>
    <w:uiPriority w:val="0"/>
    <w:rPr>
      <w:rFonts w:eastAsia="宋体" w:asciiTheme="majorHAnsi" w:hAnsiTheme="majorHAnsi" w:cstheme="majorBidi"/>
      <w:b/>
      <w:bCs/>
      <w:kern w:val="28"/>
      <w:sz w:val="32"/>
      <w:szCs w:val="32"/>
    </w:rPr>
  </w:style>
  <w:style w:type="paragraph" w:customStyle="1" w:styleId="476">
    <w:name w:val="Char Char Char Char Char Char Char Char Char Char Char Char Char Char Char1 Char Char Char Char Char Char Char Char Char Char1"/>
    <w:basedOn w:val="1"/>
    <w:qFormat/>
    <w:uiPriority w:val="0"/>
  </w:style>
  <w:style w:type="paragraph" w:customStyle="1" w:styleId="477">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478">
    <w:name w:val="xl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b/>
      <w:bCs/>
      <w:color w:val="FF0000"/>
      <w:kern w:val="0"/>
      <w:sz w:val="20"/>
      <w:szCs w:val="20"/>
    </w:rPr>
  </w:style>
  <w:style w:type="paragraph" w:customStyle="1" w:styleId="479">
    <w:name w:val="xl153"/>
    <w:basedOn w:val="1"/>
    <w:qFormat/>
    <w:uiPriority w:val="0"/>
    <w:pPr>
      <w:widowControl/>
      <w:spacing w:before="100" w:beforeAutospacing="1" w:after="100" w:afterAutospacing="1"/>
      <w:jc w:val="left"/>
      <w:textAlignment w:val="center"/>
    </w:pPr>
    <w:rPr>
      <w:rFonts w:ascii="宋体" w:hAnsi="宋体" w:cs="宋体"/>
      <w:color w:val="0000FF"/>
      <w:kern w:val="0"/>
      <w:sz w:val="18"/>
      <w:szCs w:val="18"/>
    </w:rPr>
  </w:style>
  <w:style w:type="paragraph" w:customStyle="1" w:styleId="480">
    <w:name w:val="样式 样式 样式 宋体 小四 悬挂缩进: 8.5 字符 行距: 1.5 倍行距 + 左侧:  1.8 字符 首行缩进:  2 字..."/>
    <w:basedOn w:val="1"/>
    <w:qFormat/>
    <w:uiPriority w:val="0"/>
    <w:pPr>
      <w:spacing w:line="360" w:lineRule="auto"/>
      <w:ind w:firstLine="200" w:firstLineChars="200"/>
    </w:pPr>
    <w:rPr>
      <w:rFonts w:ascii="宋体" w:hAnsi="宋体"/>
      <w:sz w:val="24"/>
      <w:szCs w:val="20"/>
    </w:rPr>
  </w:style>
  <w:style w:type="paragraph" w:customStyle="1" w:styleId="481">
    <w:name w:val="xl165"/>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482">
    <w:name w:val="xl59"/>
    <w:basedOn w:val="1"/>
    <w:qFormat/>
    <w:uiPriority w:val="0"/>
    <w:pPr>
      <w:widowControl/>
      <w:pBdr>
        <w:bottom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483">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993300"/>
      <w:kern w:val="0"/>
      <w:sz w:val="20"/>
      <w:szCs w:val="20"/>
    </w:rPr>
  </w:style>
  <w:style w:type="paragraph" w:customStyle="1" w:styleId="484">
    <w:name w:val="正文1 Char"/>
    <w:basedOn w:val="1"/>
    <w:qFormat/>
    <w:uiPriority w:val="0"/>
    <w:pPr>
      <w:tabs>
        <w:tab w:val="left" w:pos="600"/>
      </w:tabs>
      <w:spacing w:line="360" w:lineRule="auto"/>
    </w:pPr>
    <w:rPr>
      <w:rFonts w:ascii="Arial" w:hAnsi="Arial"/>
      <w:b/>
      <w:color w:val="000000"/>
      <w:sz w:val="24"/>
      <w:szCs w:val="21"/>
    </w:rPr>
  </w:style>
  <w:style w:type="paragraph" w:customStyle="1" w:styleId="485">
    <w:name w:val="Char2 Char Char Char"/>
    <w:basedOn w:val="1"/>
    <w:qFormat/>
    <w:uiPriority w:val="0"/>
    <w:pPr>
      <w:snapToGrid w:val="0"/>
      <w:spacing w:line="360" w:lineRule="auto"/>
      <w:ind w:firstLine="200" w:firstLineChars="200"/>
    </w:pPr>
    <w:rPr>
      <w:rFonts w:eastAsia="仿宋_GB2312"/>
      <w:sz w:val="24"/>
    </w:rPr>
  </w:style>
  <w:style w:type="paragraph" w:customStyle="1" w:styleId="486">
    <w:name w:val="xl55"/>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87">
    <w:name w:val="Definition Term"/>
    <w:basedOn w:val="1"/>
    <w:next w:val="488"/>
    <w:qFormat/>
    <w:uiPriority w:val="0"/>
    <w:pPr>
      <w:autoSpaceDE w:val="0"/>
      <w:autoSpaceDN w:val="0"/>
      <w:adjustRightInd w:val="0"/>
      <w:jc w:val="left"/>
    </w:pPr>
    <w:rPr>
      <w:kern w:val="0"/>
      <w:sz w:val="24"/>
      <w:szCs w:val="20"/>
    </w:rPr>
  </w:style>
  <w:style w:type="paragraph" w:customStyle="1" w:styleId="488">
    <w:name w:val="Definition List"/>
    <w:basedOn w:val="1"/>
    <w:next w:val="487"/>
    <w:qFormat/>
    <w:uiPriority w:val="0"/>
    <w:pPr>
      <w:autoSpaceDE w:val="0"/>
      <w:autoSpaceDN w:val="0"/>
      <w:adjustRightInd w:val="0"/>
      <w:ind w:left="360"/>
      <w:jc w:val="left"/>
    </w:pPr>
    <w:rPr>
      <w:kern w:val="0"/>
      <w:sz w:val="24"/>
      <w:szCs w:val="20"/>
    </w:rPr>
  </w:style>
  <w:style w:type="paragraph" w:customStyle="1" w:styleId="489">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90">
    <w:name w:val="样式 标题 2 + 行距: 1.5 倍行距"/>
    <w:basedOn w:val="4"/>
    <w:qFormat/>
    <w:uiPriority w:val="0"/>
    <w:pPr>
      <w:spacing w:before="240" w:after="240" w:line="360" w:lineRule="auto"/>
      <w:ind w:left="200" w:leftChars="200"/>
      <w:jc w:val="center"/>
    </w:pPr>
    <w:rPr>
      <w:rFonts w:ascii="宋体" w:hAnsi="宋体" w:eastAsia="宋体" w:cs="宋体"/>
      <w:spacing w:val="8"/>
      <w:szCs w:val="20"/>
    </w:rPr>
  </w:style>
  <w:style w:type="paragraph" w:customStyle="1" w:styleId="491">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92">
    <w:name w:val="xl69"/>
    <w:basedOn w:val="1"/>
    <w:qFormat/>
    <w:uiPriority w:val="0"/>
    <w:pPr>
      <w:widowControl/>
      <w:pBdr>
        <w:bottom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493">
    <w:name w:val="font10"/>
    <w:basedOn w:val="1"/>
    <w:qFormat/>
    <w:uiPriority w:val="0"/>
    <w:pPr>
      <w:widowControl/>
      <w:spacing w:before="100" w:beforeAutospacing="1" w:after="100" w:afterAutospacing="1"/>
      <w:jc w:val="left"/>
    </w:pPr>
    <w:rPr>
      <w:kern w:val="0"/>
      <w:sz w:val="30"/>
      <w:szCs w:val="30"/>
    </w:rPr>
  </w:style>
  <w:style w:type="paragraph" w:customStyle="1" w:styleId="494">
    <w:name w:val="默认段落字体 Para Char Char Char Char Char Char1 Char Char Char Char Char Char Char"/>
    <w:basedOn w:val="1"/>
    <w:qFormat/>
    <w:uiPriority w:val="0"/>
    <w:pPr>
      <w:tabs>
        <w:tab w:val="left" w:pos="1280"/>
      </w:tabs>
      <w:snapToGrid w:val="0"/>
      <w:spacing w:line="360" w:lineRule="auto"/>
      <w:ind w:left="200"/>
    </w:pPr>
    <w:rPr>
      <w:rFonts w:eastAsia="仿宋_GB2312"/>
      <w:sz w:val="24"/>
      <w:szCs w:val="20"/>
    </w:rPr>
  </w:style>
  <w:style w:type="paragraph" w:customStyle="1" w:styleId="495">
    <w:name w:val="font12"/>
    <w:basedOn w:val="1"/>
    <w:qFormat/>
    <w:uiPriority w:val="0"/>
    <w:pPr>
      <w:widowControl/>
      <w:spacing w:before="100" w:beforeAutospacing="1" w:after="100" w:afterAutospacing="1"/>
      <w:jc w:val="left"/>
    </w:pPr>
    <w:rPr>
      <w:color w:val="FF0000"/>
      <w:kern w:val="0"/>
      <w:sz w:val="20"/>
      <w:szCs w:val="20"/>
    </w:rPr>
  </w:style>
  <w:style w:type="paragraph" w:customStyle="1" w:styleId="496">
    <w:name w:val="2"/>
    <w:basedOn w:val="1"/>
    <w:next w:val="15"/>
    <w:qFormat/>
    <w:uiPriority w:val="0"/>
    <w:pPr>
      <w:autoSpaceDE w:val="0"/>
      <w:autoSpaceDN w:val="0"/>
      <w:adjustRightInd w:val="0"/>
      <w:spacing w:line="440" w:lineRule="atLeast"/>
      <w:ind w:firstLine="420"/>
      <w:textAlignment w:val="baseline"/>
    </w:pPr>
    <w:rPr>
      <w:szCs w:val="20"/>
    </w:rPr>
  </w:style>
  <w:style w:type="paragraph" w:customStyle="1" w:styleId="497">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98">
    <w:name w:val="Char Char Char Char1"/>
    <w:basedOn w:val="1"/>
    <w:qFormat/>
    <w:uiPriority w:val="0"/>
    <w:pPr>
      <w:snapToGrid w:val="0"/>
      <w:spacing w:line="360" w:lineRule="auto"/>
      <w:ind w:firstLine="200" w:firstLineChars="200"/>
    </w:pPr>
    <w:rPr>
      <w:rFonts w:eastAsia="仿宋_GB2312"/>
      <w:sz w:val="24"/>
    </w:rPr>
  </w:style>
  <w:style w:type="paragraph" w:customStyle="1" w:styleId="499">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993300"/>
      <w:kern w:val="0"/>
      <w:sz w:val="20"/>
      <w:szCs w:val="20"/>
    </w:rPr>
  </w:style>
  <w:style w:type="paragraph" w:customStyle="1" w:styleId="500">
    <w:name w:val="5级编号"/>
    <w:basedOn w:val="1"/>
    <w:qFormat/>
    <w:uiPriority w:val="0"/>
    <w:pPr>
      <w:spacing w:line="440" w:lineRule="exact"/>
    </w:pPr>
    <w:rPr>
      <w:rFonts w:ascii="宋体" w:hAnsi="宋体"/>
      <w:sz w:val="24"/>
      <w:szCs w:val="20"/>
    </w:rPr>
  </w:style>
  <w:style w:type="paragraph" w:customStyle="1" w:styleId="501">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0"/>
      <w:szCs w:val="20"/>
    </w:rPr>
  </w:style>
  <w:style w:type="paragraph" w:customStyle="1" w:styleId="502">
    <w:name w:val="标题 4 + (西文) Times New Roman (中文) 仿宋_GB2312 三号 首行缩进:  0 厘米"/>
    <w:basedOn w:val="6"/>
    <w:qFormat/>
    <w:uiPriority w:val="0"/>
    <w:pPr>
      <w:tabs>
        <w:tab w:val="left" w:pos="2040"/>
      </w:tabs>
      <w:spacing w:line="240" w:lineRule="auto"/>
      <w:ind w:left="800" w:leftChars="800" w:hanging="200" w:hangingChars="200"/>
      <w:jc w:val="left"/>
    </w:pPr>
    <w:rPr>
      <w:rFonts w:ascii="Times New Roman" w:hAnsi="Times New Roman" w:eastAsia="仿宋_GB2312" w:cs="宋体"/>
      <w:bCs w:val="0"/>
      <w:color w:val="000000"/>
    </w:rPr>
  </w:style>
  <w:style w:type="paragraph" w:customStyle="1" w:styleId="503">
    <w:name w:val="Char Char Char1 Char Char Char Char1"/>
    <w:basedOn w:val="1"/>
    <w:qFormat/>
    <w:uiPriority w:val="0"/>
  </w:style>
  <w:style w:type="paragraph" w:customStyle="1" w:styleId="504">
    <w:name w:val="Char101"/>
    <w:basedOn w:val="1"/>
    <w:qFormat/>
    <w:uiPriority w:val="0"/>
    <w:pPr>
      <w:snapToGrid w:val="0"/>
      <w:spacing w:line="360" w:lineRule="auto"/>
      <w:ind w:firstLine="200" w:firstLineChars="200"/>
    </w:pPr>
    <w:rPr>
      <w:rFonts w:eastAsia="仿宋_GB2312"/>
      <w:sz w:val="24"/>
    </w:rPr>
  </w:style>
  <w:style w:type="paragraph" w:customStyle="1" w:styleId="505">
    <w:name w:val="xl1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00"/>
      <w:kern w:val="0"/>
      <w:sz w:val="20"/>
      <w:szCs w:val="20"/>
    </w:rPr>
  </w:style>
  <w:style w:type="paragraph" w:customStyle="1" w:styleId="506">
    <w:name w:val="样式 标题 2 + 左侧:  2 字符"/>
    <w:basedOn w:val="4"/>
    <w:qFormat/>
    <w:uiPriority w:val="0"/>
    <w:pPr>
      <w:spacing w:before="240" w:after="240" w:line="360" w:lineRule="auto"/>
      <w:ind w:left="420"/>
      <w:jc w:val="center"/>
    </w:pPr>
    <w:rPr>
      <w:rFonts w:ascii="宋体" w:hAnsi="宋体" w:eastAsia="宋体" w:cs="宋体"/>
      <w:spacing w:val="8"/>
      <w:sz w:val="28"/>
      <w:szCs w:val="20"/>
    </w:rPr>
  </w:style>
  <w:style w:type="paragraph" w:customStyle="1" w:styleId="507">
    <w:name w:val="1 Char"/>
    <w:basedOn w:val="1"/>
    <w:qFormat/>
    <w:uiPriority w:val="0"/>
  </w:style>
  <w:style w:type="paragraph" w:customStyle="1" w:styleId="508">
    <w:name w:val="XW正文"/>
    <w:basedOn w:val="24"/>
    <w:qFormat/>
    <w:uiPriority w:val="0"/>
    <w:pPr>
      <w:adjustRightInd w:val="0"/>
      <w:snapToGrid w:val="0"/>
      <w:spacing w:after="0" w:line="300" w:lineRule="auto"/>
      <w:ind w:left="0" w:leftChars="0" w:firstLine="520" w:firstLineChars="200"/>
      <w:jc w:val="left"/>
    </w:pPr>
    <w:rPr>
      <w:kern w:val="0"/>
    </w:rPr>
  </w:style>
  <w:style w:type="paragraph" w:customStyle="1" w:styleId="509">
    <w:name w:val="表1.1"/>
    <w:basedOn w:val="1"/>
    <w:qFormat/>
    <w:uiPriority w:val="0"/>
    <w:rPr>
      <w:rFonts w:eastAsia="黑体"/>
      <w:iCs/>
      <w:sz w:val="24"/>
      <w:szCs w:val="36"/>
    </w:rPr>
  </w:style>
  <w:style w:type="paragraph" w:customStyle="1" w:styleId="510">
    <w:name w:val="Char Char Char Char Char Char1"/>
    <w:basedOn w:val="1"/>
    <w:qFormat/>
    <w:uiPriority w:val="0"/>
  </w:style>
  <w:style w:type="paragraph" w:customStyle="1" w:styleId="511">
    <w:name w:val="表内文字"/>
    <w:basedOn w:val="15"/>
    <w:qFormat/>
    <w:uiPriority w:val="0"/>
    <w:pPr>
      <w:widowControl/>
      <w:overflowPunct w:val="0"/>
      <w:topLinePunct/>
      <w:spacing w:line="240" w:lineRule="auto"/>
      <w:ind w:firstLine="0"/>
      <w:jc w:val="center"/>
    </w:pPr>
    <w:rPr>
      <w:spacing w:val="-8"/>
      <w:sz w:val="21"/>
    </w:rPr>
  </w:style>
  <w:style w:type="paragraph" w:customStyle="1" w:styleId="512">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513">
    <w:name w:val="5"/>
    <w:basedOn w:val="1"/>
    <w:next w:val="34"/>
    <w:qFormat/>
    <w:uiPriority w:val="0"/>
    <w:pPr>
      <w:spacing w:line="360" w:lineRule="auto"/>
      <w:ind w:firstLine="480" w:firstLineChars="162"/>
    </w:pPr>
    <w:rPr>
      <w:rFonts w:hint="eastAsia" w:ascii="楷体_GB2312" w:eastAsia="楷体_GB2312"/>
      <w:color w:val="000000"/>
      <w:spacing w:val="8"/>
      <w:sz w:val="28"/>
      <w:szCs w:val="20"/>
    </w:rPr>
  </w:style>
  <w:style w:type="paragraph" w:customStyle="1" w:styleId="514">
    <w:name w:val="font11"/>
    <w:basedOn w:val="1"/>
    <w:qFormat/>
    <w:uiPriority w:val="0"/>
    <w:pPr>
      <w:widowControl/>
      <w:spacing w:before="100" w:beforeAutospacing="1" w:after="100" w:afterAutospacing="1"/>
      <w:jc w:val="left"/>
    </w:pPr>
    <w:rPr>
      <w:rFonts w:hint="eastAsia" w:ascii="宋体" w:hAnsi="宋体"/>
      <w:color w:val="000000"/>
      <w:kern w:val="0"/>
      <w:szCs w:val="21"/>
    </w:rPr>
  </w:style>
  <w:style w:type="paragraph" w:customStyle="1" w:styleId="515">
    <w:name w:val="Char Char Char Char Char Char Char1"/>
    <w:basedOn w:val="1"/>
    <w:qFormat/>
    <w:uiPriority w:val="0"/>
    <w:pPr>
      <w:spacing w:line="180" w:lineRule="auto"/>
      <w:ind w:firstLine="512" w:firstLineChars="200"/>
    </w:pPr>
    <w:rPr>
      <w:spacing w:val="8"/>
      <w:sz w:val="24"/>
    </w:rPr>
  </w:style>
  <w:style w:type="paragraph" w:customStyle="1" w:styleId="516">
    <w:name w:val="Char Char Char Char Char Char Char Char Char Char1"/>
    <w:basedOn w:val="1"/>
    <w:qFormat/>
    <w:uiPriority w:val="0"/>
    <w:pPr>
      <w:snapToGrid w:val="0"/>
      <w:spacing w:line="360" w:lineRule="auto"/>
      <w:ind w:firstLine="200" w:firstLineChars="200"/>
    </w:pPr>
  </w:style>
  <w:style w:type="paragraph" w:customStyle="1" w:styleId="517">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18">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519">
    <w:name w:val="txt"/>
    <w:basedOn w:val="1"/>
    <w:qFormat/>
    <w:uiPriority w:val="0"/>
    <w:pPr>
      <w:widowControl/>
      <w:spacing w:before="54" w:after="54" w:line="336" w:lineRule="auto"/>
      <w:ind w:left="14" w:right="14" w:firstLine="326"/>
      <w:jc w:val="left"/>
    </w:pPr>
    <w:rPr>
      <w:rFonts w:ascii="宋体" w:hAnsi="宋体"/>
      <w:kern w:val="0"/>
      <w:sz w:val="24"/>
    </w:rPr>
  </w:style>
  <w:style w:type="paragraph" w:customStyle="1" w:styleId="520">
    <w:name w:val="表名"/>
    <w:basedOn w:val="1"/>
    <w:qFormat/>
    <w:uiPriority w:val="0"/>
    <w:pPr>
      <w:autoSpaceDE w:val="0"/>
      <w:autoSpaceDN w:val="0"/>
      <w:adjustRightInd w:val="0"/>
      <w:spacing w:beforeLines="50"/>
      <w:jc w:val="center"/>
      <w:textAlignment w:val="baseline"/>
    </w:pPr>
    <w:rPr>
      <w:rFonts w:ascii="Arial" w:hAnsi="Arial" w:eastAsia="黑体"/>
      <w:kern w:val="0"/>
      <w:szCs w:val="20"/>
    </w:rPr>
  </w:style>
  <w:style w:type="paragraph" w:customStyle="1" w:styleId="521">
    <w:name w:val="纯文本2"/>
    <w:basedOn w:val="1"/>
    <w:qFormat/>
    <w:uiPriority w:val="0"/>
    <w:pPr>
      <w:adjustRightInd w:val="0"/>
      <w:textAlignment w:val="baseline"/>
    </w:pPr>
    <w:rPr>
      <w:rFonts w:ascii="宋体" w:hAnsi="Courier New"/>
      <w:szCs w:val="20"/>
    </w:rPr>
  </w:style>
  <w:style w:type="paragraph" w:customStyle="1" w:styleId="522">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23">
    <w:name w:val="xl15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524">
    <w:name w:val="xl5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25">
    <w:name w:val="xl5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26">
    <w:name w:val="样式 标题 2 + 宋体 小四 行距: 1.5 倍行距"/>
    <w:basedOn w:val="4"/>
    <w:qFormat/>
    <w:uiPriority w:val="0"/>
    <w:pPr>
      <w:spacing w:before="240" w:after="240" w:line="12" w:lineRule="auto"/>
      <w:jc w:val="center"/>
    </w:pPr>
    <w:rPr>
      <w:rFonts w:ascii="宋体" w:hAnsi="宋体" w:cs="宋体"/>
      <w:spacing w:val="8"/>
      <w:szCs w:val="24"/>
    </w:rPr>
  </w:style>
  <w:style w:type="paragraph" w:customStyle="1" w:styleId="527">
    <w:name w:val="Char Char11"/>
    <w:basedOn w:val="1"/>
    <w:qFormat/>
    <w:uiPriority w:val="0"/>
    <w:pPr>
      <w:snapToGrid w:val="0"/>
      <w:spacing w:line="360" w:lineRule="auto"/>
      <w:ind w:firstLine="200" w:firstLineChars="200"/>
    </w:pPr>
    <w:rPr>
      <w:rFonts w:eastAsia="仿宋_GB2312"/>
      <w:sz w:val="24"/>
    </w:rPr>
  </w:style>
  <w:style w:type="paragraph" w:customStyle="1" w:styleId="528">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18"/>
      <w:szCs w:val="18"/>
    </w:rPr>
  </w:style>
  <w:style w:type="paragraph" w:customStyle="1" w:styleId="529">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30">
    <w:name w:val="样式 样式 首行缩进:  2 字符3 + 五号 左侧:  0 厘米"/>
    <w:basedOn w:val="1"/>
    <w:qFormat/>
    <w:uiPriority w:val="0"/>
    <w:pPr>
      <w:adjustRightInd w:val="0"/>
      <w:snapToGrid w:val="0"/>
      <w:spacing w:line="360" w:lineRule="auto"/>
      <w:ind w:firstLine="463" w:firstLineChars="200"/>
    </w:pPr>
    <w:rPr>
      <w:color w:val="000000"/>
      <w:spacing w:val="8"/>
      <w:szCs w:val="21"/>
    </w:rPr>
  </w:style>
  <w:style w:type="paragraph" w:customStyle="1" w:styleId="531">
    <w:name w:val="样式 正文文本 3 + 宋体 五号 段后: 0 磅 行距: 1.5 倍行距"/>
    <w:basedOn w:val="21"/>
    <w:qFormat/>
    <w:uiPriority w:val="0"/>
    <w:pPr>
      <w:ind w:firstLine="420" w:firstLineChars="200"/>
    </w:pPr>
    <w:rPr>
      <w:rFonts w:hAnsi="宋体"/>
      <w:sz w:val="21"/>
    </w:rPr>
  </w:style>
  <w:style w:type="paragraph" w:customStyle="1" w:styleId="532">
    <w:name w:val="样式 宋体 行距: 1.5 倍行距"/>
    <w:basedOn w:val="1"/>
    <w:qFormat/>
    <w:uiPriority w:val="0"/>
    <w:rPr>
      <w:rFonts w:ascii="宋体" w:hAnsi="宋体" w:cs="宋体"/>
      <w:sz w:val="18"/>
      <w:szCs w:val="18"/>
    </w:rPr>
  </w:style>
  <w:style w:type="paragraph" w:customStyle="1" w:styleId="533">
    <w:name w:val="样式 样式 二级标题 + 段前: 0.2 行 段后: 0.2 行 行距: 2 倍行距 + 段前: 0.2 行 段后: 0.2 行"/>
    <w:basedOn w:val="1"/>
    <w:qFormat/>
    <w:uiPriority w:val="0"/>
    <w:pPr>
      <w:keepNext/>
      <w:keepLines/>
      <w:spacing w:beforeLines="20" w:afterLines="20" w:line="480" w:lineRule="auto"/>
      <w:outlineLvl w:val="1"/>
    </w:pPr>
    <w:rPr>
      <w:rFonts w:ascii="Arial" w:hAnsi="Arial" w:cs="宋体"/>
      <w:b/>
      <w:sz w:val="24"/>
      <w:szCs w:val="20"/>
    </w:rPr>
  </w:style>
  <w:style w:type="paragraph" w:customStyle="1" w:styleId="534">
    <w:name w:val="样式6"/>
    <w:basedOn w:val="4"/>
    <w:qFormat/>
    <w:uiPriority w:val="0"/>
    <w:pPr>
      <w:spacing w:before="200" w:after="200" w:line="240" w:lineRule="auto"/>
      <w:ind w:firstLine="480" w:firstLineChars="200"/>
    </w:pPr>
    <w:rPr>
      <w:rFonts w:ascii="宋体" w:hAnsi="宋体" w:eastAsia="宋体"/>
      <w:sz w:val="24"/>
      <w:szCs w:val="24"/>
    </w:rPr>
  </w:style>
  <w:style w:type="paragraph" w:customStyle="1" w:styleId="535">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536">
    <w:name w:val="标题4"/>
    <w:basedOn w:val="6"/>
    <w:next w:val="56"/>
    <w:link w:val="744"/>
    <w:qFormat/>
    <w:uiPriority w:val="0"/>
    <w:pPr>
      <w:snapToGrid w:val="0"/>
      <w:spacing w:line="360" w:lineRule="auto"/>
      <w:ind w:firstLine="200" w:firstLineChars="200"/>
      <w:jc w:val="center"/>
    </w:pPr>
    <w:rPr>
      <w:rFonts w:ascii="宋体" w:hAnsi="宋体"/>
      <w:b w:val="0"/>
      <w:bCs w:val="0"/>
      <w:szCs w:val="20"/>
    </w:rPr>
  </w:style>
  <w:style w:type="paragraph" w:customStyle="1" w:styleId="537">
    <w:name w:val="样式 标题 2节标题 1.11.1标题2b2标题 2 Char标题 2 Char Char Char Charb2 ..."/>
    <w:basedOn w:val="4"/>
    <w:qFormat/>
    <w:uiPriority w:val="0"/>
    <w:pPr>
      <w:snapToGrid w:val="0"/>
      <w:spacing w:beforeLines="50" w:after="0" w:line="360" w:lineRule="auto"/>
    </w:pPr>
    <w:rPr>
      <w:rFonts w:ascii="宋体" w:hAnsi="宋体" w:eastAsia="宋体" w:cs="宋体"/>
      <w:kern w:val="0"/>
      <w:sz w:val="28"/>
      <w:szCs w:val="28"/>
    </w:rPr>
  </w:style>
  <w:style w:type="paragraph" w:customStyle="1" w:styleId="538">
    <w:name w:val="xl142"/>
    <w:basedOn w:val="1"/>
    <w:qFormat/>
    <w:uiPriority w:val="0"/>
    <w:pPr>
      <w:widowControl/>
      <w:spacing w:before="100" w:beforeAutospacing="1" w:after="100" w:afterAutospacing="1"/>
      <w:jc w:val="left"/>
      <w:textAlignment w:val="center"/>
    </w:pPr>
    <w:rPr>
      <w:rFonts w:ascii="宋体" w:hAnsi="宋体" w:cs="宋体"/>
      <w:color w:val="0000FF"/>
      <w:kern w:val="0"/>
      <w:sz w:val="24"/>
    </w:rPr>
  </w:style>
  <w:style w:type="paragraph" w:customStyle="1" w:styleId="539">
    <w:name w:val="样式 样式 标题 3 + 黑色 首行缩进:  1 字符 + (中文) 宋体 小四 首行缩进:  1 字符"/>
    <w:basedOn w:val="1"/>
    <w:qFormat/>
    <w:uiPriority w:val="0"/>
    <w:pPr>
      <w:keepNext/>
      <w:keepLines/>
      <w:spacing w:line="360" w:lineRule="auto"/>
      <w:jc w:val="left"/>
      <w:outlineLvl w:val="2"/>
    </w:pPr>
    <w:rPr>
      <w:rFonts w:cs="宋体"/>
      <w:color w:val="000000"/>
      <w:sz w:val="24"/>
      <w:szCs w:val="20"/>
    </w:rPr>
  </w:style>
  <w:style w:type="paragraph" w:customStyle="1" w:styleId="540">
    <w:name w:val="表格(居中)"/>
    <w:basedOn w:val="1"/>
    <w:qFormat/>
    <w:uiPriority w:val="0"/>
    <w:pPr>
      <w:adjustRightInd w:val="0"/>
      <w:snapToGrid w:val="0"/>
      <w:spacing w:line="0" w:lineRule="atLeast"/>
      <w:jc w:val="center"/>
    </w:pPr>
    <w:rPr>
      <w:szCs w:val="21"/>
    </w:rPr>
  </w:style>
  <w:style w:type="paragraph" w:customStyle="1" w:styleId="541">
    <w:name w:val="样式 文档结构图 + 小四 行距: 1.5 倍行距"/>
    <w:basedOn w:val="18"/>
    <w:qFormat/>
    <w:uiPriority w:val="0"/>
    <w:pPr>
      <w:shd w:val="clear" w:color="auto" w:fill="auto"/>
      <w:spacing w:line="360" w:lineRule="auto"/>
      <w:ind w:firstLine="480" w:firstLineChars="200"/>
    </w:pPr>
    <w:rPr>
      <w:sz w:val="24"/>
      <w:szCs w:val="20"/>
    </w:rPr>
  </w:style>
  <w:style w:type="paragraph" w:customStyle="1" w:styleId="542">
    <w:name w:val="font16"/>
    <w:basedOn w:val="1"/>
    <w:qFormat/>
    <w:uiPriority w:val="0"/>
    <w:pPr>
      <w:widowControl/>
      <w:spacing w:before="100" w:beforeAutospacing="1" w:after="100" w:afterAutospacing="1"/>
      <w:jc w:val="left"/>
    </w:pPr>
    <w:rPr>
      <w:kern w:val="0"/>
      <w:sz w:val="14"/>
      <w:szCs w:val="14"/>
    </w:rPr>
  </w:style>
  <w:style w:type="paragraph" w:customStyle="1" w:styleId="543">
    <w:name w:val="Char Char Char Char"/>
    <w:basedOn w:val="1"/>
    <w:qFormat/>
    <w:uiPriority w:val="0"/>
    <w:pPr>
      <w:snapToGrid w:val="0"/>
      <w:spacing w:line="360" w:lineRule="auto"/>
      <w:ind w:firstLine="200" w:firstLineChars="200"/>
    </w:pPr>
    <w:rPr>
      <w:rFonts w:eastAsia="仿宋_GB2312" w:cs="宋体"/>
      <w:sz w:val="24"/>
    </w:rPr>
  </w:style>
  <w:style w:type="paragraph" w:customStyle="1" w:styleId="544">
    <w:name w:val="抬头"/>
    <w:basedOn w:val="1"/>
    <w:qFormat/>
    <w:uiPriority w:val="0"/>
    <w:rPr>
      <w:szCs w:val="20"/>
      <w:u w:val="single"/>
    </w:rPr>
  </w:style>
  <w:style w:type="paragraph" w:customStyle="1" w:styleId="545">
    <w:name w:val="附录段落"/>
    <w:basedOn w:val="34"/>
    <w:qFormat/>
    <w:uiPriority w:val="0"/>
    <w:pPr>
      <w:spacing w:after="0" w:line="400" w:lineRule="exact"/>
      <w:ind w:left="0" w:leftChars="0" w:firstLine="425"/>
    </w:pPr>
    <w:rPr>
      <w:szCs w:val="20"/>
    </w:rPr>
  </w:style>
  <w:style w:type="paragraph" w:customStyle="1" w:styleId="546">
    <w:name w:val="正文缩近"/>
    <w:basedOn w:val="1"/>
    <w:qFormat/>
    <w:uiPriority w:val="0"/>
    <w:pPr>
      <w:overflowPunct w:val="0"/>
      <w:autoSpaceDE w:val="0"/>
      <w:autoSpaceDN w:val="0"/>
      <w:adjustRightInd w:val="0"/>
      <w:snapToGrid w:val="0"/>
      <w:spacing w:line="360" w:lineRule="auto"/>
      <w:ind w:firstLine="510" w:firstLineChars="200"/>
      <w:outlineLvl w:val="4"/>
    </w:pPr>
    <w:rPr>
      <w:rFonts w:ascii="宋体" w:hAnsi="宋体"/>
      <w:color w:val="000000"/>
      <w:spacing w:val="8"/>
      <w:kern w:val="0"/>
      <w:position w:val="-24"/>
      <w:sz w:val="24"/>
      <w:szCs w:val="20"/>
    </w:rPr>
  </w:style>
  <w:style w:type="paragraph" w:customStyle="1" w:styleId="547">
    <w:name w:val="xl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0000FF"/>
      <w:kern w:val="0"/>
      <w:sz w:val="20"/>
      <w:szCs w:val="20"/>
    </w:rPr>
  </w:style>
  <w:style w:type="paragraph" w:customStyle="1" w:styleId="548">
    <w:name w:val="标题2(第4篇)"/>
    <w:basedOn w:val="1"/>
    <w:qFormat/>
    <w:uiPriority w:val="0"/>
    <w:pPr>
      <w:jc w:val="center"/>
    </w:pPr>
    <w:rPr>
      <w:rFonts w:eastAsia="仿宋_GB2312"/>
      <w:b/>
      <w:sz w:val="32"/>
      <w:szCs w:val="20"/>
    </w:rPr>
  </w:style>
  <w:style w:type="paragraph" w:customStyle="1" w:styleId="549">
    <w:name w:val="样式5"/>
    <w:basedOn w:val="3"/>
    <w:qFormat/>
    <w:uiPriority w:val="0"/>
    <w:pPr>
      <w:keepNext w:val="0"/>
      <w:keepLines w:val="0"/>
      <w:adjustRightInd w:val="0"/>
      <w:spacing w:before="240" w:after="240" w:line="360" w:lineRule="auto"/>
      <w:jc w:val="center"/>
    </w:pPr>
    <w:rPr>
      <w:rFonts w:ascii="宋体" w:hAnsi="宋体"/>
      <w:kern w:val="2"/>
      <w:sz w:val="28"/>
      <w:szCs w:val="28"/>
    </w:rPr>
  </w:style>
  <w:style w:type="paragraph" w:customStyle="1" w:styleId="55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51">
    <w:name w:val="xl16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552">
    <w:name w:val="表"/>
    <w:basedOn w:val="1"/>
    <w:qFormat/>
    <w:uiPriority w:val="0"/>
    <w:pPr>
      <w:jc w:val="center"/>
    </w:pPr>
    <w:rPr>
      <w:bCs/>
      <w:iCs/>
      <w:szCs w:val="36"/>
    </w:rPr>
  </w:style>
  <w:style w:type="paragraph" w:customStyle="1" w:styleId="553">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FF00FF"/>
      <w:kern w:val="0"/>
      <w:sz w:val="20"/>
      <w:szCs w:val="20"/>
    </w:rPr>
  </w:style>
  <w:style w:type="paragraph" w:customStyle="1" w:styleId="554">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b/>
      <w:bCs/>
      <w:kern w:val="0"/>
      <w:sz w:val="20"/>
      <w:szCs w:val="20"/>
    </w:rPr>
  </w:style>
  <w:style w:type="paragraph" w:customStyle="1" w:styleId="555">
    <w:name w:val="Char12"/>
    <w:basedOn w:val="1"/>
    <w:qFormat/>
    <w:uiPriority w:val="0"/>
    <w:pPr>
      <w:snapToGrid w:val="0"/>
      <w:spacing w:line="360" w:lineRule="auto"/>
      <w:ind w:firstLine="200" w:firstLineChars="200"/>
    </w:pPr>
    <w:rPr>
      <w:rFonts w:eastAsia="仿宋_GB2312"/>
      <w:sz w:val="24"/>
    </w:rPr>
  </w:style>
  <w:style w:type="paragraph" w:customStyle="1" w:styleId="556">
    <w:name w:val="样式 标题 1 + (中文) 黑体"/>
    <w:basedOn w:val="3"/>
    <w:qFormat/>
    <w:uiPriority w:val="0"/>
    <w:pPr>
      <w:tabs>
        <w:tab w:val="left" w:pos="1200"/>
        <w:tab w:val="left" w:pos="1620"/>
      </w:tabs>
      <w:autoSpaceDE w:val="0"/>
      <w:autoSpaceDN w:val="0"/>
      <w:adjustRightInd w:val="0"/>
      <w:spacing w:before="360" w:after="360" w:line="360" w:lineRule="auto"/>
      <w:ind w:left="1620" w:hanging="360"/>
      <w:jc w:val="center"/>
    </w:pPr>
    <w:rPr>
      <w:bCs w:val="0"/>
      <w:caps/>
      <w:spacing w:val="8"/>
      <w:kern w:val="2"/>
      <w:sz w:val="84"/>
      <w:szCs w:val="20"/>
    </w:rPr>
  </w:style>
  <w:style w:type="paragraph" w:customStyle="1" w:styleId="557">
    <w:name w:val="xl128"/>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558">
    <w:name w:val="样式 标题 3 + 仿宋_GB2312 下划线"/>
    <w:basedOn w:val="5"/>
    <w:qFormat/>
    <w:uiPriority w:val="0"/>
    <w:rPr>
      <w:rFonts w:ascii="仿宋_GB2312" w:hAnsi="仿宋_GB2312" w:eastAsia="仿宋_GB2312"/>
      <w:kern w:val="2"/>
      <w:u w:val="single"/>
    </w:rPr>
  </w:style>
  <w:style w:type="paragraph" w:customStyle="1" w:styleId="559">
    <w:name w:val="Char1 Char Char Char"/>
    <w:basedOn w:val="1"/>
    <w:qFormat/>
    <w:uiPriority w:val="0"/>
  </w:style>
  <w:style w:type="paragraph" w:customStyle="1" w:styleId="560">
    <w:name w:val="节"/>
    <w:basedOn w:val="1"/>
    <w:qFormat/>
    <w:uiPriority w:val="0"/>
    <w:pPr>
      <w:spacing w:before="120" w:after="120"/>
    </w:pPr>
    <w:rPr>
      <w:rFonts w:ascii="仿宋_GB2312" w:eastAsia="黑体"/>
      <w:bCs/>
      <w:sz w:val="28"/>
      <w:szCs w:val="20"/>
    </w:rPr>
  </w:style>
  <w:style w:type="paragraph" w:customStyle="1" w:styleId="561">
    <w:name w:val="表格文字（左对齐）"/>
    <w:qFormat/>
    <w:uiPriority w:val="0"/>
    <w:pPr>
      <w:adjustRightInd w:val="0"/>
      <w:snapToGrid w:val="0"/>
    </w:pPr>
    <w:rPr>
      <w:rFonts w:ascii="Times New Roman" w:hAnsi="Times New Roman" w:eastAsia="宋体" w:cs="Times New Roman"/>
      <w:spacing w:val="8"/>
      <w:sz w:val="21"/>
      <w:lang w:val="en-US" w:eastAsia="zh-CN" w:bidi="ar-SA"/>
    </w:rPr>
  </w:style>
  <w:style w:type="paragraph" w:customStyle="1" w:styleId="56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563">
    <w:name w:val="样式 文档结构图 + 小四 加粗 居中 行距: 1.5 倍行距"/>
    <w:basedOn w:val="18"/>
    <w:qFormat/>
    <w:uiPriority w:val="0"/>
    <w:pPr>
      <w:shd w:val="clear" w:color="auto" w:fill="auto"/>
      <w:spacing w:line="360" w:lineRule="auto"/>
      <w:jc w:val="center"/>
    </w:pPr>
    <w:rPr>
      <w:b/>
      <w:sz w:val="24"/>
      <w:szCs w:val="20"/>
    </w:rPr>
  </w:style>
  <w:style w:type="paragraph" w:customStyle="1" w:styleId="564">
    <w:name w:val="正文4"/>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565">
    <w:name w:val="纯文本3"/>
    <w:basedOn w:val="1"/>
    <w:qFormat/>
    <w:uiPriority w:val="0"/>
    <w:pPr>
      <w:adjustRightInd w:val="0"/>
      <w:textAlignment w:val="baseline"/>
    </w:pPr>
    <w:rPr>
      <w:rFonts w:ascii="宋体" w:hAnsi="Courier New"/>
      <w:szCs w:val="20"/>
    </w:rPr>
  </w:style>
  <w:style w:type="paragraph" w:customStyle="1" w:styleId="566">
    <w:name w:val="样式 三级标题 + 段前: 0.2 行 段后: 0.2 行"/>
    <w:basedOn w:val="1"/>
    <w:qFormat/>
    <w:uiPriority w:val="0"/>
    <w:pPr>
      <w:adjustRightInd w:val="0"/>
      <w:spacing w:beforeLines="20" w:afterLines="20" w:line="360" w:lineRule="auto"/>
      <w:outlineLvl w:val="2"/>
    </w:pPr>
    <w:rPr>
      <w:rFonts w:ascii="Arial" w:hAnsi="Arial" w:cs="宋体"/>
      <w:bCs/>
      <w:kern w:val="28"/>
      <w:szCs w:val="20"/>
    </w:rPr>
  </w:style>
  <w:style w:type="paragraph" w:customStyle="1" w:styleId="567">
    <w:name w:val="格式10"/>
    <w:basedOn w:val="1"/>
    <w:qFormat/>
    <w:uiPriority w:val="0"/>
    <w:pPr>
      <w:spacing w:line="360" w:lineRule="exact"/>
      <w:ind w:left="480"/>
    </w:pPr>
    <w:rPr>
      <w:sz w:val="24"/>
      <w:szCs w:val="20"/>
    </w:rPr>
  </w:style>
  <w:style w:type="paragraph" w:customStyle="1" w:styleId="568">
    <w:name w:val="Char Char1 Char"/>
    <w:basedOn w:val="1"/>
    <w:qFormat/>
    <w:uiPriority w:val="0"/>
  </w:style>
  <w:style w:type="paragraph" w:customStyle="1" w:styleId="569">
    <w:name w:val="xl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70">
    <w:name w:val="p15"/>
    <w:basedOn w:val="1"/>
    <w:qFormat/>
    <w:uiPriority w:val="0"/>
    <w:pPr>
      <w:widowControl/>
      <w:spacing w:before="100" w:line="400" w:lineRule="atLeast"/>
    </w:pPr>
    <w:rPr>
      <w:kern w:val="0"/>
      <w:sz w:val="28"/>
      <w:szCs w:val="20"/>
    </w:rPr>
  </w:style>
  <w:style w:type="paragraph" w:customStyle="1" w:styleId="571">
    <w:name w:val="Char Char31"/>
    <w:basedOn w:val="1"/>
    <w:next w:val="5"/>
    <w:qFormat/>
    <w:uiPriority w:val="0"/>
    <w:pPr>
      <w:ind w:firstLine="200" w:firstLineChars="200"/>
    </w:pPr>
    <w:rPr>
      <w:rFonts w:ascii="宋体" w:hAnsi="宋体"/>
      <w:sz w:val="28"/>
      <w:szCs w:val="28"/>
    </w:rPr>
  </w:style>
  <w:style w:type="paragraph" w:customStyle="1" w:styleId="572">
    <w:name w:val="段落1"/>
    <w:basedOn w:val="15"/>
    <w:qFormat/>
    <w:uiPriority w:val="0"/>
    <w:pPr>
      <w:ind w:firstLine="567"/>
    </w:pPr>
    <w:rPr>
      <w:rFonts w:ascii="宋体" w:hAnsi="宋体"/>
      <w:bCs/>
      <w:color w:val="000000"/>
      <w:szCs w:val="28"/>
    </w:rPr>
  </w:style>
  <w:style w:type="paragraph" w:customStyle="1" w:styleId="573">
    <w:name w:val="xl53"/>
    <w:basedOn w:val="1"/>
    <w:qFormat/>
    <w:uiPriority w:val="0"/>
    <w:pPr>
      <w:widowControl/>
      <w:spacing w:before="100" w:beforeAutospacing="1" w:after="100" w:afterAutospacing="1"/>
      <w:jc w:val="center"/>
      <w:textAlignment w:val="center"/>
    </w:pPr>
    <w:rPr>
      <w:rFonts w:ascii="宋体" w:hAnsi="宋体"/>
      <w:kern w:val="0"/>
      <w:sz w:val="36"/>
      <w:szCs w:val="36"/>
    </w:rPr>
  </w:style>
  <w:style w:type="paragraph" w:customStyle="1" w:styleId="574">
    <w:name w:val="H1"/>
    <w:basedOn w:val="1"/>
    <w:next w:val="1"/>
    <w:qFormat/>
    <w:uiPriority w:val="0"/>
    <w:pPr>
      <w:keepNext/>
      <w:autoSpaceDE w:val="0"/>
      <w:autoSpaceDN w:val="0"/>
      <w:adjustRightInd w:val="0"/>
      <w:spacing w:before="100" w:after="100"/>
      <w:jc w:val="left"/>
      <w:outlineLvl w:val="1"/>
    </w:pPr>
    <w:rPr>
      <w:b/>
      <w:kern w:val="36"/>
      <w:sz w:val="48"/>
      <w:szCs w:val="20"/>
    </w:rPr>
  </w:style>
  <w:style w:type="paragraph" w:customStyle="1" w:styleId="575">
    <w:name w:val="行距"/>
    <w:basedOn w:val="1"/>
    <w:qFormat/>
    <w:uiPriority w:val="0"/>
    <w:pPr>
      <w:spacing w:line="360" w:lineRule="auto"/>
      <w:ind w:firstLine="449" w:firstLineChars="187"/>
    </w:pPr>
    <w:rPr>
      <w:rFonts w:hAnsi="宋体"/>
      <w:sz w:val="24"/>
      <w:szCs w:val="20"/>
    </w:rPr>
  </w:style>
  <w:style w:type="paragraph" w:customStyle="1" w:styleId="576">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77">
    <w:name w:val="xl154"/>
    <w:basedOn w:val="1"/>
    <w:qFormat/>
    <w:uiPriority w:val="0"/>
    <w:pPr>
      <w:widowControl/>
      <w:spacing w:before="100" w:beforeAutospacing="1" w:after="100" w:afterAutospacing="1"/>
      <w:jc w:val="left"/>
      <w:textAlignment w:val="center"/>
    </w:pPr>
    <w:rPr>
      <w:rFonts w:ascii="宋体" w:hAnsi="宋体" w:cs="宋体"/>
      <w:b/>
      <w:bCs/>
      <w:color w:val="FF00FF"/>
      <w:kern w:val="0"/>
      <w:sz w:val="18"/>
      <w:szCs w:val="18"/>
    </w:rPr>
  </w:style>
  <w:style w:type="paragraph" w:customStyle="1" w:styleId="578">
    <w:name w:val="Char Char Char1 Char Char Char Char Char Char Char1"/>
    <w:basedOn w:val="1"/>
    <w:qFormat/>
    <w:uiPriority w:val="0"/>
    <w:pPr>
      <w:snapToGrid w:val="0"/>
      <w:spacing w:line="360" w:lineRule="auto"/>
      <w:ind w:firstLine="200" w:firstLineChars="200"/>
    </w:pPr>
    <w:rPr>
      <w:rFonts w:eastAsia="仿宋_GB2312" w:cs="宋体"/>
      <w:sz w:val="24"/>
    </w:rPr>
  </w:style>
  <w:style w:type="paragraph" w:customStyle="1" w:styleId="579">
    <w:name w:val="样式 样式 标题 4 + Times New Roman 首行缩进:  1 字符 + (中文) 宋体 小四 首行缩进:  1..."/>
    <w:basedOn w:val="1"/>
    <w:qFormat/>
    <w:uiPriority w:val="0"/>
    <w:pPr>
      <w:keepNext/>
      <w:keepLines/>
      <w:spacing w:line="360" w:lineRule="auto"/>
      <w:jc w:val="left"/>
      <w:outlineLvl w:val="3"/>
    </w:pPr>
    <w:rPr>
      <w:rFonts w:cs="宋体"/>
      <w:sz w:val="24"/>
      <w:szCs w:val="20"/>
    </w:rPr>
  </w:style>
  <w:style w:type="paragraph" w:customStyle="1" w:styleId="580">
    <w:name w:val="Char Char Char Char Char Char Char Char Char Char Char Char Char Char Char Char Char Char Char Char Char Char Char Char Char Char Char Char Char Char Char Char Char Char"/>
    <w:basedOn w:val="1"/>
    <w:qFormat/>
    <w:uiPriority w:val="0"/>
    <w:rPr>
      <w:rFonts w:eastAsia="仿宋_GB2312" w:cs="宋体"/>
      <w:sz w:val="24"/>
    </w:rPr>
  </w:style>
  <w:style w:type="paragraph" w:customStyle="1" w:styleId="581">
    <w:name w:val="正  文"/>
    <w:basedOn w:val="1"/>
    <w:qFormat/>
    <w:uiPriority w:val="0"/>
    <w:pPr>
      <w:spacing w:line="360" w:lineRule="auto"/>
      <w:ind w:firstLine="200" w:firstLineChars="200"/>
    </w:pPr>
    <w:rPr>
      <w:rFonts w:ascii="宋体"/>
      <w:sz w:val="24"/>
    </w:rPr>
  </w:style>
  <w:style w:type="paragraph" w:customStyle="1" w:styleId="582">
    <w:name w:val="Char Char Char Char2"/>
    <w:basedOn w:val="1"/>
    <w:qFormat/>
    <w:uiPriority w:val="0"/>
    <w:pPr>
      <w:snapToGrid w:val="0"/>
      <w:spacing w:line="360" w:lineRule="auto"/>
      <w:ind w:firstLine="200" w:firstLineChars="200"/>
    </w:pPr>
    <w:rPr>
      <w:rFonts w:eastAsia="仿宋_GB2312"/>
      <w:sz w:val="24"/>
      <w:szCs w:val="20"/>
    </w:rPr>
  </w:style>
  <w:style w:type="paragraph" w:customStyle="1" w:styleId="583">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18"/>
      <w:szCs w:val="18"/>
    </w:rPr>
  </w:style>
  <w:style w:type="paragraph" w:customStyle="1" w:styleId="584">
    <w:name w:val="样式 标题 2 + 宋体 一号 居中"/>
    <w:basedOn w:val="4"/>
    <w:qFormat/>
    <w:uiPriority w:val="0"/>
    <w:pPr>
      <w:jc w:val="center"/>
    </w:pPr>
    <w:rPr>
      <w:rFonts w:ascii="宋体" w:hAnsi="宋体" w:eastAsia="宋体" w:cs="宋体"/>
      <w:sz w:val="52"/>
      <w:szCs w:val="20"/>
    </w:rPr>
  </w:style>
  <w:style w:type="paragraph" w:customStyle="1" w:styleId="585">
    <w:name w:val="TOC 标题2"/>
    <w:basedOn w:val="3"/>
    <w:next w:val="1"/>
    <w:qFormat/>
    <w:uiPriority w:val="0"/>
    <w:pPr>
      <w:spacing w:line="576" w:lineRule="auto"/>
      <w:outlineLvl w:val="9"/>
    </w:pPr>
  </w:style>
  <w:style w:type="paragraph" w:customStyle="1" w:styleId="586">
    <w:name w:val="正文段落"/>
    <w:basedOn w:val="55"/>
    <w:qFormat/>
    <w:uiPriority w:val="0"/>
    <w:pPr>
      <w:topLinePunct/>
      <w:adjustRightInd w:val="0"/>
      <w:spacing w:line="360" w:lineRule="auto"/>
      <w:ind w:firstLine="525"/>
      <w:textAlignment w:val="baseline"/>
    </w:pPr>
    <w:rPr>
      <w:kern w:val="0"/>
      <w:sz w:val="28"/>
      <w:szCs w:val="20"/>
    </w:rPr>
  </w:style>
  <w:style w:type="paragraph" w:customStyle="1" w:styleId="587">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993300"/>
      <w:kern w:val="0"/>
      <w:sz w:val="20"/>
      <w:szCs w:val="20"/>
    </w:rPr>
  </w:style>
  <w:style w:type="paragraph" w:customStyle="1" w:styleId="588">
    <w:name w:val="font13"/>
    <w:basedOn w:val="1"/>
    <w:qFormat/>
    <w:uiPriority w:val="0"/>
    <w:pPr>
      <w:widowControl/>
      <w:spacing w:before="100" w:beforeAutospacing="1" w:after="100" w:afterAutospacing="1"/>
      <w:jc w:val="left"/>
    </w:pPr>
    <w:rPr>
      <w:rFonts w:hint="eastAsia" w:ascii="宋体" w:hAnsi="宋体"/>
      <w:color w:val="000000"/>
      <w:kern w:val="0"/>
      <w:sz w:val="16"/>
      <w:szCs w:val="16"/>
    </w:rPr>
  </w:style>
  <w:style w:type="paragraph" w:customStyle="1" w:styleId="589">
    <w:name w:val="普通 (Web)"/>
    <w:basedOn w:val="3"/>
    <w:qFormat/>
    <w:uiPriority w:val="0"/>
    <w:pPr>
      <w:widowControl/>
      <w:tabs>
        <w:tab w:val="left" w:pos="360"/>
      </w:tabs>
      <w:autoSpaceDE w:val="0"/>
      <w:autoSpaceDN w:val="0"/>
      <w:adjustRightInd w:val="0"/>
      <w:spacing w:before="240" w:after="240" w:line="240" w:lineRule="atLeast"/>
      <w:jc w:val="left"/>
    </w:pPr>
    <w:rPr>
      <w:rFonts w:ascii="Arial Unicode MS" w:hAnsi="Arial Unicode MS" w:eastAsia="Arial Unicode MS"/>
      <w:bCs w:val="0"/>
      <w:color w:val="000000"/>
      <w:spacing w:val="20"/>
      <w:kern w:val="0"/>
      <w:sz w:val="32"/>
      <w:szCs w:val="20"/>
    </w:rPr>
  </w:style>
  <w:style w:type="paragraph" w:customStyle="1" w:styleId="590">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91">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592">
    <w:name w:val="样式 标题 3l3CTl3+toc 3heading 3h3Sub-section TitleHead33Le..."/>
    <w:basedOn w:val="5"/>
    <w:qFormat/>
    <w:uiPriority w:val="0"/>
    <w:pPr>
      <w:spacing w:before="0" w:after="0" w:line="360" w:lineRule="auto"/>
    </w:pPr>
    <w:rPr>
      <w:rFonts w:ascii="宋体" w:hAnsi="宋体" w:cs="宋体"/>
      <w:kern w:val="2"/>
      <w:sz w:val="24"/>
      <w:szCs w:val="20"/>
    </w:rPr>
  </w:style>
  <w:style w:type="paragraph" w:customStyle="1" w:styleId="593">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594">
    <w:name w:val="xl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95">
    <w:name w:val="xl6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96">
    <w:name w:val="xl156"/>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spacing w:before="100" w:beforeAutospacing="1" w:after="100" w:afterAutospacing="1"/>
      <w:jc w:val="center"/>
      <w:textAlignment w:val="center"/>
    </w:pPr>
    <w:rPr>
      <w:rFonts w:ascii="宋体" w:hAnsi="宋体" w:cs="宋体"/>
      <w:kern w:val="0"/>
      <w:sz w:val="20"/>
      <w:szCs w:val="20"/>
    </w:rPr>
  </w:style>
  <w:style w:type="paragraph" w:customStyle="1" w:styleId="597">
    <w:name w:val="xl130"/>
    <w:basedOn w:val="1"/>
    <w:qFormat/>
    <w:uiPriority w:val="0"/>
    <w:pPr>
      <w:widowControl/>
      <w:spacing w:before="100" w:beforeAutospacing="1" w:after="100" w:afterAutospacing="1"/>
      <w:jc w:val="left"/>
      <w:textAlignment w:val="center"/>
    </w:pPr>
    <w:rPr>
      <w:rFonts w:ascii="宋体" w:hAnsi="宋体" w:cs="宋体"/>
      <w:b/>
      <w:bCs/>
      <w:kern w:val="0"/>
      <w:sz w:val="24"/>
    </w:rPr>
  </w:style>
  <w:style w:type="paragraph" w:customStyle="1" w:styleId="598">
    <w:name w:val="H6"/>
    <w:basedOn w:val="1"/>
    <w:next w:val="1"/>
    <w:qFormat/>
    <w:uiPriority w:val="0"/>
    <w:pPr>
      <w:keepNext/>
      <w:autoSpaceDE w:val="0"/>
      <w:autoSpaceDN w:val="0"/>
      <w:adjustRightInd w:val="0"/>
      <w:spacing w:before="100" w:after="100"/>
      <w:jc w:val="left"/>
      <w:outlineLvl w:val="6"/>
    </w:pPr>
    <w:rPr>
      <w:b/>
      <w:kern w:val="0"/>
      <w:sz w:val="16"/>
      <w:szCs w:val="20"/>
    </w:rPr>
  </w:style>
  <w:style w:type="paragraph" w:customStyle="1" w:styleId="599">
    <w:name w:val="Char Char Char Char3"/>
    <w:basedOn w:val="1"/>
    <w:qFormat/>
    <w:uiPriority w:val="0"/>
    <w:pPr>
      <w:snapToGrid w:val="0"/>
      <w:spacing w:line="360" w:lineRule="auto"/>
      <w:ind w:firstLine="200" w:firstLineChars="200"/>
    </w:pPr>
    <w:rPr>
      <w:rFonts w:eastAsia="仿宋_GB2312"/>
      <w:sz w:val="24"/>
    </w:rPr>
  </w:style>
  <w:style w:type="paragraph" w:customStyle="1" w:styleId="600">
    <w:name w:val="（一）"/>
    <w:basedOn w:val="1"/>
    <w:qFormat/>
    <w:uiPriority w:val="0"/>
    <w:pPr>
      <w:spacing w:before="120" w:after="120" w:line="560" w:lineRule="exact"/>
      <w:outlineLvl w:val="2"/>
    </w:pPr>
    <w:rPr>
      <w:rFonts w:ascii="黑体" w:eastAsia="黑体"/>
      <w:snapToGrid w:val="0"/>
      <w:sz w:val="28"/>
      <w:szCs w:val="20"/>
    </w:rPr>
  </w:style>
  <w:style w:type="paragraph" w:customStyle="1" w:styleId="601">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602">
    <w:name w:val="H5"/>
    <w:basedOn w:val="1"/>
    <w:next w:val="1"/>
    <w:qFormat/>
    <w:uiPriority w:val="0"/>
    <w:pPr>
      <w:keepNext/>
      <w:autoSpaceDE w:val="0"/>
      <w:autoSpaceDN w:val="0"/>
      <w:adjustRightInd w:val="0"/>
      <w:spacing w:before="100" w:after="100"/>
      <w:jc w:val="left"/>
      <w:outlineLvl w:val="5"/>
    </w:pPr>
    <w:rPr>
      <w:b/>
      <w:kern w:val="0"/>
      <w:sz w:val="20"/>
      <w:szCs w:val="20"/>
    </w:rPr>
  </w:style>
  <w:style w:type="paragraph" w:customStyle="1" w:styleId="603">
    <w:name w:val="Char2 Char Char Char1"/>
    <w:basedOn w:val="1"/>
    <w:qFormat/>
    <w:uiPriority w:val="0"/>
    <w:pPr>
      <w:snapToGrid w:val="0"/>
      <w:spacing w:line="360" w:lineRule="auto"/>
      <w:ind w:firstLine="200" w:firstLineChars="200"/>
    </w:pPr>
    <w:rPr>
      <w:rFonts w:eastAsia="仿宋_GB2312"/>
      <w:sz w:val="24"/>
    </w:rPr>
  </w:style>
  <w:style w:type="paragraph" w:customStyle="1" w:styleId="604">
    <w:name w:val="declear1"/>
    <w:basedOn w:val="1"/>
    <w:qFormat/>
    <w:uiPriority w:val="0"/>
    <w:pPr>
      <w:widowControl/>
      <w:spacing w:after="30" w:line="240" w:lineRule="atLeast"/>
      <w:jc w:val="left"/>
    </w:pPr>
    <w:rPr>
      <w:rFonts w:ascii="宋体" w:hAnsi="宋体" w:cs="宋体"/>
      <w:vanish/>
      <w:color w:val="999999"/>
      <w:kern w:val="0"/>
      <w:sz w:val="18"/>
      <w:szCs w:val="18"/>
    </w:rPr>
  </w:style>
  <w:style w:type="paragraph" w:customStyle="1" w:styleId="605">
    <w:name w:val="Achievement"/>
    <w:basedOn w:val="1"/>
    <w:qFormat/>
    <w:uiPriority w:val="0"/>
    <w:pPr>
      <w:widowControl/>
      <w:tabs>
        <w:tab w:val="left" w:pos="425"/>
      </w:tabs>
      <w:ind w:left="425" w:hanging="425"/>
      <w:jc w:val="left"/>
    </w:pPr>
    <w:rPr>
      <w:kern w:val="0"/>
      <w:sz w:val="20"/>
      <w:szCs w:val="20"/>
    </w:rPr>
  </w:style>
  <w:style w:type="paragraph" w:customStyle="1" w:styleId="606">
    <w:name w:val="金安桥正文"/>
    <w:basedOn w:val="24"/>
    <w:qFormat/>
    <w:uiPriority w:val="0"/>
    <w:pPr>
      <w:adjustRightInd w:val="0"/>
      <w:spacing w:after="0" w:line="300" w:lineRule="auto"/>
      <w:ind w:left="0" w:leftChars="0" w:firstLine="200" w:firstLineChars="200"/>
      <w:jc w:val="left"/>
    </w:pPr>
    <w:rPr>
      <w:kern w:val="0"/>
      <w:sz w:val="24"/>
      <w:szCs w:val="20"/>
    </w:rPr>
  </w:style>
  <w:style w:type="paragraph" w:customStyle="1" w:styleId="607">
    <w:name w:val="简单回函地址"/>
    <w:basedOn w:val="1"/>
    <w:qFormat/>
    <w:uiPriority w:val="0"/>
  </w:style>
  <w:style w:type="paragraph" w:customStyle="1" w:styleId="608">
    <w:name w:val="样式 纯文本普通文字 + Times New Roman 小四 行距: 固定值 20 磅"/>
    <w:basedOn w:val="30"/>
    <w:qFormat/>
    <w:uiPriority w:val="0"/>
    <w:pPr>
      <w:tabs>
        <w:tab w:val="clear" w:pos="5890"/>
        <w:tab w:val="clear" w:pos="8108"/>
      </w:tabs>
      <w:spacing w:line="400" w:lineRule="exact"/>
      <w:ind w:firstLine="200" w:firstLineChars="200"/>
    </w:pPr>
    <w:rPr>
      <w:rFonts w:ascii="Times New Roman" w:hAnsi="Times New Roman"/>
      <w:color w:val="auto"/>
      <w:kern w:val="2"/>
      <w:sz w:val="24"/>
    </w:rPr>
  </w:style>
  <w:style w:type="paragraph" w:customStyle="1" w:styleId="609">
    <w:name w:val="标题6"/>
    <w:basedOn w:val="99"/>
    <w:qFormat/>
    <w:uiPriority w:val="0"/>
    <w:pPr>
      <w:keepNext/>
      <w:keepLines/>
      <w:adjustRightInd/>
      <w:spacing w:before="0" w:after="0" w:line="360" w:lineRule="auto"/>
      <w:ind w:firstLine="555"/>
      <w:jc w:val="both"/>
      <w:textAlignment w:val="auto"/>
      <w:outlineLvl w:val="4"/>
    </w:pPr>
    <w:rPr>
      <w:rFonts w:ascii="宋体" w:hAnsi="宋体"/>
      <w:b w:val="0"/>
      <w:bCs/>
      <w:sz w:val="24"/>
      <w:szCs w:val="28"/>
    </w:rPr>
  </w:style>
  <w:style w:type="paragraph" w:customStyle="1" w:styleId="610">
    <w:name w:val="表格标题（左对齐）"/>
    <w:basedOn w:val="1"/>
    <w:qFormat/>
    <w:uiPriority w:val="0"/>
    <w:pPr>
      <w:adjustRightInd w:val="0"/>
      <w:spacing w:before="120" w:after="120"/>
      <w:jc w:val="center"/>
    </w:pPr>
    <w:rPr>
      <w:rFonts w:ascii="宋体"/>
      <w:b/>
      <w:snapToGrid w:val="0"/>
      <w:spacing w:val="8"/>
      <w:kern w:val="0"/>
      <w:sz w:val="28"/>
      <w:szCs w:val="28"/>
    </w:rPr>
  </w:style>
  <w:style w:type="paragraph" w:customStyle="1" w:styleId="611">
    <w:name w:val="正文3"/>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612">
    <w:name w:val="默认段落字体 Para Char Char Char Char"/>
    <w:basedOn w:val="1"/>
    <w:qFormat/>
    <w:uiPriority w:val="0"/>
    <w:pPr>
      <w:snapToGrid w:val="0"/>
      <w:spacing w:afterLines="50" w:line="360" w:lineRule="auto"/>
      <w:ind w:firstLine="480" w:firstLineChars="200"/>
    </w:pPr>
    <w:rPr>
      <w:szCs w:val="20"/>
    </w:rPr>
  </w:style>
  <w:style w:type="paragraph" w:customStyle="1" w:styleId="613">
    <w:name w:val="1 Char Char Char"/>
    <w:next w:val="56"/>
    <w:qFormat/>
    <w:uiPriority w:val="0"/>
    <w:pPr>
      <w:snapToGrid w:val="0"/>
      <w:spacing w:line="360" w:lineRule="auto"/>
      <w:ind w:firstLine="200" w:firstLineChars="200"/>
    </w:pPr>
    <w:rPr>
      <w:rFonts w:ascii="Times New Roman" w:hAnsi="Times New Roman" w:eastAsia="仿宋_GB2312" w:cs="宋体"/>
      <w:kern w:val="2"/>
      <w:sz w:val="24"/>
      <w:szCs w:val="24"/>
      <w:lang w:val="en-US" w:eastAsia="zh-CN" w:bidi="ar-SA"/>
    </w:rPr>
  </w:style>
  <w:style w:type="paragraph" w:customStyle="1" w:styleId="614">
    <w:name w:val="_Style 1"/>
    <w:basedOn w:val="1"/>
    <w:qFormat/>
    <w:uiPriority w:val="0"/>
  </w:style>
  <w:style w:type="paragraph" w:customStyle="1" w:styleId="615">
    <w:name w:val="xl166"/>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616">
    <w:name w:val="表格2"/>
    <w:basedOn w:val="1"/>
    <w:qFormat/>
    <w:uiPriority w:val="0"/>
    <w:pPr>
      <w:adjustRightInd w:val="0"/>
      <w:spacing w:before="60" w:after="60"/>
      <w:jc w:val="center"/>
    </w:pPr>
    <w:rPr>
      <w:rFonts w:ascii="宋体"/>
      <w:color w:val="000000"/>
      <w:kern w:val="0"/>
      <w:sz w:val="24"/>
      <w:szCs w:val="20"/>
    </w:rPr>
  </w:style>
  <w:style w:type="paragraph" w:customStyle="1" w:styleId="617">
    <w:name w:val="xl150"/>
    <w:basedOn w:val="1"/>
    <w:qFormat/>
    <w:uiPriority w:val="0"/>
    <w:pPr>
      <w:widowControl/>
      <w:spacing w:before="100" w:beforeAutospacing="1" w:after="100" w:afterAutospacing="1"/>
      <w:jc w:val="left"/>
      <w:textAlignment w:val="center"/>
    </w:pPr>
    <w:rPr>
      <w:rFonts w:ascii="宋体" w:hAnsi="宋体" w:cs="宋体"/>
      <w:color w:val="993300"/>
      <w:kern w:val="0"/>
      <w:sz w:val="24"/>
    </w:rPr>
  </w:style>
  <w:style w:type="paragraph" w:customStyle="1" w:styleId="618">
    <w:name w:val="格式3"/>
    <w:basedOn w:val="1"/>
    <w:qFormat/>
    <w:uiPriority w:val="0"/>
    <w:pPr>
      <w:tabs>
        <w:tab w:val="left" w:pos="1222"/>
        <w:tab w:val="left" w:pos="1626"/>
      </w:tabs>
      <w:adjustRightInd w:val="0"/>
      <w:snapToGrid w:val="0"/>
      <w:spacing w:line="360" w:lineRule="auto"/>
      <w:ind w:left="720" w:hanging="720"/>
    </w:pPr>
    <w:rPr>
      <w:rFonts w:ascii="宋体" w:hAnsi="宋体"/>
      <w:szCs w:val="20"/>
    </w:rPr>
  </w:style>
  <w:style w:type="paragraph" w:customStyle="1" w:styleId="619">
    <w:name w:val="样式 标题 3标题 3 Char Char + 左侧:  2.5 字符"/>
    <w:basedOn w:val="5"/>
    <w:qFormat/>
    <w:uiPriority w:val="0"/>
    <w:pPr>
      <w:spacing w:before="120" w:after="120" w:line="180" w:lineRule="auto"/>
      <w:ind w:left="105" w:leftChars="50"/>
    </w:pPr>
    <w:rPr>
      <w:rFonts w:cs="宋体"/>
      <w:bCs w:val="0"/>
      <w:spacing w:val="8"/>
      <w:kern w:val="2"/>
      <w:sz w:val="28"/>
      <w:szCs w:val="28"/>
    </w:rPr>
  </w:style>
  <w:style w:type="paragraph" w:customStyle="1" w:styleId="620">
    <w:name w:val="Address"/>
    <w:basedOn w:val="1"/>
    <w:next w:val="1"/>
    <w:qFormat/>
    <w:uiPriority w:val="0"/>
    <w:pPr>
      <w:autoSpaceDE w:val="0"/>
      <w:autoSpaceDN w:val="0"/>
      <w:adjustRightInd w:val="0"/>
      <w:jc w:val="left"/>
    </w:pPr>
    <w:rPr>
      <w:i/>
      <w:kern w:val="0"/>
      <w:sz w:val="24"/>
      <w:szCs w:val="20"/>
    </w:rPr>
  </w:style>
  <w:style w:type="paragraph" w:customStyle="1" w:styleId="621">
    <w:name w:val="样式 首行缩进:  1 字符"/>
    <w:basedOn w:val="1"/>
    <w:qFormat/>
    <w:uiPriority w:val="0"/>
    <w:pPr>
      <w:ind w:firstLine="280" w:firstLineChars="200"/>
    </w:pPr>
    <w:rPr>
      <w:rFonts w:cs="宋体"/>
      <w:snapToGrid w:val="0"/>
      <w:sz w:val="30"/>
      <w:szCs w:val="28"/>
    </w:rPr>
  </w:style>
  <w:style w:type="paragraph" w:customStyle="1" w:styleId="62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623">
    <w:name w:val="表格标题（对中）"/>
    <w:qFormat/>
    <w:uiPriority w:val="0"/>
    <w:pPr>
      <w:spacing w:before="240" w:after="240"/>
      <w:jc w:val="center"/>
      <w:outlineLvl w:val="0"/>
    </w:pPr>
    <w:rPr>
      <w:rFonts w:ascii="Times New Roman" w:hAnsi="Times New Roman" w:eastAsia="黑体" w:cs="Times New Roman"/>
      <w:b/>
      <w:spacing w:val="8"/>
      <w:sz w:val="28"/>
      <w:lang w:val="en-US" w:eastAsia="zh-CN" w:bidi="ar-SA"/>
    </w:rPr>
  </w:style>
  <w:style w:type="paragraph" w:customStyle="1" w:styleId="624">
    <w:name w:val="Char1 Char Char Char1"/>
    <w:basedOn w:val="1"/>
    <w:qFormat/>
    <w:uiPriority w:val="0"/>
  </w:style>
  <w:style w:type="paragraph" w:customStyle="1" w:styleId="625">
    <w:name w:val="样式 标题 2节标题 1.11.1标题2b2标题 2 Char Char + 段前: 25.3 磅 段后: 25.3 磅"/>
    <w:basedOn w:val="4"/>
    <w:qFormat/>
    <w:uiPriority w:val="0"/>
    <w:pPr>
      <w:spacing w:before="506" w:after="506" w:line="240" w:lineRule="atLeast"/>
    </w:pPr>
    <w:rPr>
      <w:rFonts w:cs="宋体"/>
      <w:szCs w:val="20"/>
    </w:rPr>
  </w:style>
  <w:style w:type="paragraph" w:customStyle="1" w:styleId="626">
    <w:name w:val="样式 标题 3Char Char + 宋体"/>
    <w:basedOn w:val="5"/>
    <w:qFormat/>
    <w:uiPriority w:val="0"/>
    <w:pPr>
      <w:spacing w:before="120" w:after="40" w:line="360" w:lineRule="auto"/>
    </w:pPr>
    <w:rPr>
      <w:rFonts w:ascii="宋体" w:hAnsi="宋体"/>
      <w:kern w:val="2"/>
      <w:sz w:val="24"/>
      <w:szCs w:val="24"/>
    </w:rPr>
  </w:style>
  <w:style w:type="paragraph" w:customStyle="1" w:styleId="627">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28">
    <w:name w:val="Char1 Char Char Char Char Char Char Char Char Char Char Char Char Char Char Char"/>
    <w:basedOn w:val="1"/>
    <w:qFormat/>
    <w:uiPriority w:val="0"/>
    <w:pPr>
      <w:spacing w:line="180" w:lineRule="auto"/>
      <w:ind w:firstLine="200" w:firstLineChars="200"/>
      <w:jc w:val="left"/>
    </w:pPr>
    <w:rPr>
      <w:rFonts w:eastAsia="仿宋_GB2312"/>
      <w:sz w:val="24"/>
    </w:rPr>
  </w:style>
  <w:style w:type="paragraph" w:customStyle="1" w:styleId="629">
    <w:name w:val="样式 标题 2 + 小三 首行缩进:  2 字符"/>
    <w:basedOn w:val="4"/>
    <w:qFormat/>
    <w:uiPriority w:val="0"/>
    <w:pPr>
      <w:spacing w:line="360" w:lineRule="auto"/>
    </w:pPr>
    <w:rPr>
      <w:rFonts w:ascii="宋体" w:hAnsi="宋体" w:eastAsia="宋体"/>
      <w:sz w:val="28"/>
      <w:szCs w:val="28"/>
    </w:rPr>
  </w:style>
  <w:style w:type="paragraph" w:customStyle="1" w:styleId="630">
    <w:name w:val="样式 首行缩进:  2 字符"/>
    <w:basedOn w:val="1"/>
    <w:qFormat/>
    <w:uiPriority w:val="0"/>
    <w:pPr>
      <w:spacing w:line="180" w:lineRule="auto"/>
      <w:ind w:left="480" w:firstLine="200"/>
    </w:pPr>
    <w:rPr>
      <w:spacing w:val="8"/>
      <w:sz w:val="24"/>
      <w:szCs w:val="20"/>
    </w:rPr>
  </w:style>
  <w:style w:type="paragraph" w:customStyle="1" w:styleId="631">
    <w:name w:val="条"/>
    <w:basedOn w:val="1"/>
    <w:qFormat/>
    <w:uiPriority w:val="0"/>
    <w:pPr>
      <w:spacing w:before="120" w:after="120" w:line="360" w:lineRule="exact"/>
      <w:ind w:firstLine="480"/>
      <w:outlineLvl w:val="0"/>
    </w:pPr>
    <w:rPr>
      <w:rFonts w:ascii="宋体" w:hAnsi="宋体"/>
      <w:b/>
      <w:bCs/>
      <w:szCs w:val="21"/>
    </w:rPr>
  </w:style>
  <w:style w:type="paragraph" w:customStyle="1" w:styleId="632">
    <w:name w:val="韩中骆二级标题"/>
    <w:basedOn w:val="364"/>
    <w:qFormat/>
    <w:uiPriority w:val="0"/>
    <w:pPr>
      <w:tabs>
        <w:tab w:val="left" w:pos="780"/>
        <w:tab w:val="left" w:pos="1200"/>
      </w:tabs>
      <w:spacing w:before="240" w:after="240" w:line="240" w:lineRule="auto"/>
      <w:ind w:left="780" w:leftChars="200" w:firstLine="0" w:firstLineChars="0"/>
      <w:jc w:val="left"/>
      <w:outlineLvl w:val="1"/>
    </w:pPr>
    <w:rPr>
      <w:rFonts w:ascii="宋体" w:hAnsi="宋体" w:eastAsia="仿宋_GB2312"/>
      <w:b/>
      <w:kern w:val="0"/>
      <w:sz w:val="32"/>
      <w:szCs w:val="20"/>
    </w:rPr>
  </w:style>
  <w:style w:type="paragraph" w:customStyle="1" w:styleId="633">
    <w:name w:val="xl1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34">
    <w:name w:val="Char1 Char Char Char Char Char Char Char Char Char Char Char Char Char Char Char Char Char Char1 Char"/>
    <w:basedOn w:val="1"/>
    <w:qFormat/>
    <w:uiPriority w:val="0"/>
    <w:pPr>
      <w:snapToGrid w:val="0"/>
      <w:spacing w:line="360" w:lineRule="auto"/>
      <w:ind w:firstLine="200" w:firstLineChars="200"/>
    </w:pPr>
    <w:rPr>
      <w:szCs w:val="20"/>
    </w:rPr>
  </w:style>
  <w:style w:type="paragraph" w:customStyle="1" w:styleId="635">
    <w:name w:val="样式 标题 1 + 宋体 小四"/>
    <w:basedOn w:val="3"/>
    <w:qFormat/>
    <w:uiPriority w:val="0"/>
    <w:pPr>
      <w:adjustRightInd w:val="0"/>
      <w:spacing w:before="360" w:after="360" w:line="360" w:lineRule="auto"/>
      <w:jc w:val="center"/>
    </w:pPr>
    <w:rPr>
      <w:rFonts w:ascii="宋体" w:eastAsia="黑体"/>
      <w:spacing w:val="8"/>
    </w:rPr>
  </w:style>
  <w:style w:type="paragraph" w:customStyle="1" w:styleId="636">
    <w:name w:val="Char Char Char1 Char1"/>
    <w:basedOn w:val="4"/>
    <w:next w:val="1"/>
    <w:qFormat/>
    <w:uiPriority w:val="0"/>
    <w:pPr>
      <w:snapToGrid w:val="0"/>
      <w:spacing w:before="120" w:after="120" w:line="240" w:lineRule="auto"/>
      <w:jc w:val="left"/>
    </w:pPr>
    <w:rPr>
      <w:bCs w:val="0"/>
      <w:sz w:val="24"/>
      <w:szCs w:val="20"/>
    </w:rPr>
  </w:style>
  <w:style w:type="paragraph" w:customStyle="1" w:styleId="637">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638">
    <w:name w:val="采用正文"/>
    <w:basedOn w:val="5"/>
    <w:qFormat/>
    <w:uiPriority w:val="0"/>
    <w:pPr>
      <w:keepNext w:val="0"/>
      <w:keepLines w:val="0"/>
      <w:spacing w:before="0" w:after="0" w:line="560" w:lineRule="exact"/>
      <w:ind w:firstLine="200"/>
      <w:outlineLvl w:val="9"/>
    </w:pPr>
    <w:rPr>
      <w:rFonts w:ascii="宋体" w:hAnsi="宋体" w:eastAsia="仿宋_GB2312"/>
      <w:bCs w:val="0"/>
      <w:spacing w:val="8"/>
      <w:sz w:val="24"/>
      <w:szCs w:val="22"/>
    </w:rPr>
  </w:style>
  <w:style w:type="paragraph" w:customStyle="1" w:styleId="639">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993300"/>
      <w:kern w:val="0"/>
      <w:sz w:val="20"/>
      <w:szCs w:val="20"/>
    </w:rPr>
  </w:style>
  <w:style w:type="paragraph" w:customStyle="1" w:styleId="640">
    <w:name w:val="三级编号"/>
    <w:basedOn w:val="5"/>
    <w:qFormat/>
    <w:uiPriority w:val="0"/>
    <w:pPr>
      <w:tabs>
        <w:tab w:val="left" w:pos="900"/>
      </w:tabs>
      <w:spacing w:before="120" w:after="120" w:line="180" w:lineRule="auto"/>
      <w:ind w:left="180"/>
    </w:pPr>
    <w:rPr>
      <w:bCs w:val="0"/>
      <w:color w:val="000000"/>
      <w:spacing w:val="8"/>
      <w:kern w:val="2"/>
      <w:sz w:val="28"/>
      <w:szCs w:val="20"/>
    </w:rPr>
  </w:style>
  <w:style w:type="paragraph" w:customStyle="1" w:styleId="641">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642">
    <w:name w:val="样式 宋体 四号 行距: 1.5 倍行距"/>
    <w:basedOn w:val="1"/>
    <w:qFormat/>
    <w:uiPriority w:val="0"/>
    <w:pPr>
      <w:spacing w:line="360" w:lineRule="auto"/>
      <w:ind w:firstLine="560" w:firstLineChars="200"/>
    </w:pPr>
    <w:rPr>
      <w:rFonts w:cs="宋体"/>
      <w:sz w:val="28"/>
      <w:szCs w:val="28"/>
    </w:rPr>
  </w:style>
  <w:style w:type="paragraph" w:customStyle="1" w:styleId="643">
    <w:name w:val="二级编号"/>
    <w:basedOn w:val="1"/>
    <w:qFormat/>
    <w:uiPriority w:val="0"/>
    <w:pPr>
      <w:spacing w:before="120" w:after="120" w:line="180" w:lineRule="auto"/>
      <w:ind w:firstLine="478" w:firstLineChars="200"/>
      <w:jc w:val="left"/>
      <w:outlineLvl w:val="1"/>
    </w:pPr>
    <w:rPr>
      <w:rFonts w:eastAsia="黑体"/>
      <w:color w:val="000000"/>
      <w:sz w:val="32"/>
      <w:szCs w:val="20"/>
    </w:rPr>
  </w:style>
  <w:style w:type="paragraph" w:customStyle="1" w:styleId="644">
    <w:name w:val="章"/>
    <w:basedOn w:val="1"/>
    <w:qFormat/>
    <w:uiPriority w:val="0"/>
    <w:pPr>
      <w:spacing w:line="360" w:lineRule="exact"/>
      <w:outlineLvl w:val="0"/>
    </w:pPr>
    <w:rPr>
      <w:rFonts w:ascii="黑体" w:eastAsia="黑体"/>
      <w:sz w:val="32"/>
      <w:szCs w:val="20"/>
    </w:rPr>
  </w:style>
  <w:style w:type="paragraph" w:customStyle="1" w:styleId="645">
    <w:name w:val="纯文本4"/>
    <w:basedOn w:val="1"/>
    <w:qFormat/>
    <w:uiPriority w:val="0"/>
    <w:pPr>
      <w:adjustRightInd w:val="0"/>
      <w:textAlignment w:val="baseline"/>
    </w:pPr>
    <w:rPr>
      <w:rFonts w:ascii="宋体" w:hAnsi="Courier New"/>
      <w:szCs w:val="20"/>
    </w:rPr>
  </w:style>
  <w:style w:type="paragraph" w:customStyle="1" w:styleId="646">
    <w:name w:val="font1"/>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647">
    <w:name w:val="样式7"/>
    <w:basedOn w:val="30"/>
    <w:qFormat/>
    <w:uiPriority w:val="0"/>
    <w:pPr>
      <w:tabs>
        <w:tab w:val="clear" w:pos="5890"/>
        <w:tab w:val="clear" w:pos="8108"/>
      </w:tabs>
      <w:overflowPunct w:val="0"/>
      <w:snapToGrid w:val="0"/>
      <w:spacing w:line="360" w:lineRule="auto"/>
      <w:ind w:firstLine="0"/>
    </w:pPr>
    <w:rPr>
      <w:rFonts w:hAnsi="宋体"/>
      <w:color w:val="auto"/>
      <w:kern w:val="2"/>
    </w:rPr>
  </w:style>
  <w:style w:type="paragraph" w:customStyle="1" w:styleId="648">
    <w:name w:val="Char Char1 Char1"/>
    <w:basedOn w:val="1"/>
    <w:qFormat/>
    <w:uiPriority w:val="0"/>
  </w:style>
  <w:style w:type="paragraph" w:customStyle="1" w:styleId="649">
    <w:name w:val="xl152"/>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650">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651">
    <w:name w:val="纯文本41"/>
    <w:basedOn w:val="1"/>
    <w:qFormat/>
    <w:uiPriority w:val="0"/>
    <w:pPr>
      <w:adjustRightInd w:val="0"/>
      <w:textAlignment w:val="baseline"/>
    </w:pPr>
    <w:rPr>
      <w:rFonts w:ascii="宋体" w:hAnsi="Courier New"/>
      <w:szCs w:val="20"/>
    </w:rPr>
  </w:style>
  <w:style w:type="paragraph" w:customStyle="1" w:styleId="652">
    <w:name w:val="reader-word-layer"/>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653">
    <w:name w:val="附表"/>
    <w:qFormat/>
    <w:uiPriority w:val="0"/>
    <w:pPr>
      <w:tabs>
        <w:tab w:val="left" w:pos="567"/>
      </w:tabs>
      <w:adjustRightInd w:val="0"/>
      <w:snapToGrid w:val="0"/>
      <w:spacing w:before="240" w:after="240"/>
    </w:pPr>
    <w:rPr>
      <w:rFonts w:ascii="Times New Roman" w:hAnsi="Times New Roman" w:eastAsia="宋体" w:cs="Times New Roman"/>
      <w:b/>
      <w:spacing w:val="8"/>
      <w:kern w:val="2"/>
      <w:sz w:val="32"/>
      <w:szCs w:val="24"/>
      <w:lang w:val="en-GB" w:eastAsia="zh-CN" w:bidi="ar-SA"/>
    </w:rPr>
  </w:style>
  <w:style w:type="paragraph" w:customStyle="1" w:styleId="654">
    <w:name w:val="Char Char Char Char Char Char Char Char Char Char Char Char Char Char Char Char2"/>
    <w:basedOn w:val="4"/>
    <w:next w:val="1"/>
    <w:qFormat/>
    <w:uiPriority w:val="0"/>
    <w:pPr>
      <w:snapToGrid w:val="0"/>
      <w:spacing w:before="120" w:after="120" w:line="240" w:lineRule="auto"/>
      <w:jc w:val="left"/>
    </w:pPr>
    <w:rPr>
      <w:bCs w:val="0"/>
      <w:sz w:val="24"/>
      <w:szCs w:val="20"/>
    </w:rPr>
  </w:style>
  <w:style w:type="paragraph" w:customStyle="1" w:styleId="655">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656">
    <w:name w:val="Normal1"/>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657">
    <w:name w:val="Char3"/>
    <w:basedOn w:val="1"/>
    <w:qFormat/>
    <w:uiPriority w:val="0"/>
  </w:style>
  <w:style w:type="paragraph" w:customStyle="1" w:styleId="658">
    <w:name w:val="列出段落1"/>
    <w:basedOn w:val="1"/>
    <w:qFormat/>
    <w:uiPriority w:val="0"/>
    <w:pPr>
      <w:ind w:firstLine="420" w:firstLineChars="200"/>
    </w:pPr>
    <w:rPr>
      <w:szCs w:val="21"/>
    </w:rPr>
  </w:style>
  <w:style w:type="paragraph" w:customStyle="1" w:styleId="659">
    <w:name w:val="z-Bottom of Form"/>
    <w:next w:val="1"/>
    <w:qFormat/>
    <w:uiPriority w:val="0"/>
    <w:pPr>
      <w:widowControl w:val="0"/>
      <w:pBdr>
        <w:top w:val="double" w:color="000000" w:sz="2" w:space="0"/>
      </w:pBdr>
      <w:autoSpaceDE w:val="0"/>
      <w:autoSpaceDN w:val="0"/>
      <w:adjustRightInd w:val="0"/>
      <w:jc w:val="center"/>
    </w:pPr>
    <w:rPr>
      <w:rFonts w:ascii="Arial" w:hAnsi="Arial" w:eastAsia="宋体" w:cs="Times New Roman"/>
      <w:vanish/>
      <w:sz w:val="16"/>
      <w:lang w:val="en-US" w:eastAsia="zh-CN" w:bidi="ar-SA"/>
    </w:rPr>
  </w:style>
  <w:style w:type="paragraph" w:customStyle="1" w:styleId="660">
    <w:name w:val="默认段落字体 Para Char Char Char Char Char Char Char Char Char Char"/>
    <w:basedOn w:val="1"/>
    <w:qFormat/>
    <w:uiPriority w:val="0"/>
    <w:pPr>
      <w:snapToGrid w:val="0"/>
      <w:spacing w:line="360" w:lineRule="auto"/>
      <w:ind w:firstLine="200" w:firstLineChars="200"/>
    </w:pPr>
    <w:rPr>
      <w:rFonts w:eastAsia="仿宋_GB2312"/>
      <w:sz w:val="24"/>
    </w:rPr>
  </w:style>
  <w:style w:type="paragraph" w:customStyle="1" w:styleId="661">
    <w:name w:val="标题1"/>
    <w:basedOn w:val="1"/>
    <w:qFormat/>
    <w:uiPriority w:val="0"/>
    <w:pPr>
      <w:topLinePunct/>
      <w:spacing w:before="120" w:after="120" w:line="360" w:lineRule="auto"/>
      <w:ind w:firstLine="478" w:firstLineChars="200"/>
      <w:jc w:val="center"/>
    </w:pPr>
    <w:rPr>
      <w:rFonts w:ascii="宋体"/>
      <w:b/>
      <w:sz w:val="36"/>
      <w:szCs w:val="20"/>
    </w:rPr>
  </w:style>
  <w:style w:type="paragraph" w:customStyle="1" w:styleId="662">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0"/>
      <w:szCs w:val="20"/>
    </w:rPr>
  </w:style>
  <w:style w:type="paragraph" w:customStyle="1" w:styleId="663">
    <w:name w:val="Char Char Char Char11"/>
    <w:basedOn w:val="1"/>
    <w:qFormat/>
    <w:uiPriority w:val="0"/>
    <w:pPr>
      <w:snapToGrid w:val="0"/>
      <w:spacing w:line="360" w:lineRule="auto"/>
      <w:ind w:firstLine="200" w:firstLineChars="200"/>
    </w:pPr>
    <w:rPr>
      <w:rFonts w:eastAsia="仿宋_GB2312"/>
      <w:sz w:val="24"/>
    </w:rPr>
  </w:style>
  <w:style w:type="paragraph" w:customStyle="1" w:styleId="664">
    <w:name w:val="font17"/>
    <w:basedOn w:val="1"/>
    <w:qFormat/>
    <w:uiPriority w:val="0"/>
    <w:pPr>
      <w:widowControl/>
      <w:spacing w:before="100" w:beforeAutospacing="1" w:after="100" w:afterAutospacing="1"/>
      <w:jc w:val="left"/>
    </w:pPr>
    <w:rPr>
      <w:rFonts w:hint="eastAsia" w:ascii="宋体" w:hAnsi="宋体"/>
      <w:kern w:val="0"/>
      <w:sz w:val="14"/>
      <w:szCs w:val="14"/>
    </w:rPr>
  </w:style>
  <w:style w:type="table" w:customStyle="1" w:styleId="665">
    <w:name w:val="精巧型 2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66">
    <w:name w:val="列表型 7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667">
    <w:name w:val="精巧型 21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68">
    <w:name w:val="列表型 71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669">
    <w:name w:val="表格主题1"/>
    <w:basedOn w:val="57"/>
    <w:qFormat/>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精巧型 22"/>
    <w:basedOn w:val="57"/>
    <w:qFormat/>
    <w:uiPriority w:val="0"/>
    <w:pPr>
      <w:widowControl w:val="0"/>
      <w:jc w:val="both"/>
    </w:pPr>
    <w:rPr>
      <w:rFonts w:ascii="Calibri" w:hAnsi="Calibri"/>
      <w:kern w:val="2"/>
      <w:sz w:val="21"/>
      <w:szCs w:val="22"/>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71">
    <w:name w:val="列表型 72"/>
    <w:basedOn w:val="57"/>
    <w:qFormat/>
    <w:uiPriority w:val="0"/>
    <w:pPr>
      <w:widowControl w:val="0"/>
      <w:jc w:val="both"/>
    </w:pPr>
    <w:rPr>
      <w:rFonts w:ascii="Calibri" w:hAnsi="Calibri"/>
      <w:kern w:val="2"/>
      <w:sz w:val="21"/>
      <w:szCs w:val="22"/>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character" w:customStyle="1" w:styleId="672">
    <w:name w:val="正文文本 3 Char2"/>
    <w:basedOn w:val="62"/>
    <w:semiHidden/>
    <w:qFormat/>
    <w:uiPriority w:val="0"/>
    <w:rPr>
      <w:rFonts w:eastAsia="仿宋_GB2312"/>
      <w:kern w:val="2"/>
      <w:sz w:val="16"/>
      <w:szCs w:val="16"/>
    </w:rPr>
  </w:style>
  <w:style w:type="character" w:customStyle="1" w:styleId="673">
    <w:name w:val="正文文本缩进 Char2"/>
    <w:basedOn w:val="62"/>
    <w:semiHidden/>
    <w:qFormat/>
    <w:uiPriority w:val="0"/>
    <w:rPr>
      <w:rFonts w:eastAsia="仿宋_GB2312"/>
      <w:kern w:val="2"/>
      <w:sz w:val="21"/>
    </w:rPr>
  </w:style>
  <w:style w:type="character" w:customStyle="1" w:styleId="674">
    <w:name w:val="批注文字 Char3"/>
    <w:basedOn w:val="62"/>
    <w:semiHidden/>
    <w:qFormat/>
    <w:uiPriority w:val="99"/>
    <w:rPr>
      <w:rFonts w:eastAsia="仿宋_GB2312"/>
      <w:kern w:val="2"/>
      <w:sz w:val="21"/>
    </w:rPr>
  </w:style>
  <w:style w:type="character" w:customStyle="1" w:styleId="675">
    <w:name w:val="文档结构图 Char2"/>
    <w:basedOn w:val="62"/>
    <w:semiHidden/>
    <w:qFormat/>
    <w:uiPriority w:val="99"/>
    <w:rPr>
      <w:rFonts w:ascii="宋体"/>
      <w:kern w:val="2"/>
      <w:sz w:val="18"/>
      <w:szCs w:val="18"/>
    </w:rPr>
  </w:style>
  <w:style w:type="character" w:customStyle="1" w:styleId="676">
    <w:name w:val="页眉 Char2"/>
    <w:basedOn w:val="62"/>
    <w:semiHidden/>
    <w:qFormat/>
    <w:uiPriority w:val="0"/>
    <w:rPr>
      <w:rFonts w:eastAsia="仿宋_GB2312"/>
      <w:kern w:val="2"/>
      <w:sz w:val="18"/>
      <w:szCs w:val="18"/>
    </w:rPr>
  </w:style>
  <w:style w:type="character" w:customStyle="1" w:styleId="677">
    <w:name w:val="正文文本 Char2"/>
    <w:basedOn w:val="62"/>
    <w:semiHidden/>
    <w:qFormat/>
    <w:uiPriority w:val="99"/>
    <w:rPr>
      <w:rFonts w:eastAsia="仿宋_GB2312"/>
      <w:kern w:val="2"/>
      <w:sz w:val="21"/>
    </w:rPr>
  </w:style>
  <w:style w:type="character" w:customStyle="1" w:styleId="678">
    <w:name w:val="正文文本缩进 2 Char2"/>
    <w:basedOn w:val="62"/>
    <w:semiHidden/>
    <w:qFormat/>
    <w:uiPriority w:val="0"/>
    <w:rPr>
      <w:rFonts w:eastAsia="仿宋_GB2312"/>
      <w:kern w:val="2"/>
      <w:sz w:val="21"/>
    </w:rPr>
  </w:style>
  <w:style w:type="character" w:customStyle="1" w:styleId="679">
    <w:name w:val="日期 Char2"/>
    <w:basedOn w:val="62"/>
    <w:semiHidden/>
    <w:qFormat/>
    <w:uiPriority w:val="99"/>
    <w:rPr>
      <w:rFonts w:eastAsia="仿宋_GB2312"/>
      <w:kern w:val="2"/>
      <w:sz w:val="21"/>
    </w:rPr>
  </w:style>
  <w:style w:type="character" w:customStyle="1" w:styleId="680">
    <w:name w:val="批注框文本 Char2"/>
    <w:basedOn w:val="62"/>
    <w:semiHidden/>
    <w:qFormat/>
    <w:uiPriority w:val="99"/>
    <w:rPr>
      <w:rFonts w:eastAsia="仿宋_GB2312"/>
      <w:kern w:val="2"/>
      <w:sz w:val="18"/>
      <w:szCs w:val="18"/>
    </w:rPr>
  </w:style>
  <w:style w:type="character" w:customStyle="1" w:styleId="681">
    <w:name w:val="纯文本 Char2"/>
    <w:basedOn w:val="62"/>
    <w:semiHidden/>
    <w:qFormat/>
    <w:uiPriority w:val="99"/>
    <w:rPr>
      <w:rFonts w:ascii="宋体" w:hAnsi="Courier New" w:cs="Courier New"/>
      <w:kern w:val="2"/>
      <w:sz w:val="21"/>
      <w:szCs w:val="21"/>
    </w:rPr>
  </w:style>
  <w:style w:type="character" w:customStyle="1" w:styleId="682">
    <w:name w:val="正文文本 2 Char2"/>
    <w:basedOn w:val="62"/>
    <w:semiHidden/>
    <w:qFormat/>
    <w:uiPriority w:val="0"/>
    <w:rPr>
      <w:rFonts w:eastAsia="仿宋_GB2312"/>
      <w:kern w:val="2"/>
      <w:sz w:val="21"/>
    </w:rPr>
  </w:style>
  <w:style w:type="character" w:customStyle="1" w:styleId="683">
    <w:name w:val="页脚 Char3"/>
    <w:basedOn w:val="62"/>
    <w:semiHidden/>
    <w:qFormat/>
    <w:uiPriority w:val="99"/>
    <w:rPr>
      <w:rFonts w:eastAsia="仿宋_GB2312"/>
      <w:kern w:val="2"/>
      <w:sz w:val="18"/>
      <w:szCs w:val="18"/>
    </w:rPr>
  </w:style>
  <w:style w:type="character" w:customStyle="1" w:styleId="684">
    <w:name w:val="正文首行缩进 2 Char2"/>
    <w:basedOn w:val="673"/>
    <w:semiHidden/>
    <w:qFormat/>
    <w:uiPriority w:val="0"/>
    <w:rPr>
      <w:rFonts w:eastAsia="仿宋_GB2312"/>
      <w:kern w:val="2"/>
      <w:sz w:val="21"/>
    </w:rPr>
  </w:style>
  <w:style w:type="character" w:customStyle="1" w:styleId="685">
    <w:name w:val="正文首行缩进 Char2"/>
    <w:basedOn w:val="677"/>
    <w:semiHidden/>
    <w:qFormat/>
    <w:uiPriority w:val="0"/>
    <w:rPr>
      <w:rFonts w:eastAsia="仿宋_GB2312"/>
      <w:kern w:val="2"/>
      <w:sz w:val="21"/>
    </w:rPr>
  </w:style>
  <w:style w:type="character" w:customStyle="1" w:styleId="686">
    <w:name w:val="批注主题 Char2"/>
    <w:basedOn w:val="674"/>
    <w:semiHidden/>
    <w:qFormat/>
    <w:uiPriority w:val="99"/>
    <w:rPr>
      <w:rFonts w:eastAsia="仿宋_GB2312"/>
      <w:b/>
      <w:bCs/>
      <w:kern w:val="2"/>
      <w:sz w:val="21"/>
    </w:rPr>
  </w:style>
  <w:style w:type="character" w:customStyle="1" w:styleId="687">
    <w:name w:val="脚注文本 Char2"/>
    <w:basedOn w:val="62"/>
    <w:semiHidden/>
    <w:qFormat/>
    <w:uiPriority w:val="0"/>
    <w:rPr>
      <w:rFonts w:eastAsia="仿宋_GB2312"/>
      <w:kern w:val="2"/>
      <w:sz w:val="18"/>
      <w:szCs w:val="18"/>
    </w:rPr>
  </w:style>
  <w:style w:type="paragraph" w:customStyle="1" w:styleId="688">
    <w:name w:val="正文5"/>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character" w:customStyle="1" w:styleId="689">
    <w:name w:val="标题 Char2"/>
    <w:basedOn w:val="62"/>
    <w:qFormat/>
    <w:uiPriority w:val="0"/>
    <w:rPr>
      <w:rFonts w:asciiTheme="majorHAnsi" w:hAnsiTheme="majorHAnsi" w:cstheme="majorBidi"/>
      <w:b/>
      <w:bCs/>
      <w:kern w:val="2"/>
      <w:sz w:val="32"/>
      <w:szCs w:val="32"/>
    </w:rPr>
  </w:style>
  <w:style w:type="character" w:customStyle="1" w:styleId="690">
    <w:name w:val="正文文本缩进 3 Char2"/>
    <w:basedOn w:val="62"/>
    <w:semiHidden/>
    <w:qFormat/>
    <w:uiPriority w:val="0"/>
    <w:rPr>
      <w:rFonts w:eastAsia="仿宋_GB2312"/>
      <w:kern w:val="2"/>
      <w:sz w:val="16"/>
      <w:szCs w:val="16"/>
    </w:rPr>
  </w:style>
  <w:style w:type="paragraph" w:customStyle="1" w:styleId="691">
    <w:name w:val="纯文本5"/>
    <w:basedOn w:val="1"/>
    <w:qFormat/>
    <w:uiPriority w:val="0"/>
    <w:pPr>
      <w:adjustRightInd w:val="0"/>
      <w:textAlignment w:val="baseline"/>
    </w:pPr>
    <w:rPr>
      <w:rFonts w:ascii="宋体" w:hAnsi="Courier New"/>
      <w:szCs w:val="20"/>
    </w:rPr>
  </w:style>
  <w:style w:type="table" w:customStyle="1" w:styleId="692">
    <w:name w:val="列表型 73"/>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693">
    <w:name w:val="精巧型 23"/>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94">
    <w:name w:val="精巧型 212"/>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95">
    <w:name w:val="列表型 712"/>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696">
    <w:name w:val="精巧型 211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97">
    <w:name w:val="列表型 711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698">
    <w:name w:val="表格主题11"/>
    <w:basedOn w:val="5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精巧型 221"/>
    <w:basedOn w:val="57"/>
    <w:qFormat/>
    <w:uiPriority w:val="0"/>
    <w:pPr>
      <w:widowControl w:val="0"/>
      <w:jc w:val="both"/>
    </w:pPr>
    <w:rPr>
      <w:rFonts w:ascii="Calibri" w:hAnsi="Calibri"/>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700">
    <w:name w:val="列表型 721"/>
    <w:basedOn w:val="57"/>
    <w:qFormat/>
    <w:uiPriority w:val="0"/>
    <w:pPr>
      <w:widowControl w:val="0"/>
      <w:jc w:val="both"/>
    </w:pPr>
    <w:rPr>
      <w:rFonts w:ascii="Calibri" w:hAnsi="Calibri"/>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701">
    <w:name w:val="精巧型 23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702">
    <w:name w:val="列表型 73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703">
    <w:name w:val="精巧型 212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704">
    <w:name w:val="列表型 712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705">
    <w:name w:val="精巧型 2111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706">
    <w:name w:val="列表型 7111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707">
    <w:name w:val="表格主题111"/>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精巧型 221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709">
    <w:name w:val="列表型 721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character" w:customStyle="1" w:styleId="710">
    <w:name w:val="Title Char"/>
    <w:qFormat/>
    <w:uiPriority w:val="0"/>
    <w:rPr>
      <w:rFonts w:ascii="Cambria" w:hAnsi="Cambria"/>
      <w:b/>
      <w:sz w:val="32"/>
      <w:lang w:bidi="ar-SA"/>
    </w:rPr>
  </w:style>
  <w:style w:type="character" w:customStyle="1" w:styleId="711">
    <w:name w:val="+正文 Char Char Char4"/>
    <w:basedOn w:val="62"/>
    <w:link w:val="712"/>
    <w:qFormat/>
    <w:uiPriority w:val="0"/>
    <w:rPr>
      <w:sz w:val="24"/>
    </w:rPr>
  </w:style>
  <w:style w:type="paragraph" w:customStyle="1" w:styleId="712">
    <w:name w:val="+正文 Char Char7"/>
    <w:basedOn w:val="1"/>
    <w:link w:val="711"/>
    <w:qFormat/>
    <w:uiPriority w:val="0"/>
    <w:pPr>
      <w:spacing w:line="360" w:lineRule="atLeast"/>
      <w:ind w:firstLine="200" w:firstLineChars="200"/>
    </w:pPr>
    <w:rPr>
      <w:rFonts w:asciiTheme="minorHAnsi" w:hAnsiTheme="minorHAnsi" w:eastAsiaTheme="minorEastAsia" w:cstheme="minorBidi"/>
      <w:kern w:val="0"/>
      <w:sz w:val="24"/>
      <w:szCs w:val="20"/>
    </w:rPr>
  </w:style>
  <w:style w:type="character" w:customStyle="1" w:styleId="713">
    <w:name w:val="Heading 5 Char"/>
    <w:qFormat/>
    <w:uiPriority w:val="0"/>
    <w:rPr>
      <w:rFonts w:eastAsia="宋体"/>
      <w:b/>
      <w:bCs/>
      <w:kern w:val="2"/>
      <w:sz w:val="28"/>
      <w:szCs w:val="28"/>
      <w:lang w:val="en-US" w:eastAsia="zh-CN" w:bidi="ar-SA"/>
    </w:rPr>
  </w:style>
  <w:style w:type="character" w:customStyle="1" w:styleId="714">
    <w:name w:val="Char Char16"/>
    <w:basedOn w:val="62"/>
    <w:qFormat/>
    <w:uiPriority w:val="0"/>
    <w:rPr>
      <w:rFonts w:eastAsia="仿宋_GB2312"/>
      <w:kern w:val="2"/>
      <w:sz w:val="18"/>
      <w:lang w:val="en-US" w:eastAsia="zh-CN"/>
    </w:rPr>
  </w:style>
  <w:style w:type="character" w:customStyle="1" w:styleId="715">
    <w:name w:val="Char Char30"/>
    <w:basedOn w:val="62"/>
    <w:qFormat/>
    <w:uiPriority w:val="0"/>
    <w:rPr>
      <w:rFonts w:eastAsia="仿宋_GB2312"/>
      <w:b/>
      <w:bCs/>
      <w:kern w:val="44"/>
      <w:sz w:val="44"/>
      <w:szCs w:val="44"/>
      <w:lang w:val="en-US" w:eastAsia="zh-CN" w:bidi="ar-SA"/>
    </w:rPr>
  </w:style>
  <w:style w:type="character" w:customStyle="1" w:styleId="716">
    <w:name w:val="明显强调1"/>
    <w:qFormat/>
    <w:uiPriority w:val="0"/>
    <w:rPr>
      <w:b/>
      <w:bCs/>
      <w:i/>
      <w:iCs/>
      <w:color w:val="4F81BD"/>
    </w:rPr>
  </w:style>
  <w:style w:type="character" w:customStyle="1" w:styleId="717">
    <w:name w:val="Char Char181"/>
    <w:qFormat/>
    <w:uiPriority w:val="0"/>
    <w:rPr>
      <w:b/>
      <w:bCs/>
      <w:kern w:val="44"/>
      <w:sz w:val="44"/>
      <w:szCs w:val="44"/>
    </w:rPr>
  </w:style>
  <w:style w:type="character" w:customStyle="1" w:styleId="718">
    <w:name w:val="Char Char23"/>
    <w:qFormat/>
    <w:uiPriority w:val="0"/>
    <w:rPr>
      <w:rFonts w:eastAsia="宋体"/>
      <w:b/>
      <w:bCs/>
      <w:kern w:val="44"/>
      <w:sz w:val="32"/>
      <w:szCs w:val="44"/>
      <w:lang w:val="en-US" w:eastAsia="zh-CN" w:bidi="ar-SA"/>
    </w:rPr>
  </w:style>
  <w:style w:type="character" w:customStyle="1" w:styleId="719">
    <w:name w:val="Document Map Char"/>
    <w:qFormat/>
    <w:uiPriority w:val="0"/>
    <w:rPr>
      <w:rFonts w:eastAsia="宋体"/>
      <w:kern w:val="2"/>
      <w:sz w:val="21"/>
      <w:szCs w:val="24"/>
      <w:lang w:val="en-US" w:eastAsia="zh-CN" w:bidi="ar-SA"/>
    </w:rPr>
  </w:style>
  <w:style w:type="character" w:customStyle="1" w:styleId="720">
    <w:name w:val="Char Char20"/>
    <w:qFormat/>
    <w:uiPriority w:val="0"/>
    <w:rPr>
      <w:rFonts w:ascii="Times New Roman" w:hAnsi="Times New Roman" w:eastAsia="宋体" w:cs="Times New Roman"/>
      <w:b/>
      <w:bCs/>
      <w:sz w:val="24"/>
      <w:szCs w:val="32"/>
    </w:rPr>
  </w:style>
  <w:style w:type="character" w:customStyle="1" w:styleId="721">
    <w:name w:val="不明显参考1"/>
    <w:qFormat/>
    <w:uiPriority w:val="0"/>
    <w:rPr>
      <w:smallCaps/>
      <w:color w:val="C0504D"/>
      <w:u w:val="single"/>
    </w:rPr>
  </w:style>
  <w:style w:type="character" w:customStyle="1" w:styleId="722">
    <w:name w:val="Char Char22"/>
    <w:qFormat/>
    <w:uiPriority w:val="0"/>
    <w:rPr>
      <w:rFonts w:ascii="Times New Roman" w:hAnsi="Times New Roman" w:eastAsia="宋体" w:cs="Times New Roman"/>
      <w:b/>
      <w:bCs/>
      <w:kern w:val="44"/>
      <w:sz w:val="32"/>
      <w:szCs w:val="44"/>
    </w:rPr>
  </w:style>
  <w:style w:type="character" w:customStyle="1" w:styleId="723">
    <w:name w:val="不明显强调2"/>
    <w:qFormat/>
    <w:uiPriority w:val="0"/>
    <w:rPr>
      <w:i/>
      <w:iCs/>
      <w:color w:val="808080"/>
    </w:rPr>
  </w:style>
  <w:style w:type="character" w:customStyle="1" w:styleId="724">
    <w:name w:val="textcontents"/>
    <w:qFormat/>
    <w:uiPriority w:val="0"/>
    <w:rPr>
      <w:rFonts w:cs="Times New Roman"/>
    </w:rPr>
  </w:style>
  <w:style w:type="character" w:customStyle="1" w:styleId="725">
    <w:name w:val="Comment Text Char"/>
    <w:qFormat/>
    <w:uiPriority w:val="0"/>
    <w:rPr>
      <w:rFonts w:cs="Times New Roman"/>
      <w:sz w:val="24"/>
      <w:szCs w:val="24"/>
    </w:rPr>
  </w:style>
  <w:style w:type="character" w:customStyle="1" w:styleId="726">
    <w:name w:val="Footer Char"/>
    <w:qFormat/>
    <w:uiPriority w:val="0"/>
    <w:rPr>
      <w:rFonts w:eastAsia="宋体"/>
      <w:kern w:val="2"/>
      <w:sz w:val="18"/>
      <w:szCs w:val="18"/>
      <w:lang w:val="en-US" w:eastAsia="zh-CN" w:bidi="ar-SA"/>
    </w:rPr>
  </w:style>
  <w:style w:type="character" w:customStyle="1" w:styleId="727">
    <w:name w:val="Header Char"/>
    <w:qFormat/>
    <w:uiPriority w:val="0"/>
    <w:rPr>
      <w:rFonts w:eastAsia="宋体"/>
      <w:kern w:val="2"/>
      <w:sz w:val="18"/>
      <w:szCs w:val="18"/>
      <w:lang w:val="en-US" w:eastAsia="zh-CN" w:bidi="ar-SA"/>
    </w:rPr>
  </w:style>
  <w:style w:type="character" w:customStyle="1" w:styleId="728">
    <w:name w:val="引用 Char1"/>
    <w:qFormat/>
    <w:uiPriority w:val="29"/>
    <w:rPr>
      <w:rFonts w:ascii="Times New Roman" w:hAnsi="Times New Roman" w:eastAsia="宋体" w:cs="Times New Roman"/>
      <w:i/>
      <w:iCs/>
      <w:color w:val="000000"/>
      <w:szCs w:val="24"/>
    </w:rPr>
  </w:style>
  <w:style w:type="character" w:customStyle="1" w:styleId="729">
    <w:name w:val="Heading 2 Char"/>
    <w:qFormat/>
    <w:uiPriority w:val="0"/>
    <w:rPr>
      <w:rFonts w:ascii="Arial" w:hAnsi="Arial" w:eastAsia="黑体"/>
      <w:b/>
      <w:bCs/>
      <w:kern w:val="2"/>
      <w:sz w:val="32"/>
      <w:szCs w:val="32"/>
      <w:lang w:val="en-US" w:eastAsia="zh-CN" w:bidi="ar-SA"/>
    </w:rPr>
  </w:style>
  <w:style w:type="character" w:customStyle="1" w:styleId="730">
    <w:name w:val="明显引用 Char"/>
    <w:link w:val="731"/>
    <w:qFormat/>
    <w:uiPriority w:val="0"/>
    <w:rPr>
      <w:b/>
      <w:bCs/>
      <w:i/>
      <w:iCs/>
      <w:color w:val="4F81BD"/>
    </w:rPr>
  </w:style>
  <w:style w:type="paragraph" w:styleId="731">
    <w:name w:val="Intense Quote"/>
    <w:basedOn w:val="1"/>
    <w:next w:val="1"/>
    <w:link w:val="730"/>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kern w:val="0"/>
      <w:sz w:val="20"/>
      <w:szCs w:val="20"/>
    </w:rPr>
  </w:style>
  <w:style w:type="character" w:customStyle="1" w:styleId="732">
    <w:name w:val="明显引用 Char1"/>
    <w:basedOn w:val="62"/>
    <w:qFormat/>
    <w:uiPriority w:val="30"/>
    <w:rPr>
      <w:rFonts w:ascii="Times New Roman" w:hAnsi="Times New Roman" w:eastAsia="宋体" w:cs="Times New Roman"/>
      <w:b/>
      <w:bCs/>
      <w:i/>
      <w:iCs/>
      <w:color w:val="4472C4" w:themeColor="accent1"/>
      <w:kern w:val="2"/>
      <w:sz w:val="21"/>
      <w:szCs w:val="24"/>
    </w:rPr>
  </w:style>
  <w:style w:type="character" w:customStyle="1" w:styleId="733">
    <w:name w:val="Char Char18"/>
    <w:qFormat/>
    <w:uiPriority w:val="0"/>
    <w:rPr>
      <w:rFonts w:ascii="Times New Roman" w:hAnsi="Times New Roman" w:eastAsia="宋体" w:cs="Times New Roman"/>
      <w:b/>
      <w:bCs/>
      <w:sz w:val="28"/>
      <w:szCs w:val="28"/>
    </w:rPr>
  </w:style>
  <w:style w:type="character" w:customStyle="1" w:styleId="734">
    <w:name w:val="标题5 Char Char"/>
    <w:link w:val="735"/>
    <w:qFormat/>
    <w:uiPriority w:val="0"/>
    <w:rPr>
      <w:rFonts w:ascii="Arial" w:hAnsi="Arial"/>
      <w:b/>
      <w:bCs/>
      <w:sz w:val="24"/>
      <w:szCs w:val="32"/>
    </w:rPr>
  </w:style>
  <w:style w:type="paragraph" w:customStyle="1" w:styleId="735">
    <w:name w:val="标题5"/>
    <w:basedOn w:val="5"/>
    <w:link w:val="734"/>
    <w:qFormat/>
    <w:uiPriority w:val="0"/>
    <w:pPr>
      <w:spacing w:line="413" w:lineRule="auto"/>
    </w:pPr>
    <w:rPr>
      <w:rFonts w:ascii="Arial" w:hAnsi="Arial" w:eastAsiaTheme="minorEastAsia" w:cstheme="minorBidi"/>
      <w:sz w:val="24"/>
    </w:rPr>
  </w:style>
  <w:style w:type="character" w:customStyle="1" w:styleId="736">
    <w:name w:val="Balloon Text Char"/>
    <w:qFormat/>
    <w:uiPriority w:val="0"/>
    <w:rPr>
      <w:sz w:val="18"/>
      <w:lang w:bidi="ar-SA"/>
    </w:rPr>
  </w:style>
  <w:style w:type="character" w:customStyle="1" w:styleId="737">
    <w:name w:val="Char Char21"/>
    <w:qFormat/>
    <w:uiPriority w:val="0"/>
    <w:rPr>
      <w:rFonts w:ascii="Arial" w:hAnsi="Arial" w:eastAsia="黑体" w:cs="Times New Roman"/>
      <w:b/>
      <w:bCs/>
      <w:sz w:val="32"/>
      <w:szCs w:val="32"/>
    </w:rPr>
  </w:style>
  <w:style w:type="character" w:customStyle="1" w:styleId="738">
    <w:name w:val="Date Char"/>
    <w:qFormat/>
    <w:uiPriority w:val="0"/>
    <w:rPr>
      <w:rFonts w:eastAsia="宋体"/>
      <w:kern w:val="2"/>
      <w:sz w:val="21"/>
      <w:szCs w:val="24"/>
      <w:lang w:val="en-US" w:eastAsia="zh-CN" w:bidi="ar-SA"/>
    </w:rPr>
  </w:style>
  <w:style w:type="character" w:customStyle="1" w:styleId="739">
    <w:name w:val="Char Char19"/>
    <w:qFormat/>
    <w:uiPriority w:val="0"/>
    <w:rPr>
      <w:rFonts w:ascii="Arial" w:hAnsi="Arial" w:eastAsia="宋体" w:cs="Times New Roman"/>
      <w:b/>
      <w:bCs/>
      <w:szCs w:val="28"/>
    </w:rPr>
  </w:style>
  <w:style w:type="character" w:customStyle="1" w:styleId="740">
    <w:name w:val="Char Char91"/>
    <w:qFormat/>
    <w:uiPriority w:val="0"/>
    <w:rPr>
      <w:rFonts w:eastAsia="宋体"/>
      <w:b/>
      <w:bCs/>
      <w:kern w:val="44"/>
      <w:sz w:val="32"/>
      <w:szCs w:val="44"/>
      <w:lang w:val="en-US" w:eastAsia="zh-CN" w:bidi="ar-SA"/>
    </w:rPr>
  </w:style>
  <w:style w:type="character" w:customStyle="1" w:styleId="741">
    <w:name w:val="Char Char6"/>
    <w:qFormat/>
    <w:uiPriority w:val="0"/>
    <w:rPr>
      <w:rFonts w:eastAsia="宋体"/>
      <w:b/>
      <w:bCs/>
      <w:kern w:val="44"/>
      <w:sz w:val="32"/>
      <w:szCs w:val="44"/>
      <w:lang w:val="en-US" w:eastAsia="zh-CN" w:bidi="ar-SA"/>
    </w:rPr>
  </w:style>
  <w:style w:type="character" w:customStyle="1" w:styleId="742">
    <w:name w:val="样式 Char"/>
    <w:link w:val="743"/>
    <w:qFormat/>
    <w:locked/>
    <w:uiPriority w:val="0"/>
    <w:rPr>
      <w:rFonts w:ascii="宋体" w:hAnsi="宋体" w:cs="宋体"/>
      <w:sz w:val="24"/>
      <w:szCs w:val="24"/>
    </w:rPr>
  </w:style>
  <w:style w:type="paragraph" w:customStyle="1" w:styleId="743">
    <w:name w:val="样式"/>
    <w:link w:val="742"/>
    <w:qFormat/>
    <w:uiPriority w:val="0"/>
    <w:pPr>
      <w:widowControl w:val="0"/>
      <w:autoSpaceDE w:val="0"/>
      <w:autoSpaceDN w:val="0"/>
      <w:adjustRightInd w:val="0"/>
    </w:pPr>
    <w:rPr>
      <w:rFonts w:ascii="宋体" w:hAnsi="宋体" w:cs="宋体" w:eastAsiaTheme="minorEastAsia"/>
      <w:sz w:val="24"/>
      <w:szCs w:val="24"/>
      <w:lang w:val="en-US" w:eastAsia="zh-CN" w:bidi="ar-SA"/>
    </w:rPr>
  </w:style>
  <w:style w:type="character" w:customStyle="1" w:styleId="744">
    <w:name w:val="标题4 Char Char"/>
    <w:link w:val="536"/>
    <w:qFormat/>
    <w:uiPriority w:val="0"/>
    <w:rPr>
      <w:rFonts w:ascii="宋体" w:hAnsi="宋体" w:eastAsia="黑体" w:cs="Times New Roman"/>
      <w:kern w:val="2"/>
      <w:sz w:val="28"/>
    </w:rPr>
  </w:style>
  <w:style w:type="character" w:customStyle="1" w:styleId="745">
    <w:name w:val="明显参考1"/>
    <w:qFormat/>
    <w:uiPriority w:val="0"/>
    <w:rPr>
      <w:b/>
      <w:bCs/>
      <w:smallCaps/>
      <w:color w:val="C0504D"/>
      <w:spacing w:val="5"/>
      <w:u w:val="single"/>
    </w:rPr>
  </w:style>
  <w:style w:type="character" w:customStyle="1" w:styleId="746">
    <w:name w:val="超链接_0"/>
    <w:qFormat/>
    <w:uiPriority w:val="99"/>
    <w:rPr>
      <w:rFonts w:ascii="Calibri" w:hAnsi="Calibri" w:cs="Times New Roman"/>
      <w:color w:val="0000FF"/>
      <w:u w:val="single"/>
    </w:rPr>
  </w:style>
  <w:style w:type="character" w:customStyle="1" w:styleId="747">
    <w:name w:val="书籍标题1"/>
    <w:qFormat/>
    <w:uiPriority w:val="0"/>
    <w:rPr>
      <w:b/>
      <w:bCs/>
      <w:smallCaps/>
      <w:spacing w:val="5"/>
    </w:rPr>
  </w:style>
  <w:style w:type="character" w:customStyle="1" w:styleId="748">
    <w:name w:val="Heading 4 Char"/>
    <w:qFormat/>
    <w:uiPriority w:val="0"/>
    <w:rPr>
      <w:rFonts w:ascii="Arial" w:hAnsi="Arial" w:eastAsia="宋体"/>
      <w:b/>
      <w:bCs/>
      <w:kern w:val="2"/>
      <w:sz w:val="21"/>
      <w:szCs w:val="28"/>
      <w:lang w:val="en-US" w:eastAsia="zh-CN" w:bidi="ar-SA"/>
    </w:rPr>
  </w:style>
  <w:style w:type="character" w:customStyle="1" w:styleId="749">
    <w:name w:val="Body Text Indent Char"/>
    <w:qFormat/>
    <w:uiPriority w:val="0"/>
    <w:rPr>
      <w:rFonts w:ascii="宋体" w:hAnsi="宋体" w:eastAsia="宋体"/>
      <w:kern w:val="2"/>
      <w:sz w:val="21"/>
      <w:lang w:val="en-US" w:eastAsia="zh-CN" w:bidi="ar-SA"/>
    </w:rPr>
  </w:style>
  <w:style w:type="character" w:customStyle="1" w:styleId="750">
    <w:name w:val="Char Char9"/>
    <w:qFormat/>
    <w:uiPriority w:val="0"/>
    <w:rPr>
      <w:rFonts w:eastAsia="宋体"/>
      <w:b/>
      <w:bCs/>
      <w:kern w:val="44"/>
      <w:sz w:val="32"/>
      <w:szCs w:val="44"/>
      <w:lang w:val="en-US" w:eastAsia="zh-CN" w:bidi="ar-SA"/>
    </w:rPr>
  </w:style>
  <w:style w:type="character" w:customStyle="1" w:styleId="751">
    <w:name w:val="批注文字 Char Char"/>
    <w:qFormat/>
    <w:uiPriority w:val="0"/>
    <w:rPr>
      <w:rFonts w:ascii="宋体" w:hAnsi="Times New Roman" w:eastAsia="宋体" w:cs="Times New Roman"/>
      <w:sz w:val="28"/>
      <w:szCs w:val="20"/>
    </w:rPr>
  </w:style>
  <w:style w:type="character" w:customStyle="1" w:styleId="752">
    <w:name w:val="Comment Text Char1"/>
    <w:qFormat/>
    <w:uiPriority w:val="0"/>
    <w:rPr>
      <w:sz w:val="24"/>
      <w:lang w:bidi="ar-SA"/>
    </w:rPr>
  </w:style>
  <w:style w:type="character" w:customStyle="1" w:styleId="753">
    <w:name w:val="Footnote Text Char"/>
    <w:qFormat/>
    <w:uiPriority w:val="0"/>
    <w:rPr>
      <w:rFonts w:eastAsia="宋体"/>
      <w:sz w:val="18"/>
      <w:lang w:val="en-US" w:eastAsia="zh-CN" w:bidi="ar-SA"/>
    </w:rPr>
  </w:style>
  <w:style w:type="character" w:customStyle="1" w:styleId="754">
    <w:name w:val="Heading 1 Char"/>
    <w:qFormat/>
    <w:uiPriority w:val="0"/>
    <w:rPr>
      <w:rFonts w:eastAsia="宋体"/>
      <w:b/>
      <w:bCs/>
      <w:kern w:val="44"/>
      <w:sz w:val="32"/>
      <w:szCs w:val="44"/>
      <w:lang w:val="en-US" w:eastAsia="zh-CN" w:bidi="ar-SA"/>
    </w:rPr>
  </w:style>
  <w:style w:type="character" w:customStyle="1" w:styleId="755">
    <w:name w:val="Heading 3 Char"/>
    <w:qFormat/>
    <w:uiPriority w:val="0"/>
    <w:rPr>
      <w:rFonts w:cs="Times New Roman"/>
      <w:b/>
      <w:bCs/>
      <w:kern w:val="2"/>
      <w:sz w:val="32"/>
      <w:szCs w:val="32"/>
    </w:rPr>
  </w:style>
  <w:style w:type="character" w:customStyle="1" w:styleId="756">
    <w:name w:val="引用 Char"/>
    <w:link w:val="757"/>
    <w:qFormat/>
    <w:uiPriority w:val="0"/>
    <w:rPr>
      <w:i/>
      <w:iCs/>
      <w:color w:val="000000"/>
    </w:rPr>
  </w:style>
  <w:style w:type="paragraph" w:styleId="757">
    <w:name w:val="Quote"/>
    <w:basedOn w:val="1"/>
    <w:next w:val="1"/>
    <w:link w:val="756"/>
    <w:qFormat/>
    <w:uiPriority w:val="0"/>
    <w:rPr>
      <w:rFonts w:asciiTheme="minorHAnsi" w:hAnsiTheme="minorHAnsi" w:eastAsiaTheme="minorEastAsia" w:cstheme="minorBidi"/>
      <w:i/>
      <w:iCs/>
      <w:color w:val="000000"/>
      <w:kern w:val="0"/>
      <w:sz w:val="20"/>
      <w:szCs w:val="20"/>
    </w:rPr>
  </w:style>
  <w:style w:type="character" w:customStyle="1" w:styleId="758">
    <w:name w:val="引用 Char2"/>
    <w:basedOn w:val="62"/>
    <w:qFormat/>
    <w:uiPriority w:val="29"/>
    <w:rPr>
      <w:rFonts w:ascii="Times New Roman" w:hAnsi="Times New Roman" w:eastAsia="宋体" w:cs="Times New Roman"/>
      <w:i/>
      <w:iCs/>
      <w:color w:val="000000" w:themeColor="text1"/>
      <w:kern w:val="2"/>
      <w:sz w:val="21"/>
      <w:szCs w:val="24"/>
    </w:rPr>
  </w:style>
  <w:style w:type="character" w:customStyle="1" w:styleId="759">
    <w:name w:val="Body Text Indent 2 Char"/>
    <w:qFormat/>
    <w:uiPriority w:val="0"/>
    <w:rPr>
      <w:rFonts w:eastAsia="宋体"/>
      <w:kern w:val="2"/>
      <w:sz w:val="21"/>
      <w:szCs w:val="24"/>
      <w:lang w:val="en-US" w:eastAsia="zh-CN" w:bidi="ar-SA"/>
    </w:rPr>
  </w:style>
  <w:style w:type="character" w:customStyle="1" w:styleId="760">
    <w:name w:val="Comment Subject Char"/>
    <w:qFormat/>
    <w:uiPriority w:val="0"/>
    <w:rPr>
      <w:b/>
      <w:sz w:val="24"/>
      <w:lang w:bidi="ar-SA"/>
    </w:rPr>
  </w:style>
  <w:style w:type="character" w:customStyle="1" w:styleId="761">
    <w:name w:val="Plain Text Char"/>
    <w:qFormat/>
    <w:uiPriority w:val="0"/>
    <w:rPr>
      <w:rFonts w:ascii="宋体" w:hAnsi="Courier New" w:eastAsia="宋体"/>
      <w:sz w:val="24"/>
      <w:lang w:bidi="ar-SA"/>
    </w:rPr>
  </w:style>
  <w:style w:type="character" w:customStyle="1" w:styleId="762">
    <w:name w:val="Heading 3 Char1"/>
    <w:qFormat/>
    <w:uiPriority w:val="0"/>
    <w:rPr>
      <w:rFonts w:eastAsia="宋体"/>
      <w:b/>
      <w:bCs/>
      <w:kern w:val="2"/>
      <w:sz w:val="24"/>
      <w:szCs w:val="32"/>
      <w:lang w:val="en-US" w:eastAsia="zh-CN" w:bidi="ar-SA"/>
    </w:rPr>
  </w:style>
  <w:style w:type="character" w:customStyle="1" w:styleId="763">
    <w:name w:val="明显引用 Char2"/>
    <w:basedOn w:val="62"/>
    <w:qFormat/>
    <w:uiPriority w:val="30"/>
    <w:rPr>
      <w:rFonts w:eastAsia="仿宋_GB2312"/>
      <w:b/>
      <w:bCs/>
      <w:i/>
      <w:iCs/>
      <w:color w:val="4F81BD"/>
      <w:kern w:val="2"/>
      <w:sz w:val="21"/>
    </w:rPr>
  </w:style>
  <w:style w:type="character" w:customStyle="1" w:styleId="764">
    <w:name w:val="标题 Char3"/>
    <w:basedOn w:val="62"/>
    <w:qFormat/>
    <w:uiPriority w:val="10"/>
    <w:rPr>
      <w:rFonts w:ascii="Cambria" w:hAnsi="Cambria" w:cs="Times New Roman"/>
      <w:b/>
      <w:bCs/>
      <w:kern w:val="2"/>
      <w:sz w:val="32"/>
      <w:szCs w:val="32"/>
    </w:rPr>
  </w:style>
  <w:style w:type="paragraph" w:customStyle="1" w:styleId="765">
    <w:name w:val="正文缩进_0"/>
    <w:basedOn w:val="766"/>
    <w:qFormat/>
    <w:uiPriority w:val="0"/>
    <w:pPr>
      <w:widowControl w:val="0"/>
      <w:ind w:firstLine="420"/>
      <w:jc w:val="both"/>
    </w:pPr>
    <w:rPr>
      <w:kern w:val="2"/>
      <w:u w:val="single"/>
    </w:rPr>
  </w:style>
  <w:style w:type="paragraph" w:customStyle="1" w:styleId="766">
    <w:name w:val="正文_1"/>
    <w:qFormat/>
    <w:uiPriority w:val="0"/>
    <w:rPr>
      <w:rFonts w:ascii="Calibri" w:hAnsi="Calibri" w:eastAsia="宋体" w:cs="Times New Roman"/>
      <w:sz w:val="21"/>
      <w:szCs w:val="22"/>
      <w:lang w:val="en-US" w:eastAsia="zh-CN" w:bidi="ar-SA"/>
    </w:rPr>
  </w:style>
  <w:style w:type="paragraph" w:customStyle="1" w:styleId="767">
    <w:name w:val="空半行"/>
    <w:basedOn w:val="1"/>
    <w:qFormat/>
    <w:uiPriority w:val="0"/>
    <w:pPr>
      <w:adjustRightInd w:val="0"/>
      <w:spacing w:line="120" w:lineRule="exact"/>
      <w:textAlignment w:val="baseline"/>
    </w:pPr>
    <w:rPr>
      <w:rFonts w:ascii="Calibri" w:hAnsi="Calibri" w:eastAsia="仿宋_GB2312"/>
      <w:color w:val="FFFFFF"/>
      <w:kern w:val="0"/>
      <w:sz w:val="30"/>
      <w:szCs w:val="20"/>
    </w:rPr>
  </w:style>
  <w:style w:type="paragraph" w:customStyle="1" w:styleId="768">
    <w:name w:val="Char7"/>
    <w:basedOn w:val="1"/>
    <w:qFormat/>
    <w:uiPriority w:val="0"/>
  </w:style>
  <w:style w:type="paragraph" w:customStyle="1" w:styleId="769">
    <w:name w:val="标题 21"/>
    <w:basedOn w:val="1"/>
    <w:qFormat/>
    <w:uiPriority w:val="1"/>
    <w:pPr>
      <w:autoSpaceDE w:val="0"/>
      <w:autoSpaceDN w:val="0"/>
      <w:adjustRightInd w:val="0"/>
      <w:spacing w:before="46"/>
      <w:ind w:left="563"/>
      <w:jc w:val="left"/>
      <w:outlineLvl w:val="1"/>
    </w:pPr>
    <w:rPr>
      <w:rFonts w:ascii="宋体" w:hAnsi="Calibri" w:cs="宋体"/>
      <w:b/>
      <w:bCs/>
      <w:kern w:val="0"/>
      <w:szCs w:val="21"/>
    </w:rPr>
  </w:style>
  <w:style w:type="paragraph" w:customStyle="1" w:styleId="770">
    <w:name w:val="_Style 37"/>
    <w:basedOn w:val="1"/>
    <w:next w:val="1"/>
    <w:qFormat/>
    <w:uiPriority w:val="0"/>
    <w:rPr>
      <w:rFonts w:ascii="Calibri" w:hAnsi="Calibri"/>
    </w:rPr>
  </w:style>
  <w:style w:type="paragraph" w:customStyle="1" w:styleId="771">
    <w:name w:val="正文文本_0"/>
    <w:basedOn w:val="772"/>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772">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773">
    <w:name w:val="纯文本6"/>
    <w:basedOn w:val="1"/>
    <w:qFormat/>
    <w:uiPriority w:val="0"/>
    <w:pPr>
      <w:adjustRightInd w:val="0"/>
      <w:textAlignment w:val="baseline"/>
    </w:pPr>
    <w:rPr>
      <w:rFonts w:ascii="宋体" w:hAnsi="Courier New"/>
      <w:szCs w:val="20"/>
    </w:rPr>
  </w:style>
  <w:style w:type="paragraph" w:customStyle="1" w:styleId="774">
    <w:name w:val="标题 4_0"/>
    <w:basedOn w:val="772"/>
    <w:next w:val="772"/>
    <w:qFormat/>
    <w:uiPriority w:val="0"/>
    <w:pPr>
      <w:keepNext/>
      <w:keepLines/>
      <w:spacing w:before="280" w:after="290" w:line="372" w:lineRule="auto"/>
      <w:outlineLvl w:val="3"/>
    </w:pPr>
    <w:rPr>
      <w:rFonts w:ascii="Cambria" w:hAnsi="Cambria"/>
      <w:b/>
      <w:bCs/>
      <w:sz w:val="28"/>
      <w:szCs w:val="28"/>
    </w:rPr>
  </w:style>
  <w:style w:type="paragraph" w:customStyle="1" w:styleId="775">
    <w:name w:val="修订3"/>
    <w:qFormat/>
    <w:uiPriority w:val="0"/>
    <w:rPr>
      <w:rFonts w:ascii="Calibri" w:hAnsi="Calibri" w:eastAsia="宋体" w:cs="Times New Roman"/>
      <w:kern w:val="2"/>
      <w:sz w:val="21"/>
      <w:szCs w:val="24"/>
      <w:lang w:val="en-US" w:eastAsia="zh-CN" w:bidi="ar-SA"/>
    </w:rPr>
  </w:style>
  <w:style w:type="paragraph" w:customStyle="1" w:styleId="77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777">
    <w:name w:val="标题 3_0"/>
    <w:basedOn w:val="772"/>
    <w:next w:val="772"/>
    <w:qFormat/>
    <w:uiPriority w:val="0"/>
    <w:pPr>
      <w:keepNext/>
      <w:keepLines/>
      <w:spacing w:before="260" w:after="260" w:line="413" w:lineRule="auto"/>
      <w:outlineLvl w:val="2"/>
    </w:pPr>
    <w:rPr>
      <w:rFonts w:ascii="Times New Roman" w:hAnsi="Times New Roman"/>
      <w:b/>
      <w:bCs/>
      <w:sz w:val="32"/>
      <w:szCs w:val="32"/>
    </w:rPr>
  </w:style>
  <w:style w:type="paragraph" w:customStyle="1" w:styleId="778">
    <w:name w:val="正文6"/>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779">
    <w:name w:val="标题 1_0"/>
    <w:basedOn w:val="772"/>
    <w:next w:val="772"/>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780">
    <w:name w:val="TOC 标题_0"/>
    <w:basedOn w:val="779"/>
    <w:next w:val="772"/>
    <w:qFormat/>
    <w:uiPriority w:val="0"/>
  </w:style>
  <w:style w:type="paragraph" w:customStyle="1" w:styleId="781">
    <w:name w:val="flNote"/>
    <w:basedOn w:val="1"/>
    <w:qFormat/>
    <w:uiPriority w:val="0"/>
    <w:pPr>
      <w:adjustRightInd w:val="0"/>
      <w:spacing w:before="320" w:after="160" w:line="360" w:lineRule="atLeast"/>
      <w:jc w:val="center"/>
      <w:textAlignment w:val="baseline"/>
    </w:pPr>
    <w:rPr>
      <w:rFonts w:ascii="Arial" w:hAnsi="Calibri" w:eastAsia="黑体"/>
      <w:kern w:val="0"/>
      <w:sz w:val="30"/>
      <w:szCs w:val="20"/>
    </w:rPr>
  </w:style>
  <w:style w:type="paragraph" w:customStyle="1" w:styleId="782">
    <w:name w:val="无间隔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83">
    <w:name w:val="2-2ji"/>
    <w:basedOn w:val="4"/>
    <w:qFormat/>
    <w:uiPriority w:val="0"/>
    <w:pPr>
      <w:spacing w:before="0" w:after="0" w:line="360" w:lineRule="auto"/>
      <w:jc w:val="center"/>
    </w:pPr>
    <w:rPr>
      <w:rFonts w:ascii="宋体" w:hAnsi="宋体" w:eastAsia="宋体"/>
      <w:sz w:val="36"/>
      <w:szCs w:val="24"/>
    </w:rPr>
  </w:style>
  <w:style w:type="paragraph" w:customStyle="1" w:styleId="784">
    <w:name w:val="标题_0"/>
    <w:basedOn w:val="766"/>
    <w:qFormat/>
    <w:uiPriority w:val="0"/>
    <w:pPr>
      <w:spacing w:before="120" w:after="120" w:line="360" w:lineRule="auto"/>
      <w:jc w:val="center"/>
      <w:outlineLvl w:val="0"/>
    </w:pPr>
    <w:rPr>
      <w:rFonts w:ascii="黑体" w:hAnsi="Arial" w:eastAsia="黑体"/>
      <w:b/>
      <w:bCs/>
      <w:kern w:val="2"/>
      <w:sz w:val="32"/>
      <w:szCs w:val="32"/>
    </w:rPr>
  </w:style>
  <w:style w:type="table" w:customStyle="1" w:styleId="785">
    <w:name w:val="精巧型 24"/>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paragraph" w:customStyle="1" w:styleId="786">
    <w:name w:val="列出段落2"/>
    <w:basedOn w:val="1"/>
    <w:qFormat/>
    <w:uiPriority w:val="0"/>
    <w:pPr>
      <w:ind w:firstLine="420" w:firstLineChars="200"/>
    </w:pPr>
    <w:rPr>
      <w:szCs w:val="21"/>
    </w:rPr>
  </w:style>
  <w:style w:type="paragraph" w:customStyle="1" w:styleId="787">
    <w:name w:val="+正文"/>
    <w:basedOn w:val="1"/>
    <w:qFormat/>
    <w:uiPriority w:val="0"/>
    <w:pPr>
      <w:spacing w:line="360" w:lineRule="atLeast"/>
      <w:ind w:firstLine="200" w:firstLineChars="200"/>
    </w:pPr>
    <w:rPr>
      <w:sz w:val="24"/>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536BA-87BE-4F5D-B35A-B11B7210169C}">
  <ds:schemaRefs/>
</ds:datastoreItem>
</file>

<file path=docProps/app.xml><?xml version="1.0" encoding="utf-8"?>
<Properties xmlns="http://schemas.openxmlformats.org/officeDocument/2006/extended-properties" xmlns:vt="http://schemas.openxmlformats.org/officeDocument/2006/docPropsVTypes">
  <Template>Normal</Template>
  <Pages>89</Pages>
  <Words>8148</Words>
  <Characters>46448</Characters>
  <Lines>387</Lines>
  <Paragraphs>108</Paragraphs>
  <TotalTime>0</TotalTime>
  <ScaleCrop>false</ScaleCrop>
  <LinksUpToDate>false</LinksUpToDate>
  <CharactersWithSpaces>54488</CharactersWithSpaces>
  <Application>WPS Office_11.1.0.10723_F1E327BC-269C-435d-A152-05C5408002CA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2019-12-29T09:01:00Z</dcterms:created>
  <dc:creator>王 善飞</dc:creator>
  <cp:lastModifiedBy>拾磊</cp:lastModifiedBy>
  <cp:lastPrinted>2021-10-21T08:24:00Z</cp:lastPrinted>
  <dcterms:modified xsi:type="dcterms:W3CDTF">2021-11-01T07:35:19Z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C427784B69974CD6AF9C207178CA229A</vt:lpwstr>
  </property>
</Properties>
</file>