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24"/>
        </w:rPr>
      </w:pPr>
      <w:r>
        <w:rPr>
          <w:rFonts w:hint="eastAsia"/>
          <w:b/>
          <w:bCs/>
          <w:sz w:val="24"/>
        </w:rPr>
        <w:t>1标段（城区）保安清单</w:t>
      </w:r>
    </w:p>
    <w:tbl>
      <w:tblPr>
        <w:tblStyle w:val="57"/>
        <w:tblpPr w:leftFromText="180" w:rightFromText="180" w:vertAnchor="text" w:horzAnchor="page" w:tblpX="1275" w:tblpY="23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2327"/>
        <w:gridCol w:w="1218"/>
        <w:gridCol w:w="1370"/>
        <w:gridCol w:w="2104"/>
        <w:gridCol w:w="1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683" w:type="dxa"/>
            <w:vAlign w:val="bottom"/>
          </w:tcPr>
          <w:p>
            <w:pPr>
              <w:snapToGrid w:val="0"/>
              <w:spacing w:line="400" w:lineRule="exact"/>
              <w:jc w:val="center"/>
              <w:rPr>
                <w:rFonts w:ascii="宋体" w:hAnsi="宋体"/>
                <w:bCs/>
                <w:szCs w:val="21"/>
              </w:rPr>
            </w:pPr>
            <w:r>
              <w:rPr>
                <w:rFonts w:hint="eastAsia" w:ascii="宋体" w:hAnsi="宋体"/>
                <w:bCs/>
                <w:szCs w:val="21"/>
              </w:rPr>
              <w:t>序号</w:t>
            </w:r>
          </w:p>
        </w:tc>
        <w:tc>
          <w:tcPr>
            <w:tcW w:w="2327" w:type="dxa"/>
            <w:vAlign w:val="bottom"/>
          </w:tcPr>
          <w:p>
            <w:pPr>
              <w:snapToGrid w:val="0"/>
              <w:spacing w:line="400" w:lineRule="exact"/>
              <w:jc w:val="center"/>
              <w:rPr>
                <w:rFonts w:ascii="宋体" w:hAnsi="宋体"/>
                <w:bCs/>
                <w:szCs w:val="21"/>
              </w:rPr>
            </w:pPr>
            <w:r>
              <w:rPr>
                <w:rFonts w:hint="eastAsia" w:ascii="宋体" w:hAnsi="宋体"/>
                <w:bCs/>
                <w:szCs w:val="21"/>
              </w:rPr>
              <w:t>工程地点</w:t>
            </w:r>
          </w:p>
        </w:tc>
        <w:tc>
          <w:tcPr>
            <w:tcW w:w="1218" w:type="dxa"/>
            <w:vAlign w:val="bottom"/>
          </w:tcPr>
          <w:p>
            <w:pPr>
              <w:snapToGrid w:val="0"/>
              <w:spacing w:line="400" w:lineRule="exact"/>
              <w:jc w:val="center"/>
              <w:rPr>
                <w:rFonts w:ascii="宋体" w:hAnsi="宋体"/>
                <w:bCs/>
                <w:szCs w:val="21"/>
              </w:rPr>
            </w:pPr>
            <w:r>
              <w:rPr>
                <w:rFonts w:hint="eastAsia" w:ascii="宋体" w:hAnsi="宋体"/>
                <w:bCs/>
                <w:szCs w:val="21"/>
              </w:rPr>
              <w:t>保安驻点</w:t>
            </w:r>
          </w:p>
        </w:tc>
        <w:tc>
          <w:tcPr>
            <w:tcW w:w="1370" w:type="dxa"/>
            <w:vAlign w:val="bottom"/>
          </w:tcPr>
          <w:p>
            <w:pPr>
              <w:snapToGrid w:val="0"/>
              <w:spacing w:line="400" w:lineRule="exact"/>
              <w:jc w:val="center"/>
              <w:rPr>
                <w:rFonts w:ascii="宋体" w:hAnsi="宋体"/>
                <w:bCs/>
                <w:szCs w:val="21"/>
              </w:rPr>
            </w:pPr>
            <w:r>
              <w:rPr>
                <w:rFonts w:hint="eastAsia" w:ascii="宋体" w:hAnsi="宋体"/>
                <w:bCs/>
                <w:szCs w:val="21"/>
              </w:rPr>
              <w:t>驻点总人数</w:t>
            </w:r>
          </w:p>
        </w:tc>
        <w:tc>
          <w:tcPr>
            <w:tcW w:w="2104" w:type="dxa"/>
            <w:vAlign w:val="bottom"/>
          </w:tcPr>
          <w:p>
            <w:pPr>
              <w:snapToGrid w:val="0"/>
              <w:spacing w:line="400" w:lineRule="exact"/>
              <w:jc w:val="center"/>
              <w:rPr>
                <w:rFonts w:ascii="宋体" w:hAnsi="宋体"/>
                <w:bCs/>
                <w:szCs w:val="21"/>
              </w:rPr>
            </w:pPr>
            <w:r>
              <w:rPr>
                <w:rFonts w:hint="eastAsia" w:ascii="宋体" w:hAnsi="宋体"/>
                <w:bCs/>
                <w:szCs w:val="21"/>
              </w:rPr>
              <w:t>每人每月费用（元）</w:t>
            </w:r>
          </w:p>
        </w:tc>
        <w:tc>
          <w:tcPr>
            <w:tcW w:w="1855" w:type="dxa"/>
            <w:vAlign w:val="bottom"/>
          </w:tcPr>
          <w:p>
            <w:pPr>
              <w:snapToGrid w:val="0"/>
              <w:spacing w:line="400" w:lineRule="exact"/>
              <w:jc w:val="center"/>
              <w:rPr>
                <w:rFonts w:ascii="宋体" w:hAnsi="宋体"/>
                <w:bCs/>
                <w:szCs w:val="21"/>
              </w:rPr>
            </w:pPr>
            <w:r>
              <w:rPr>
                <w:rFonts w:hint="eastAsia" w:ascii="宋体" w:hAnsi="宋体"/>
                <w:bCs/>
                <w:szCs w:val="21"/>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683" w:type="dxa"/>
            <w:vAlign w:val="center"/>
          </w:tcPr>
          <w:p>
            <w:pPr>
              <w:snapToGrid w:val="0"/>
              <w:spacing w:line="400" w:lineRule="exact"/>
              <w:jc w:val="center"/>
              <w:rPr>
                <w:rFonts w:ascii="宋体" w:hAnsi="宋体"/>
                <w:bCs/>
                <w:szCs w:val="21"/>
              </w:rPr>
            </w:pPr>
            <w:r>
              <w:rPr>
                <w:rFonts w:hint="eastAsia" w:ascii="宋体" w:hAnsi="宋体"/>
                <w:bCs/>
                <w:szCs w:val="21"/>
              </w:rPr>
              <w:t>1</w:t>
            </w:r>
          </w:p>
        </w:tc>
        <w:tc>
          <w:tcPr>
            <w:tcW w:w="2327" w:type="dxa"/>
            <w:vAlign w:val="center"/>
          </w:tcPr>
          <w:p>
            <w:pPr>
              <w:snapToGrid w:val="0"/>
              <w:spacing w:line="400" w:lineRule="exact"/>
              <w:jc w:val="center"/>
              <w:rPr>
                <w:rFonts w:ascii="宋体" w:hAnsi="宋体"/>
                <w:bCs/>
                <w:szCs w:val="21"/>
              </w:rPr>
            </w:pPr>
            <w:r>
              <w:rPr>
                <w:rFonts w:hint="eastAsia" w:ascii="宋体" w:hAnsi="宋体"/>
                <w:bCs/>
                <w:szCs w:val="21"/>
              </w:rPr>
              <w:t>丁万河</w:t>
            </w:r>
          </w:p>
        </w:tc>
        <w:tc>
          <w:tcPr>
            <w:tcW w:w="1218" w:type="dxa"/>
            <w:vAlign w:val="center"/>
          </w:tcPr>
          <w:p>
            <w:pPr>
              <w:snapToGrid w:val="0"/>
              <w:spacing w:line="400" w:lineRule="exact"/>
              <w:jc w:val="center"/>
              <w:rPr>
                <w:rFonts w:ascii="宋体" w:hAnsi="宋体"/>
                <w:bCs/>
                <w:szCs w:val="21"/>
              </w:rPr>
            </w:pPr>
            <w:r>
              <w:rPr>
                <w:rFonts w:hint="eastAsia" w:ascii="宋体" w:hAnsi="宋体"/>
                <w:bCs/>
                <w:szCs w:val="21"/>
              </w:rPr>
              <w:t>2</w:t>
            </w:r>
          </w:p>
        </w:tc>
        <w:tc>
          <w:tcPr>
            <w:tcW w:w="1370" w:type="dxa"/>
            <w:vAlign w:val="center"/>
          </w:tcPr>
          <w:p>
            <w:pPr>
              <w:snapToGrid w:val="0"/>
              <w:spacing w:line="400" w:lineRule="exact"/>
              <w:jc w:val="center"/>
              <w:rPr>
                <w:rFonts w:ascii="宋体" w:hAnsi="宋体"/>
                <w:bCs/>
                <w:szCs w:val="21"/>
              </w:rPr>
            </w:pPr>
            <w:r>
              <w:rPr>
                <w:rFonts w:hint="eastAsia" w:ascii="宋体" w:hAnsi="宋体"/>
                <w:bCs/>
                <w:szCs w:val="21"/>
              </w:rPr>
              <w:t>4</w:t>
            </w:r>
          </w:p>
        </w:tc>
        <w:tc>
          <w:tcPr>
            <w:tcW w:w="2104" w:type="dxa"/>
            <w:vAlign w:val="center"/>
          </w:tcPr>
          <w:p>
            <w:pPr>
              <w:snapToGrid w:val="0"/>
              <w:spacing w:line="400" w:lineRule="exact"/>
              <w:rPr>
                <w:rFonts w:ascii="宋体" w:hAnsi="宋体"/>
                <w:bCs/>
                <w:szCs w:val="21"/>
              </w:rPr>
            </w:pPr>
          </w:p>
        </w:tc>
        <w:tc>
          <w:tcPr>
            <w:tcW w:w="1855" w:type="dxa"/>
            <w:vAlign w:val="center"/>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683" w:type="dxa"/>
            <w:vAlign w:val="center"/>
          </w:tcPr>
          <w:p>
            <w:pPr>
              <w:snapToGrid w:val="0"/>
              <w:spacing w:line="400" w:lineRule="exact"/>
              <w:jc w:val="center"/>
              <w:rPr>
                <w:rFonts w:ascii="宋体" w:hAnsi="宋体"/>
                <w:bCs/>
                <w:szCs w:val="21"/>
              </w:rPr>
            </w:pPr>
            <w:r>
              <w:rPr>
                <w:rFonts w:hint="eastAsia" w:ascii="宋体" w:hAnsi="宋体"/>
                <w:bCs/>
                <w:szCs w:val="21"/>
              </w:rPr>
              <w:t>2</w:t>
            </w:r>
          </w:p>
        </w:tc>
        <w:tc>
          <w:tcPr>
            <w:tcW w:w="2327" w:type="dxa"/>
            <w:vAlign w:val="center"/>
          </w:tcPr>
          <w:p>
            <w:pPr>
              <w:snapToGrid w:val="0"/>
              <w:spacing w:line="400" w:lineRule="exact"/>
              <w:jc w:val="center"/>
              <w:rPr>
                <w:rFonts w:ascii="宋体" w:hAnsi="宋体"/>
                <w:bCs/>
                <w:szCs w:val="21"/>
              </w:rPr>
            </w:pPr>
            <w:r>
              <w:rPr>
                <w:rFonts w:hint="eastAsia" w:ascii="宋体" w:hAnsi="宋体"/>
                <w:bCs/>
                <w:szCs w:val="21"/>
              </w:rPr>
              <w:t>段西泵站</w:t>
            </w:r>
          </w:p>
        </w:tc>
        <w:tc>
          <w:tcPr>
            <w:tcW w:w="1218" w:type="dxa"/>
            <w:vAlign w:val="center"/>
          </w:tcPr>
          <w:p>
            <w:pPr>
              <w:snapToGrid w:val="0"/>
              <w:spacing w:line="400" w:lineRule="exact"/>
              <w:jc w:val="center"/>
              <w:rPr>
                <w:rFonts w:ascii="宋体" w:hAnsi="宋体"/>
                <w:bCs/>
                <w:szCs w:val="21"/>
              </w:rPr>
            </w:pPr>
            <w:r>
              <w:rPr>
                <w:rFonts w:hint="eastAsia" w:ascii="宋体" w:hAnsi="宋体"/>
                <w:bCs/>
                <w:szCs w:val="21"/>
              </w:rPr>
              <w:t>1</w:t>
            </w:r>
          </w:p>
        </w:tc>
        <w:tc>
          <w:tcPr>
            <w:tcW w:w="1370" w:type="dxa"/>
            <w:vAlign w:val="center"/>
          </w:tcPr>
          <w:p>
            <w:pPr>
              <w:snapToGrid w:val="0"/>
              <w:spacing w:line="400" w:lineRule="exact"/>
              <w:jc w:val="center"/>
              <w:rPr>
                <w:rFonts w:ascii="宋体" w:hAnsi="宋体"/>
                <w:bCs/>
                <w:szCs w:val="21"/>
              </w:rPr>
            </w:pPr>
            <w:r>
              <w:rPr>
                <w:rFonts w:hint="eastAsia" w:ascii="宋体" w:hAnsi="宋体"/>
                <w:bCs/>
                <w:szCs w:val="21"/>
              </w:rPr>
              <w:t>2</w:t>
            </w:r>
          </w:p>
        </w:tc>
        <w:tc>
          <w:tcPr>
            <w:tcW w:w="2104" w:type="dxa"/>
            <w:vAlign w:val="center"/>
          </w:tcPr>
          <w:p>
            <w:pPr>
              <w:snapToGrid w:val="0"/>
              <w:spacing w:line="400" w:lineRule="exact"/>
              <w:rPr>
                <w:rFonts w:ascii="宋体" w:hAnsi="宋体"/>
                <w:bCs/>
                <w:szCs w:val="21"/>
              </w:rPr>
            </w:pPr>
          </w:p>
        </w:tc>
        <w:tc>
          <w:tcPr>
            <w:tcW w:w="1855" w:type="dxa"/>
            <w:vAlign w:val="center"/>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683" w:type="dxa"/>
            <w:vAlign w:val="center"/>
          </w:tcPr>
          <w:p>
            <w:pPr>
              <w:snapToGrid w:val="0"/>
              <w:spacing w:line="400" w:lineRule="exact"/>
              <w:jc w:val="center"/>
              <w:rPr>
                <w:rFonts w:ascii="宋体" w:hAnsi="宋体"/>
                <w:bCs/>
                <w:szCs w:val="21"/>
              </w:rPr>
            </w:pPr>
            <w:r>
              <w:rPr>
                <w:rFonts w:hint="eastAsia" w:ascii="宋体" w:hAnsi="宋体"/>
                <w:bCs/>
                <w:szCs w:val="21"/>
              </w:rPr>
              <w:t>3</w:t>
            </w:r>
          </w:p>
        </w:tc>
        <w:tc>
          <w:tcPr>
            <w:tcW w:w="2327" w:type="dxa"/>
            <w:vAlign w:val="center"/>
          </w:tcPr>
          <w:p>
            <w:pPr>
              <w:snapToGrid w:val="0"/>
              <w:spacing w:line="400" w:lineRule="exact"/>
              <w:jc w:val="center"/>
              <w:rPr>
                <w:rFonts w:ascii="宋体" w:hAnsi="宋体"/>
                <w:bCs/>
                <w:szCs w:val="21"/>
              </w:rPr>
            </w:pPr>
            <w:r>
              <w:rPr>
                <w:rFonts w:hint="eastAsia" w:ascii="宋体" w:hAnsi="宋体"/>
                <w:bCs/>
                <w:szCs w:val="21"/>
              </w:rPr>
              <w:t>市区泵站</w:t>
            </w:r>
          </w:p>
        </w:tc>
        <w:tc>
          <w:tcPr>
            <w:tcW w:w="1218" w:type="dxa"/>
            <w:vAlign w:val="center"/>
          </w:tcPr>
          <w:p>
            <w:pPr>
              <w:snapToGrid w:val="0"/>
              <w:spacing w:line="400" w:lineRule="exact"/>
              <w:jc w:val="center"/>
              <w:rPr>
                <w:rFonts w:ascii="宋体" w:hAnsi="宋体"/>
                <w:bCs/>
                <w:szCs w:val="21"/>
              </w:rPr>
            </w:pPr>
            <w:r>
              <w:rPr>
                <w:rFonts w:hint="eastAsia" w:ascii="宋体" w:hAnsi="宋体"/>
                <w:bCs/>
                <w:szCs w:val="21"/>
              </w:rPr>
              <w:t>2</w:t>
            </w:r>
          </w:p>
        </w:tc>
        <w:tc>
          <w:tcPr>
            <w:tcW w:w="1370" w:type="dxa"/>
            <w:vAlign w:val="center"/>
          </w:tcPr>
          <w:p>
            <w:pPr>
              <w:snapToGrid w:val="0"/>
              <w:spacing w:line="400" w:lineRule="exact"/>
              <w:jc w:val="center"/>
              <w:rPr>
                <w:rFonts w:ascii="宋体" w:hAnsi="宋体"/>
                <w:bCs/>
                <w:szCs w:val="21"/>
              </w:rPr>
            </w:pPr>
            <w:r>
              <w:rPr>
                <w:rFonts w:hint="eastAsia" w:ascii="宋体" w:hAnsi="宋体"/>
                <w:bCs/>
                <w:szCs w:val="21"/>
              </w:rPr>
              <w:t>4</w:t>
            </w:r>
          </w:p>
        </w:tc>
        <w:tc>
          <w:tcPr>
            <w:tcW w:w="2104" w:type="dxa"/>
            <w:vAlign w:val="center"/>
          </w:tcPr>
          <w:p>
            <w:pPr>
              <w:snapToGrid w:val="0"/>
              <w:spacing w:line="400" w:lineRule="exact"/>
              <w:rPr>
                <w:rFonts w:ascii="宋体" w:hAnsi="宋体"/>
                <w:bCs/>
                <w:szCs w:val="21"/>
              </w:rPr>
            </w:pPr>
          </w:p>
        </w:tc>
        <w:tc>
          <w:tcPr>
            <w:tcW w:w="1855" w:type="dxa"/>
            <w:vAlign w:val="center"/>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683" w:type="dxa"/>
            <w:vAlign w:val="center"/>
          </w:tcPr>
          <w:p>
            <w:pPr>
              <w:snapToGrid w:val="0"/>
              <w:spacing w:line="400" w:lineRule="exact"/>
              <w:jc w:val="center"/>
              <w:rPr>
                <w:rFonts w:ascii="宋体" w:hAnsi="宋体"/>
                <w:bCs/>
                <w:szCs w:val="21"/>
              </w:rPr>
            </w:pPr>
            <w:r>
              <w:rPr>
                <w:rFonts w:hint="eastAsia" w:ascii="宋体" w:hAnsi="宋体"/>
                <w:bCs/>
                <w:szCs w:val="21"/>
              </w:rPr>
              <w:t>4</w:t>
            </w:r>
          </w:p>
        </w:tc>
        <w:tc>
          <w:tcPr>
            <w:tcW w:w="2327" w:type="dxa"/>
            <w:vAlign w:val="center"/>
          </w:tcPr>
          <w:p>
            <w:pPr>
              <w:snapToGrid w:val="0"/>
              <w:spacing w:line="400" w:lineRule="exact"/>
              <w:jc w:val="center"/>
              <w:rPr>
                <w:rFonts w:ascii="宋体" w:hAnsi="宋体"/>
                <w:bCs/>
                <w:szCs w:val="21"/>
              </w:rPr>
            </w:pPr>
            <w:r>
              <w:rPr>
                <w:rFonts w:hint="eastAsia" w:ascii="宋体" w:hAnsi="宋体"/>
                <w:bCs/>
                <w:szCs w:val="21"/>
              </w:rPr>
              <w:t>奎河闸站</w:t>
            </w:r>
          </w:p>
        </w:tc>
        <w:tc>
          <w:tcPr>
            <w:tcW w:w="1218" w:type="dxa"/>
            <w:vAlign w:val="center"/>
          </w:tcPr>
          <w:p>
            <w:pPr>
              <w:snapToGrid w:val="0"/>
              <w:spacing w:line="400" w:lineRule="exact"/>
              <w:jc w:val="center"/>
              <w:rPr>
                <w:rFonts w:ascii="宋体" w:hAnsi="宋体"/>
                <w:bCs/>
                <w:szCs w:val="21"/>
              </w:rPr>
            </w:pPr>
            <w:r>
              <w:rPr>
                <w:rFonts w:hint="eastAsia" w:ascii="宋体" w:hAnsi="宋体"/>
                <w:bCs/>
                <w:szCs w:val="21"/>
              </w:rPr>
              <w:t>3</w:t>
            </w:r>
          </w:p>
        </w:tc>
        <w:tc>
          <w:tcPr>
            <w:tcW w:w="1370" w:type="dxa"/>
            <w:vAlign w:val="center"/>
          </w:tcPr>
          <w:p>
            <w:pPr>
              <w:snapToGrid w:val="0"/>
              <w:spacing w:line="400" w:lineRule="exact"/>
              <w:jc w:val="center"/>
              <w:rPr>
                <w:rFonts w:hint="eastAsia" w:ascii="宋体" w:hAnsi="宋体" w:eastAsia="宋体"/>
                <w:bCs/>
                <w:szCs w:val="21"/>
                <w:lang w:eastAsia="zh-CN"/>
              </w:rPr>
            </w:pPr>
            <w:r>
              <w:rPr>
                <w:rFonts w:hint="eastAsia" w:ascii="宋体" w:hAnsi="宋体"/>
                <w:bCs/>
                <w:szCs w:val="21"/>
                <w:lang w:val="en-US" w:eastAsia="zh-CN"/>
              </w:rPr>
              <w:t>7</w:t>
            </w:r>
          </w:p>
        </w:tc>
        <w:tc>
          <w:tcPr>
            <w:tcW w:w="2104" w:type="dxa"/>
            <w:vAlign w:val="center"/>
          </w:tcPr>
          <w:p>
            <w:pPr>
              <w:snapToGrid w:val="0"/>
              <w:spacing w:line="400" w:lineRule="exact"/>
              <w:rPr>
                <w:rFonts w:ascii="宋体" w:hAnsi="宋体"/>
                <w:bCs/>
                <w:szCs w:val="21"/>
              </w:rPr>
            </w:pPr>
          </w:p>
        </w:tc>
        <w:tc>
          <w:tcPr>
            <w:tcW w:w="1855" w:type="dxa"/>
            <w:vAlign w:val="center"/>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683" w:type="dxa"/>
            <w:vAlign w:val="center"/>
          </w:tcPr>
          <w:p>
            <w:pPr>
              <w:snapToGrid w:val="0"/>
              <w:spacing w:line="400" w:lineRule="exact"/>
              <w:jc w:val="center"/>
              <w:rPr>
                <w:rFonts w:ascii="宋体" w:hAnsi="宋体"/>
                <w:bCs/>
                <w:szCs w:val="21"/>
              </w:rPr>
            </w:pPr>
            <w:r>
              <w:rPr>
                <w:rFonts w:hint="eastAsia" w:ascii="宋体" w:hAnsi="宋体"/>
                <w:bCs/>
                <w:szCs w:val="21"/>
              </w:rPr>
              <w:t>5</w:t>
            </w:r>
          </w:p>
        </w:tc>
        <w:tc>
          <w:tcPr>
            <w:tcW w:w="2327" w:type="dxa"/>
            <w:vAlign w:val="center"/>
          </w:tcPr>
          <w:p>
            <w:pPr>
              <w:snapToGrid w:val="0"/>
              <w:spacing w:line="400" w:lineRule="exact"/>
              <w:jc w:val="center"/>
              <w:rPr>
                <w:rFonts w:ascii="宋体" w:hAnsi="宋体"/>
                <w:bCs/>
                <w:szCs w:val="21"/>
              </w:rPr>
            </w:pPr>
            <w:r>
              <w:rPr>
                <w:rFonts w:hint="eastAsia" w:ascii="宋体" w:hAnsi="宋体"/>
                <w:bCs/>
                <w:szCs w:val="21"/>
              </w:rPr>
              <w:t>大龙湖</w:t>
            </w:r>
          </w:p>
        </w:tc>
        <w:tc>
          <w:tcPr>
            <w:tcW w:w="1218" w:type="dxa"/>
            <w:vAlign w:val="center"/>
          </w:tcPr>
          <w:p>
            <w:pPr>
              <w:snapToGrid w:val="0"/>
              <w:spacing w:line="400" w:lineRule="exact"/>
              <w:jc w:val="center"/>
              <w:rPr>
                <w:rFonts w:ascii="宋体" w:hAnsi="宋体"/>
                <w:bCs/>
                <w:szCs w:val="21"/>
              </w:rPr>
            </w:pPr>
            <w:r>
              <w:rPr>
                <w:rFonts w:hint="eastAsia" w:ascii="宋体" w:hAnsi="宋体"/>
                <w:bCs/>
                <w:szCs w:val="21"/>
              </w:rPr>
              <w:t>1</w:t>
            </w:r>
          </w:p>
        </w:tc>
        <w:tc>
          <w:tcPr>
            <w:tcW w:w="1370" w:type="dxa"/>
            <w:vAlign w:val="center"/>
          </w:tcPr>
          <w:p>
            <w:pPr>
              <w:snapToGrid w:val="0"/>
              <w:spacing w:line="400" w:lineRule="exact"/>
              <w:jc w:val="center"/>
              <w:rPr>
                <w:rFonts w:ascii="宋体" w:hAnsi="宋体"/>
                <w:bCs/>
                <w:szCs w:val="21"/>
              </w:rPr>
            </w:pPr>
            <w:r>
              <w:rPr>
                <w:rFonts w:hint="eastAsia" w:ascii="宋体" w:hAnsi="宋体"/>
                <w:bCs/>
                <w:szCs w:val="21"/>
              </w:rPr>
              <w:t>2</w:t>
            </w:r>
          </w:p>
        </w:tc>
        <w:tc>
          <w:tcPr>
            <w:tcW w:w="2104" w:type="dxa"/>
            <w:vAlign w:val="center"/>
          </w:tcPr>
          <w:p>
            <w:pPr>
              <w:snapToGrid w:val="0"/>
              <w:spacing w:line="400" w:lineRule="exact"/>
              <w:rPr>
                <w:rFonts w:ascii="宋体" w:hAnsi="宋体"/>
                <w:bCs/>
                <w:szCs w:val="21"/>
              </w:rPr>
            </w:pPr>
          </w:p>
        </w:tc>
        <w:tc>
          <w:tcPr>
            <w:tcW w:w="1855" w:type="dxa"/>
            <w:vAlign w:val="center"/>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683" w:type="dxa"/>
            <w:vAlign w:val="center"/>
          </w:tcPr>
          <w:p>
            <w:pPr>
              <w:snapToGrid w:val="0"/>
              <w:spacing w:line="400" w:lineRule="exact"/>
              <w:jc w:val="center"/>
              <w:rPr>
                <w:rFonts w:ascii="宋体" w:hAnsi="宋体"/>
                <w:bCs/>
                <w:szCs w:val="21"/>
              </w:rPr>
            </w:pPr>
            <w:r>
              <w:rPr>
                <w:rFonts w:hint="eastAsia" w:ascii="宋体" w:hAnsi="宋体"/>
                <w:bCs/>
                <w:szCs w:val="21"/>
              </w:rPr>
              <w:t>6</w:t>
            </w:r>
          </w:p>
        </w:tc>
        <w:tc>
          <w:tcPr>
            <w:tcW w:w="2327" w:type="dxa"/>
            <w:vAlign w:val="center"/>
          </w:tcPr>
          <w:p>
            <w:pPr>
              <w:snapToGrid w:val="0"/>
              <w:spacing w:line="400" w:lineRule="exact"/>
              <w:jc w:val="center"/>
              <w:rPr>
                <w:rFonts w:ascii="宋体" w:hAnsi="宋体"/>
                <w:bCs/>
                <w:szCs w:val="21"/>
              </w:rPr>
            </w:pPr>
            <w:r>
              <w:rPr>
                <w:rFonts w:hint="eastAsia" w:ascii="宋体" w:hAnsi="宋体"/>
                <w:bCs/>
                <w:szCs w:val="21"/>
              </w:rPr>
              <w:t>市区河道</w:t>
            </w:r>
          </w:p>
        </w:tc>
        <w:tc>
          <w:tcPr>
            <w:tcW w:w="1218" w:type="dxa"/>
            <w:vAlign w:val="center"/>
          </w:tcPr>
          <w:p>
            <w:pPr>
              <w:snapToGrid w:val="0"/>
              <w:spacing w:line="400" w:lineRule="exact"/>
              <w:jc w:val="center"/>
              <w:rPr>
                <w:rFonts w:ascii="宋体" w:hAnsi="宋体"/>
                <w:bCs/>
                <w:szCs w:val="21"/>
              </w:rPr>
            </w:pPr>
            <w:r>
              <w:rPr>
                <w:rFonts w:hint="eastAsia" w:ascii="宋体" w:hAnsi="宋体"/>
                <w:bCs/>
                <w:szCs w:val="21"/>
              </w:rPr>
              <w:t>1</w:t>
            </w:r>
          </w:p>
        </w:tc>
        <w:tc>
          <w:tcPr>
            <w:tcW w:w="1370" w:type="dxa"/>
            <w:vAlign w:val="center"/>
          </w:tcPr>
          <w:p>
            <w:pPr>
              <w:snapToGrid w:val="0"/>
              <w:spacing w:line="400" w:lineRule="exact"/>
              <w:jc w:val="center"/>
              <w:rPr>
                <w:rFonts w:ascii="宋体" w:hAnsi="宋体"/>
                <w:bCs/>
                <w:szCs w:val="21"/>
              </w:rPr>
            </w:pPr>
            <w:r>
              <w:rPr>
                <w:rFonts w:hint="eastAsia" w:ascii="宋体" w:hAnsi="宋体"/>
                <w:bCs/>
                <w:szCs w:val="21"/>
              </w:rPr>
              <w:t>2</w:t>
            </w:r>
          </w:p>
        </w:tc>
        <w:tc>
          <w:tcPr>
            <w:tcW w:w="2104" w:type="dxa"/>
            <w:vAlign w:val="center"/>
          </w:tcPr>
          <w:p>
            <w:pPr>
              <w:snapToGrid w:val="0"/>
              <w:spacing w:line="400" w:lineRule="exact"/>
              <w:rPr>
                <w:rFonts w:ascii="宋体" w:hAnsi="宋体"/>
                <w:bCs/>
                <w:szCs w:val="21"/>
              </w:rPr>
            </w:pPr>
          </w:p>
        </w:tc>
        <w:tc>
          <w:tcPr>
            <w:tcW w:w="1855" w:type="dxa"/>
            <w:vAlign w:val="center"/>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683" w:type="dxa"/>
            <w:vAlign w:val="center"/>
          </w:tcPr>
          <w:p>
            <w:pPr>
              <w:snapToGrid w:val="0"/>
              <w:spacing w:line="400" w:lineRule="exact"/>
              <w:jc w:val="center"/>
              <w:rPr>
                <w:rFonts w:ascii="宋体" w:hAnsi="宋体"/>
                <w:bCs/>
                <w:szCs w:val="21"/>
              </w:rPr>
            </w:pPr>
            <w:r>
              <w:rPr>
                <w:rFonts w:hint="eastAsia" w:ascii="宋体" w:hAnsi="宋体"/>
                <w:bCs/>
                <w:szCs w:val="21"/>
              </w:rPr>
              <w:t>7</w:t>
            </w:r>
          </w:p>
        </w:tc>
        <w:tc>
          <w:tcPr>
            <w:tcW w:w="2327" w:type="dxa"/>
            <w:vAlign w:val="center"/>
          </w:tcPr>
          <w:p>
            <w:pPr>
              <w:snapToGrid w:val="0"/>
              <w:spacing w:line="400" w:lineRule="exact"/>
              <w:jc w:val="center"/>
              <w:rPr>
                <w:rFonts w:ascii="宋体" w:hAnsi="宋体"/>
                <w:bCs/>
                <w:szCs w:val="21"/>
              </w:rPr>
            </w:pPr>
            <w:r>
              <w:rPr>
                <w:rFonts w:hint="eastAsia" w:ascii="宋体" w:hAnsi="宋体"/>
                <w:bCs/>
                <w:szCs w:val="21"/>
              </w:rPr>
              <w:t>不牢河堤防</w:t>
            </w:r>
          </w:p>
        </w:tc>
        <w:tc>
          <w:tcPr>
            <w:tcW w:w="1218" w:type="dxa"/>
            <w:vAlign w:val="center"/>
          </w:tcPr>
          <w:p>
            <w:pPr>
              <w:snapToGrid w:val="0"/>
              <w:spacing w:line="400" w:lineRule="exact"/>
              <w:jc w:val="center"/>
              <w:rPr>
                <w:rFonts w:ascii="宋体" w:hAnsi="宋体"/>
                <w:bCs/>
                <w:szCs w:val="21"/>
              </w:rPr>
            </w:pPr>
            <w:r>
              <w:rPr>
                <w:rFonts w:hint="eastAsia" w:ascii="宋体" w:hAnsi="宋体"/>
                <w:bCs/>
                <w:szCs w:val="21"/>
              </w:rPr>
              <w:t>1</w:t>
            </w:r>
          </w:p>
        </w:tc>
        <w:tc>
          <w:tcPr>
            <w:tcW w:w="1370" w:type="dxa"/>
            <w:vAlign w:val="center"/>
          </w:tcPr>
          <w:p>
            <w:pPr>
              <w:snapToGrid w:val="0"/>
              <w:spacing w:line="400" w:lineRule="exact"/>
              <w:jc w:val="center"/>
              <w:rPr>
                <w:rFonts w:ascii="宋体" w:hAnsi="宋体"/>
                <w:bCs/>
                <w:szCs w:val="21"/>
              </w:rPr>
            </w:pPr>
            <w:r>
              <w:rPr>
                <w:rFonts w:hint="eastAsia" w:ascii="宋体" w:hAnsi="宋体"/>
                <w:bCs/>
                <w:szCs w:val="21"/>
              </w:rPr>
              <w:t>2</w:t>
            </w:r>
          </w:p>
        </w:tc>
        <w:tc>
          <w:tcPr>
            <w:tcW w:w="2104" w:type="dxa"/>
            <w:vAlign w:val="center"/>
          </w:tcPr>
          <w:p>
            <w:pPr>
              <w:snapToGrid w:val="0"/>
              <w:spacing w:line="400" w:lineRule="exact"/>
              <w:rPr>
                <w:rFonts w:ascii="宋体" w:hAnsi="宋体"/>
                <w:bCs/>
                <w:szCs w:val="21"/>
              </w:rPr>
            </w:pPr>
          </w:p>
        </w:tc>
        <w:tc>
          <w:tcPr>
            <w:tcW w:w="1855" w:type="dxa"/>
            <w:vAlign w:val="center"/>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trPr>
        <w:tc>
          <w:tcPr>
            <w:tcW w:w="683" w:type="dxa"/>
            <w:vAlign w:val="center"/>
          </w:tcPr>
          <w:p>
            <w:pPr>
              <w:snapToGrid w:val="0"/>
              <w:spacing w:line="400" w:lineRule="exact"/>
              <w:jc w:val="center"/>
              <w:rPr>
                <w:rFonts w:ascii="宋体" w:hAnsi="宋体"/>
                <w:bCs/>
                <w:szCs w:val="21"/>
              </w:rPr>
            </w:pPr>
            <w:r>
              <w:rPr>
                <w:rFonts w:hint="eastAsia" w:ascii="宋体" w:hAnsi="宋体"/>
                <w:bCs/>
                <w:szCs w:val="21"/>
              </w:rPr>
              <w:t>8</w:t>
            </w:r>
          </w:p>
        </w:tc>
        <w:tc>
          <w:tcPr>
            <w:tcW w:w="2327" w:type="dxa"/>
            <w:vAlign w:val="center"/>
          </w:tcPr>
          <w:p>
            <w:pPr>
              <w:snapToGrid w:val="0"/>
              <w:spacing w:line="400" w:lineRule="exact"/>
              <w:jc w:val="center"/>
              <w:rPr>
                <w:rFonts w:ascii="宋体" w:hAnsi="宋体"/>
                <w:bCs/>
                <w:szCs w:val="21"/>
              </w:rPr>
            </w:pPr>
            <w:r>
              <w:rPr>
                <w:rFonts w:hint="eastAsia" w:ascii="宋体" w:hAnsi="宋体"/>
                <w:bCs/>
                <w:szCs w:val="21"/>
              </w:rPr>
              <w:t>抢险中心</w:t>
            </w:r>
          </w:p>
        </w:tc>
        <w:tc>
          <w:tcPr>
            <w:tcW w:w="1218" w:type="dxa"/>
            <w:vAlign w:val="center"/>
          </w:tcPr>
          <w:p>
            <w:pPr>
              <w:snapToGrid w:val="0"/>
              <w:spacing w:line="400" w:lineRule="exact"/>
              <w:jc w:val="center"/>
              <w:rPr>
                <w:rFonts w:ascii="宋体" w:hAnsi="宋体"/>
                <w:bCs/>
                <w:szCs w:val="21"/>
              </w:rPr>
            </w:pPr>
            <w:r>
              <w:rPr>
                <w:rFonts w:hint="eastAsia" w:ascii="宋体" w:hAnsi="宋体"/>
                <w:bCs/>
                <w:szCs w:val="21"/>
              </w:rPr>
              <w:t>1</w:t>
            </w:r>
          </w:p>
        </w:tc>
        <w:tc>
          <w:tcPr>
            <w:tcW w:w="1370" w:type="dxa"/>
            <w:vAlign w:val="center"/>
          </w:tcPr>
          <w:p>
            <w:pPr>
              <w:snapToGrid w:val="0"/>
              <w:spacing w:line="400" w:lineRule="exact"/>
              <w:jc w:val="center"/>
              <w:rPr>
                <w:rFonts w:ascii="宋体" w:hAnsi="宋体"/>
                <w:bCs/>
                <w:szCs w:val="21"/>
              </w:rPr>
            </w:pPr>
            <w:r>
              <w:rPr>
                <w:rFonts w:hint="eastAsia" w:ascii="宋体" w:hAnsi="宋体"/>
                <w:bCs/>
                <w:szCs w:val="21"/>
              </w:rPr>
              <w:t>2</w:t>
            </w:r>
          </w:p>
        </w:tc>
        <w:tc>
          <w:tcPr>
            <w:tcW w:w="2104" w:type="dxa"/>
            <w:vAlign w:val="center"/>
          </w:tcPr>
          <w:p>
            <w:pPr>
              <w:snapToGrid w:val="0"/>
              <w:spacing w:line="400" w:lineRule="exact"/>
              <w:rPr>
                <w:rFonts w:ascii="宋体" w:hAnsi="宋体"/>
                <w:bCs/>
                <w:szCs w:val="21"/>
              </w:rPr>
            </w:pPr>
          </w:p>
        </w:tc>
        <w:tc>
          <w:tcPr>
            <w:tcW w:w="1855" w:type="dxa"/>
            <w:vAlign w:val="center"/>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trPr>
        <w:tc>
          <w:tcPr>
            <w:tcW w:w="683" w:type="dxa"/>
            <w:vAlign w:val="center"/>
          </w:tcPr>
          <w:p>
            <w:pPr>
              <w:snapToGrid w:val="0"/>
              <w:spacing w:line="400" w:lineRule="exact"/>
              <w:jc w:val="center"/>
              <w:rPr>
                <w:rFonts w:ascii="宋体" w:hAnsi="宋体"/>
                <w:bCs/>
                <w:szCs w:val="21"/>
              </w:rPr>
            </w:pPr>
            <w:r>
              <w:rPr>
                <w:rFonts w:hint="eastAsia" w:ascii="宋体" w:hAnsi="宋体"/>
                <w:bCs/>
                <w:szCs w:val="21"/>
              </w:rPr>
              <w:t>9</w:t>
            </w:r>
          </w:p>
        </w:tc>
        <w:tc>
          <w:tcPr>
            <w:tcW w:w="2327" w:type="dxa"/>
            <w:vAlign w:val="center"/>
          </w:tcPr>
          <w:p>
            <w:pPr>
              <w:snapToGrid w:val="0"/>
              <w:spacing w:line="400" w:lineRule="exact"/>
              <w:jc w:val="center"/>
              <w:rPr>
                <w:rFonts w:ascii="宋体" w:hAnsi="宋体"/>
                <w:bCs/>
                <w:szCs w:val="21"/>
              </w:rPr>
            </w:pPr>
            <w:r>
              <w:rPr>
                <w:rFonts w:hint="eastAsia" w:ascii="宋体" w:hAnsi="宋体"/>
                <w:bCs/>
                <w:szCs w:val="21"/>
              </w:rPr>
              <w:t>合计</w:t>
            </w:r>
          </w:p>
        </w:tc>
        <w:tc>
          <w:tcPr>
            <w:tcW w:w="4692" w:type="dxa"/>
            <w:gridSpan w:val="3"/>
            <w:vAlign w:val="center"/>
          </w:tcPr>
          <w:p>
            <w:pPr>
              <w:snapToGrid w:val="0"/>
              <w:spacing w:line="400" w:lineRule="exact"/>
              <w:jc w:val="center"/>
              <w:rPr>
                <w:rFonts w:ascii="宋体" w:hAnsi="宋体"/>
                <w:bCs/>
                <w:szCs w:val="21"/>
              </w:rPr>
            </w:pPr>
            <w:r>
              <w:rPr>
                <w:rFonts w:hint="eastAsia" w:ascii="宋体" w:hAnsi="宋体"/>
                <w:bCs/>
                <w:szCs w:val="21"/>
              </w:rPr>
              <w:t>1至8项之和</w:t>
            </w:r>
          </w:p>
        </w:tc>
        <w:tc>
          <w:tcPr>
            <w:tcW w:w="1855" w:type="dxa"/>
            <w:vAlign w:val="center"/>
          </w:tcPr>
          <w:p>
            <w:pPr>
              <w:snapToGrid w:val="0"/>
              <w:spacing w:line="400" w:lineRule="exact"/>
              <w:rPr>
                <w:rFonts w:ascii="宋体" w:hAnsi="宋体"/>
                <w:bCs/>
                <w:szCs w:val="21"/>
              </w:rPr>
            </w:pPr>
          </w:p>
        </w:tc>
      </w:tr>
    </w:tbl>
    <w:p/>
    <w:p/>
    <w:p>
      <w:pPr>
        <w:spacing w:line="360" w:lineRule="auto"/>
        <w:ind w:firstLine="118" w:firstLineChars="49"/>
        <w:jc w:val="center"/>
        <w:rPr>
          <w:rFonts w:ascii="宋体" w:hAnsi="宋体"/>
          <w:b/>
          <w:bCs/>
          <w:sz w:val="24"/>
        </w:rPr>
      </w:pPr>
    </w:p>
    <w:p>
      <w:pPr>
        <w:spacing w:line="360" w:lineRule="auto"/>
        <w:ind w:firstLine="118" w:firstLineChars="49"/>
        <w:jc w:val="center"/>
        <w:rPr>
          <w:b/>
          <w:bCs/>
          <w:sz w:val="24"/>
        </w:rPr>
      </w:pPr>
    </w:p>
    <w:p>
      <w:pPr>
        <w:spacing w:line="360" w:lineRule="auto"/>
        <w:ind w:firstLine="118" w:firstLineChars="49"/>
        <w:jc w:val="center"/>
        <w:rPr>
          <w:b/>
          <w:bCs/>
          <w:sz w:val="24"/>
        </w:rPr>
      </w:pPr>
    </w:p>
    <w:p>
      <w:pPr>
        <w:spacing w:line="360" w:lineRule="auto"/>
        <w:ind w:firstLine="118" w:firstLineChars="49"/>
        <w:jc w:val="center"/>
        <w:rPr>
          <w:rFonts w:ascii="宋体" w:hAnsi="宋体"/>
          <w:b/>
          <w:bCs/>
          <w:sz w:val="24"/>
        </w:rPr>
      </w:pPr>
      <w:r>
        <w:rPr>
          <w:rFonts w:hint="eastAsia"/>
          <w:b/>
          <w:bCs/>
          <w:sz w:val="24"/>
        </w:rPr>
        <w:t>1标段（城区）</w:t>
      </w:r>
      <w:r>
        <w:rPr>
          <w:rFonts w:hint="eastAsia" w:ascii="宋体" w:hAnsi="宋体"/>
          <w:b/>
          <w:bCs/>
          <w:sz w:val="24"/>
        </w:rPr>
        <w:t>保洁、绿化清单</w:t>
      </w:r>
    </w:p>
    <w:tbl>
      <w:tblPr>
        <w:tblStyle w:val="57"/>
        <w:tblpPr w:leftFromText="180" w:rightFromText="180" w:vertAnchor="text" w:horzAnchor="page" w:tblpX="1260" w:tblpY="269"/>
        <w:tblOverlap w:val="never"/>
        <w:tblW w:w="95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6"/>
        <w:gridCol w:w="1965"/>
        <w:gridCol w:w="1516"/>
        <w:gridCol w:w="1563"/>
        <w:gridCol w:w="1507"/>
        <w:gridCol w:w="1179"/>
        <w:gridCol w:w="1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vAlign w:val="center"/>
          </w:tcPr>
          <w:p>
            <w:pPr>
              <w:snapToGrid w:val="0"/>
              <w:spacing w:line="400" w:lineRule="exact"/>
              <w:jc w:val="center"/>
              <w:rPr>
                <w:rFonts w:ascii="宋体" w:hAnsi="宋体"/>
                <w:bCs/>
                <w:szCs w:val="21"/>
              </w:rPr>
            </w:pPr>
            <w:r>
              <w:rPr>
                <w:rFonts w:hint="eastAsia" w:ascii="宋体" w:hAnsi="宋体"/>
                <w:bCs/>
                <w:szCs w:val="21"/>
              </w:rPr>
              <w:t>序号</w:t>
            </w:r>
          </w:p>
        </w:tc>
        <w:tc>
          <w:tcPr>
            <w:tcW w:w="1965" w:type="dxa"/>
            <w:vAlign w:val="center"/>
          </w:tcPr>
          <w:p>
            <w:pPr>
              <w:snapToGrid w:val="0"/>
              <w:spacing w:line="400" w:lineRule="exact"/>
              <w:jc w:val="center"/>
              <w:rPr>
                <w:rFonts w:ascii="宋体" w:hAnsi="宋体"/>
                <w:bCs/>
                <w:szCs w:val="21"/>
              </w:rPr>
            </w:pPr>
            <w:r>
              <w:rPr>
                <w:rFonts w:hint="eastAsia" w:ascii="宋体" w:hAnsi="宋体"/>
                <w:bCs/>
                <w:szCs w:val="21"/>
              </w:rPr>
              <w:t>工程地点</w:t>
            </w:r>
          </w:p>
        </w:tc>
        <w:tc>
          <w:tcPr>
            <w:tcW w:w="1516" w:type="dxa"/>
            <w:vAlign w:val="bottom"/>
          </w:tcPr>
          <w:p>
            <w:pPr>
              <w:snapToGrid w:val="0"/>
              <w:spacing w:line="400" w:lineRule="exact"/>
              <w:jc w:val="center"/>
              <w:rPr>
                <w:rFonts w:ascii="宋体" w:hAnsi="宋体"/>
                <w:bCs/>
                <w:szCs w:val="21"/>
              </w:rPr>
            </w:pPr>
            <w:r>
              <w:rPr>
                <w:rFonts w:hint="eastAsia" w:ascii="宋体" w:hAnsi="宋体"/>
                <w:bCs/>
                <w:szCs w:val="21"/>
              </w:rPr>
              <w:t>办公房保洁面积（m2）</w:t>
            </w:r>
          </w:p>
        </w:tc>
        <w:tc>
          <w:tcPr>
            <w:tcW w:w="1563" w:type="dxa"/>
            <w:vAlign w:val="bottom"/>
          </w:tcPr>
          <w:p>
            <w:pPr>
              <w:snapToGrid w:val="0"/>
              <w:spacing w:line="400" w:lineRule="exact"/>
              <w:jc w:val="center"/>
              <w:rPr>
                <w:rFonts w:ascii="宋体" w:hAnsi="宋体"/>
                <w:bCs/>
                <w:szCs w:val="21"/>
              </w:rPr>
            </w:pPr>
            <w:r>
              <w:rPr>
                <w:rFonts w:hint="eastAsia" w:ascii="宋体" w:hAnsi="宋体"/>
                <w:bCs/>
                <w:szCs w:val="21"/>
              </w:rPr>
              <w:t>管理区院内保洁面积（m2）</w:t>
            </w:r>
          </w:p>
        </w:tc>
        <w:tc>
          <w:tcPr>
            <w:tcW w:w="1507" w:type="dxa"/>
            <w:vAlign w:val="center"/>
          </w:tcPr>
          <w:p>
            <w:pPr>
              <w:snapToGrid w:val="0"/>
              <w:spacing w:line="400" w:lineRule="exact"/>
              <w:jc w:val="center"/>
              <w:rPr>
                <w:rFonts w:ascii="宋体" w:hAnsi="宋体"/>
                <w:bCs/>
                <w:szCs w:val="21"/>
              </w:rPr>
            </w:pPr>
            <w:r>
              <w:rPr>
                <w:rFonts w:hint="eastAsia" w:ascii="宋体" w:hAnsi="宋体"/>
                <w:bCs/>
                <w:szCs w:val="21"/>
              </w:rPr>
              <w:t>绿化面积（m2）</w:t>
            </w:r>
          </w:p>
        </w:tc>
        <w:tc>
          <w:tcPr>
            <w:tcW w:w="1179" w:type="dxa"/>
            <w:vAlign w:val="center"/>
          </w:tcPr>
          <w:p>
            <w:pPr>
              <w:snapToGrid w:val="0"/>
              <w:spacing w:line="400" w:lineRule="exact"/>
              <w:jc w:val="center"/>
              <w:rPr>
                <w:rFonts w:hint="eastAsia" w:ascii="宋体" w:hAnsi="宋体"/>
                <w:bCs/>
                <w:szCs w:val="21"/>
              </w:rPr>
            </w:pPr>
            <w:r>
              <w:rPr>
                <w:rFonts w:hint="eastAsia" w:ascii="宋体" w:hAnsi="宋体"/>
                <w:bCs/>
                <w:szCs w:val="21"/>
              </w:rPr>
              <w:t>绿化养护驻点人数</w:t>
            </w:r>
          </w:p>
        </w:tc>
        <w:tc>
          <w:tcPr>
            <w:tcW w:w="1179" w:type="dxa"/>
            <w:vAlign w:val="center"/>
          </w:tcPr>
          <w:p>
            <w:pPr>
              <w:snapToGrid w:val="0"/>
              <w:spacing w:line="400" w:lineRule="exact"/>
              <w:jc w:val="center"/>
              <w:rPr>
                <w:rFonts w:ascii="宋体" w:hAnsi="宋体"/>
                <w:bCs/>
                <w:szCs w:val="21"/>
              </w:rPr>
            </w:pPr>
            <w:r>
              <w:rPr>
                <w:rFonts w:hint="eastAsia" w:ascii="宋体" w:hAnsi="宋体"/>
                <w:bCs/>
                <w:szCs w:val="21"/>
              </w:rPr>
              <w:t>总费用（元）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vAlign w:val="center"/>
          </w:tcPr>
          <w:p>
            <w:pPr>
              <w:snapToGrid w:val="0"/>
              <w:spacing w:line="400" w:lineRule="exact"/>
              <w:jc w:val="center"/>
              <w:rPr>
                <w:rFonts w:ascii="宋体" w:hAnsi="宋体"/>
                <w:bCs/>
                <w:szCs w:val="21"/>
              </w:rPr>
            </w:pPr>
            <w:r>
              <w:rPr>
                <w:rFonts w:hint="eastAsia" w:ascii="宋体" w:hAnsi="宋体"/>
                <w:bCs/>
                <w:szCs w:val="21"/>
              </w:rPr>
              <w:t>1</w:t>
            </w:r>
          </w:p>
        </w:tc>
        <w:tc>
          <w:tcPr>
            <w:tcW w:w="1965" w:type="dxa"/>
            <w:vAlign w:val="center"/>
          </w:tcPr>
          <w:p>
            <w:pPr>
              <w:snapToGrid w:val="0"/>
              <w:spacing w:line="400" w:lineRule="exact"/>
              <w:jc w:val="center"/>
              <w:rPr>
                <w:rFonts w:ascii="宋体" w:hAnsi="宋体"/>
                <w:bCs/>
                <w:szCs w:val="21"/>
              </w:rPr>
            </w:pPr>
            <w:r>
              <w:rPr>
                <w:rFonts w:hint="eastAsia" w:ascii="宋体" w:hAnsi="宋体"/>
                <w:bCs/>
                <w:szCs w:val="21"/>
              </w:rPr>
              <w:t>丁万河</w:t>
            </w:r>
          </w:p>
        </w:tc>
        <w:tc>
          <w:tcPr>
            <w:tcW w:w="1516" w:type="dxa"/>
            <w:vAlign w:val="center"/>
          </w:tcPr>
          <w:p>
            <w:pPr>
              <w:snapToGrid w:val="0"/>
              <w:spacing w:line="400" w:lineRule="exact"/>
              <w:jc w:val="center"/>
              <w:rPr>
                <w:rFonts w:ascii="宋体" w:hAnsi="宋体"/>
                <w:bCs/>
                <w:szCs w:val="21"/>
              </w:rPr>
            </w:pPr>
            <w:r>
              <w:rPr>
                <w:rFonts w:hint="eastAsia" w:ascii="宋体" w:hAnsi="宋体"/>
                <w:bCs/>
                <w:szCs w:val="21"/>
              </w:rPr>
              <w:t>1800.00</w:t>
            </w:r>
          </w:p>
        </w:tc>
        <w:tc>
          <w:tcPr>
            <w:tcW w:w="1563" w:type="dxa"/>
            <w:vAlign w:val="center"/>
          </w:tcPr>
          <w:p>
            <w:pPr>
              <w:snapToGrid w:val="0"/>
              <w:spacing w:line="400" w:lineRule="exact"/>
              <w:jc w:val="center"/>
              <w:rPr>
                <w:rFonts w:ascii="宋体" w:hAnsi="宋体"/>
                <w:bCs/>
                <w:szCs w:val="21"/>
              </w:rPr>
            </w:pPr>
            <w:r>
              <w:rPr>
                <w:rFonts w:hint="eastAsia" w:ascii="宋体" w:hAnsi="宋体"/>
                <w:bCs/>
                <w:szCs w:val="21"/>
              </w:rPr>
              <w:t>4800.00</w:t>
            </w:r>
          </w:p>
        </w:tc>
        <w:tc>
          <w:tcPr>
            <w:tcW w:w="1507" w:type="dxa"/>
            <w:vAlign w:val="center"/>
          </w:tcPr>
          <w:p>
            <w:pPr>
              <w:snapToGrid w:val="0"/>
              <w:spacing w:line="400" w:lineRule="exact"/>
              <w:jc w:val="center"/>
              <w:rPr>
                <w:rFonts w:ascii="宋体" w:hAnsi="宋体"/>
                <w:bCs/>
                <w:szCs w:val="21"/>
              </w:rPr>
            </w:pPr>
            <w:r>
              <w:rPr>
                <w:rFonts w:hint="eastAsia" w:ascii="宋体" w:hAnsi="宋体"/>
                <w:bCs/>
                <w:szCs w:val="21"/>
              </w:rPr>
              <w:t>26000</w:t>
            </w:r>
          </w:p>
        </w:tc>
        <w:tc>
          <w:tcPr>
            <w:tcW w:w="1179" w:type="dxa"/>
            <w:vMerge w:val="restart"/>
            <w:vAlign w:val="center"/>
          </w:tcPr>
          <w:p>
            <w:pPr>
              <w:snapToGrid w:val="0"/>
              <w:spacing w:line="400" w:lineRule="exact"/>
              <w:jc w:val="center"/>
              <w:rPr>
                <w:rFonts w:hint="eastAsia" w:ascii="宋体" w:hAnsi="宋体" w:eastAsia="宋体"/>
                <w:bCs/>
                <w:szCs w:val="21"/>
                <w:lang w:val="en-US" w:eastAsia="zh-CN"/>
              </w:rPr>
            </w:pPr>
            <w:r>
              <w:rPr>
                <w:rFonts w:hint="eastAsia" w:ascii="宋体" w:hAnsi="宋体"/>
                <w:bCs/>
                <w:szCs w:val="21"/>
                <w:lang w:val="en-US" w:eastAsia="zh-CN"/>
              </w:rPr>
              <w:t>5</w:t>
            </w:r>
          </w:p>
        </w:tc>
        <w:tc>
          <w:tcPr>
            <w:tcW w:w="1179" w:type="dxa"/>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vAlign w:val="center"/>
          </w:tcPr>
          <w:p>
            <w:pPr>
              <w:snapToGrid w:val="0"/>
              <w:spacing w:line="400" w:lineRule="exact"/>
              <w:jc w:val="center"/>
              <w:rPr>
                <w:rFonts w:ascii="宋体" w:hAnsi="宋体"/>
                <w:bCs/>
                <w:szCs w:val="21"/>
              </w:rPr>
            </w:pPr>
            <w:r>
              <w:rPr>
                <w:rFonts w:hint="eastAsia" w:ascii="宋体" w:hAnsi="宋体"/>
                <w:bCs/>
                <w:szCs w:val="21"/>
              </w:rPr>
              <w:t>2</w:t>
            </w:r>
          </w:p>
        </w:tc>
        <w:tc>
          <w:tcPr>
            <w:tcW w:w="1965" w:type="dxa"/>
            <w:vAlign w:val="center"/>
          </w:tcPr>
          <w:p>
            <w:pPr>
              <w:snapToGrid w:val="0"/>
              <w:spacing w:line="400" w:lineRule="exact"/>
              <w:jc w:val="center"/>
              <w:rPr>
                <w:rFonts w:ascii="宋体" w:hAnsi="宋体"/>
                <w:bCs/>
                <w:szCs w:val="21"/>
              </w:rPr>
            </w:pPr>
            <w:r>
              <w:rPr>
                <w:rFonts w:hint="eastAsia" w:ascii="宋体" w:hAnsi="宋体"/>
                <w:bCs/>
                <w:szCs w:val="21"/>
              </w:rPr>
              <w:t>段西泵站</w:t>
            </w:r>
          </w:p>
        </w:tc>
        <w:tc>
          <w:tcPr>
            <w:tcW w:w="1516" w:type="dxa"/>
            <w:vAlign w:val="center"/>
          </w:tcPr>
          <w:p>
            <w:pPr>
              <w:snapToGrid w:val="0"/>
              <w:spacing w:line="400" w:lineRule="exact"/>
              <w:jc w:val="center"/>
              <w:rPr>
                <w:rFonts w:ascii="宋体" w:hAnsi="宋体"/>
                <w:bCs/>
                <w:szCs w:val="21"/>
              </w:rPr>
            </w:pPr>
          </w:p>
        </w:tc>
        <w:tc>
          <w:tcPr>
            <w:tcW w:w="1563" w:type="dxa"/>
            <w:vAlign w:val="center"/>
          </w:tcPr>
          <w:p>
            <w:pPr>
              <w:snapToGrid w:val="0"/>
              <w:spacing w:line="400" w:lineRule="exact"/>
              <w:jc w:val="center"/>
              <w:rPr>
                <w:rFonts w:ascii="宋体" w:hAnsi="宋体"/>
                <w:bCs/>
                <w:szCs w:val="21"/>
              </w:rPr>
            </w:pPr>
          </w:p>
        </w:tc>
        <w:tc>
          <w:tcPr>
            <w:tcW w:w="1507" w:type="dxa"/>
            <w:vAlign w:val="center"/>
          </w:tcPr>
          <w:p>
            <w:pPr>
              <w:snapToGrid w:val="0"/>
              <w:spacing w:line="400" w:lineRule="exact"/>
              <w:jc w:val="center"/>
              <w:rPr>
                <w:rFonts w:ascii="宋体" w:hAnsi="宋体"/>
                <w:bCs/>
                <w:szCs w:val="21"/>
              </w:rPr>
            </w:pPr>
            <w:r>
              <w:rPr>
                <w:rFonts w:hint="eastAsia" w:ascii="宋体" w:hAnsi="宋体"/>
                <w:bCs/>
                <w:szCs w:val="21"/>
              </w:rPr>
              <w:t>7200</w:t>
            </w:r>
          </w:p>
        </w:tc>
        <w:tc>
          <w:tcPr>
            <w:tcW w:w="1179" w:type="dxa"/>
            <w:vMerge w:val="continue"/>
          </w:tcPr>
          <w:p>
            <w:pPr>
              <w:snapToGrid w:val="0"/>
              <w:spacing w:line="400" w:lineRule="exact"/>
              <w:jc w:val="center"/>
              <w:rPr>
                <w:rFonts w:hint="eastAsia" w:ascii="宋体" w:hAnsi="宋体"/>
                <w:bCs/>
                <w:szCs w:val="21"/>
              </w:rPr>
            </w:pPr>
          </w:p>
        </w:tc>
        <w:tc>
          <w:tcPr>
            <w:tcW w:w="1179" w:type="dxa"/>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vAlign w:val="center"/>
          </w:tcPr>
          <w:p>
            <w:pPr>
              <w:snapToGrid w:val="0"/>
              <w:spacing w:line="400" w:lineRule="exact"/>
              <w:jc w:val="center"/>
              <w:rPr>
                <w:rFonts w:ascii="宋体" w:hAnsi="宋体"/>
                <w:bCs/>
                <w:szCs w:val="21"/>
              </w:rPr>
            </w:pPr>
            <w:r>
              <w:rPr>
                <w:rFonts w:hint="eastAsia" w:ascii="宋体" w:hAnsi="宋体"/>
                <w:bCs/>
                <w:szCs w:val="21"/>
              </w:rPr>
              <w:t>3</w:t>
            </w:r>
          </w:p>
        </w:tc>
        <w:tc>
          <w:tcPr>
            <w:tcW w:w="1965" w:type="dxa"/>
            <w:vAlign w:val="center"/>
          </w:tcPr>
          <w:p>
            <w:pPr>
              <w:snapToGrid w:val="0"/>
              <w:spacing w:line="400" w:lineRule="exact"/>
              <w:jc w:val="center"/>
              <w:rPr>
                <w:rFonts w:ascii="宋体" w:hAnsi="宋体"/>
                <w:bCs/>
                <w:szCs w:val="21"/>
              </w:rPr>
            </w:pPr>
            <w:r>
              <w:rPr>
                <w:rFonts w:hint="eastAsia" w:ascii="宋体" w:hAnsi="宋体"/>
                <w:bCs/>
                <w:szCs w:val="21"/>
              </w:rPr>
              <w:t>市区泵站</w:t>
            </w:r>
          </w:p>
        </w:tc>
        <w:tc>
          <w:tcPr>
            <w:tcW w:w="1516" w:type="dxa"/>
            <w:vAlign w:val="center"/>
          </w:tcPr>
          <w:p>
            <w:pPr>
              <w:snapToGrid w:val="0"/>
              <w:spacing w:line="400" w:lineRule="exact"/>
              <w:jc w:val="center"/>
              <w:rPr>
                <w:rFonts w:ascii="宋体" w:hAnsi="宋体"/>
                <w:bCs/>
                <w:szCs w:val="21"/>
              </w:rPr>
            </w:pPr>
          </w:p>
        </w:tc>
        <w:tc>
          <w:tcPr>
            <w:tcW w:w="1563" w:type="dxa"/>
            <w:vAlign w:val="center"/>
          </w:tcPr>
          <w:p>
            <w:pPr>
              <w:snapToGrid w:val="0"/>
              <w:spacing w:line="400" w:lineRule="exact"/>
              <w:jc w:val="center"/>
              <w:rPr>
                <w:rFonts w:ascii="宋体" w:hAnsi="宋体"/>
                <w:bCs/>
                <w:szCs w:val="21"/>
              </w:rPr>
            </w:pPr>
          </w:p>
        </w:tc>
        <w:tc>
          <w:tcPr>
            <w:tcW w:w="1507" w:type="dxa"/>
            <w:vAlign w:val="center"/>
          </w:tcPr>
          <w:p>
            <w:pPr>
              <w:snapToGrid w:val="0"/>
              <w:spacing w:line="400" w:lineRule="exact"/>
              <w:jc w:val="center"/>
              <w:rPr>
                <w:rFonts w:ascii="宋体" w:hAnsi="宋体"/>
                <w:bCs/>
                <w:szCs w:val="21"/>
              </w:rPr>
            </w:pPr>
            <w:r>
              <w:rPr>
                <w:rFonts w:hint="eastAsia" w:ascii="宋体" w:hAnsi="宋体"/>
                <w:bCs/>
                <w:szCs w:val="21"/>
              </w:rPr>
              <w:t>3110</w:t>
            </w:r>
          </w:p>
        </w:tc>
        <w:tc>
          <w:tcPr>
            <w:tcW w:w="1179" w:type="dxa"/>
            <w:vMerge w:val="continue"/>
          </w:tcPr>
          <w:p>
            <w:pPr>
              <w:snapToGrid w:val="0"/>
              <w:spacing w:line="400" w:lineRule="exact"/>
              <w:jc w:val="center"/>
              <w:rPr>
                <w:rFonts w:hint="eastAsia" w:ascii="宋体" w:hAnsi="宋体"/>
                <w:bCs/>
                <w:szCs w:val="21"/>
              </w:rPr>
            </w:pPr>
          </w:p>
        </w:tc>
        <w:tc>
          <w:tcPr>
            <w:tcW w:w="1179" w:type="dxa"/>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vAlign w:val="center"/>
          </w:tcPr>
          <w:p>
            <w:pPr>
              <w:snapToGrid w:val="0"/>
              <w:spacing w:line="400" w:lineRule="exact"/>
              <w:jc w:val="center"/>
              <w:rPr>
                <w:rFonts w:ascii="宋体" w:hAnsi="宋体"/>
                <w:bCs/>
                <w:szCs w:val="21"/>
              </w:rPr>
            </w:pPr>
            <w:r>
              <w:rPr>
                <w:rFonts w:hint="eastAsia" w:ascii="宋体" w:hAnsi="宋体"/>
                <w:bCs/>
                <w:szCs w:val="21"/>
              </w:rPr>
              <w:t>4</w:t>
            </w:r>
          </w:p>
        </w:tc>
        <w:tc>
          <w:tcPr>
            <w:tcW w:w="1965" w:type="dxa"/>
            <w:vAlign w:val="center"/>
          </w:tcPr>
          <w:p>
            <w:pPr>
              <w:snapToGrid w:val="0"/>
              <w:spacing w:line="400" w:lineRule="exact"/>
              <w:jc w:val="center"/>
              <w:rPr>
                <w:rFonts w:ascii="宋体" w:hAnsi="宋体"/>
                <w:bCs/>
                <w:szCs w:val="21"/>
              </w:rPr>
            </w:pPr>
            <w:r>
              <w:rPr>
                <w:rFonts w:hint="eastAsia" w:ascii="宋体" w:hAnsi="宋体"/>
                <w:bCs/>
                <w:szCs w:val="21"/>
              </w:rPr>
              <w:t>奎河闸站</w:t>
            </w:r>
          </w:p>
        </w:tc>
        <w:tc>
          <w:tcPr>
            <w:tcW w:w="1516" w:type="dxa"/>
            <w:vAlign w:val="center"/>
          </w:tcPr>
          <w:p>
            <w:pPr>
              <w:snapToGrid w:val="0"/>
              <w:spacing w:line="400" w:lineRule="exact"/>
              <w:jc w:val="center"/>
              <w:rPr>
                <w:rFonts w:ascii="宋体" w:hAnsi="宋体"/>
                <w:bCs/>
                <w:szCs w:val="21"/>
              </w:rPr>
            </w:pPr>
          </w:p>
        </w:tc>
        <w:tc>
          <w:tcPr>
            <w:tcW w:w="1563" w:type="dxa"/>
            <w:vAlign w:val="center"/>
          </w:tcPr>
          <w:p>
            <w:pPr>
              <w:snapToGrid w:val="0"/>
              <w:spacing w:line="400" w:lineRule="exact"/>
              <w:jc w:val="center"/>
              <w:rPr>
                <w:rFonts w:ascii="宋体" w:hAnsi="宋体"/>
                <w:bCs/>
                <w:szCs w:val="21"/>
              </w:rPr>
            </w:pPr>
          </w:p>
        </w:tc>
        <w:tc>
          <w:tcPr>
            <w:tcW w:w="1507" w:type="dxa"/>
            <w:vAlign w:val="center"/>
          </w:tcPr>
          <w:p>
            <w:pPr>
              <w:snapToGrid w:val="0"/>
              <w:spacing w:line="400" w:lineRule="exact"/>
              <w:jc w:val="center"/>
              <w:rPr>
                <w:rFonts w:ascii="宋体" w:hAnsi="宋体"/>
                <w:bCs/>
                <w:szCs w:val="21"/>
              </w:rPr>
            </w:pPr>
            <w:r>
              <w:rPr>
                <w:rFonts w:hint="eastAsia" w:ascii="宋体" w:hAnsi="宋体"/>
                <w:bCs/>
                <w:szCs w:val="21"/>
              </w:rPr>
              <w:t>4030</w:t>
            </w:r>
          </w:p>
        </w:tc>
        <w:tc>
          <w:tcPr>
            <w:tcW w:w="1179" w:type="dxa"/>
            <w:vMerge w:val="continue"/>
          </w:tcPr>
          <w:p>
            <w:pPr>
              <w:snapToGrid w:val="0"/>
              <w:spacing w:line="400" w:lineRule="exact"/>
              <w:jc w:val="center"/>
              <w:rPr>
                <w:rFonts w:hint="eastAsia" w:ascii="宋体" w:hAnsi="宋体"/>
                <w:bCs/>
                <w:szCs w:val="21"/>
              </w:rPr>
            </w:pPr>
          </w:p>
        </w:tc>
        <w:tc>
          <w:tcPr>
            <w:tcW w:w="1179" w:type="dxa"/>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vAlign w:val="center"/>
          </w:tcPr>
          <w:p>
            <w:pPr>
              <w:snapToGrid w:val="0"/>
              <w:spacing w:line="400" w:lineRule="exact"/>
              <w:jc w:val="center"/>
              <w:rPr>
                <w:rFonts w:ascii="宋体" w:hAnsi="宋体"/>
                <w:bCs/>
                <w:szCs w:val="21"/>
              </w:rPr>
            </w:pPr>
            <w:r>
              <w:rPr>
                <w:rFonts w:hint="eastAsia" w:ascii="宋体" w:hAnsi="宋体"/>
                <w:bCs/>
                <w:szCs w:val="21"/>
              </w:rPr>
              <w:t>5</w:t>
            </w:r>
          </w:p>
        </w:tc>
        <w:tc>
          <w:tcPr>
            <w:tcW w:w="1965" w:type="dxa"/>
            <w:vAlign w:val="center"/>
          </w:tcPr>
          <w:p>
            <w:pPr>
              <w:snapToGrid w:val="0"/>
              <w:spacing w:line="400" w:lineRule="exact"/>
              <w:jc w:val="center"/>
              <w:rPr>
                <w:rFonts w:ascii="宋体" w:hAnsi="宋体"/>
                <w:bCs/>
                <w:szCs w:val="21"/>
              </w:rPr>
            </w:pPr>
            <w:r>
              <w:rPr>
                <w:rFonts w:hint="eastAsia" w:ascii="宋体" w:hAnsi="宋体"/>
                <w:bCs/>
                <w:szCs w:val="21"/>
              </w:rPr>
              <w:t>大龙湖</w:t>
            </w:r>
          </w:p>
        </w:tc>
        <w:tc>
          <w:tcPr>
            <w:tcW w:w="1516" w:type="dxa"/>
            <w:vAlign w:val="center"/>
          </w:tcPr>
          <w:p>
            <w:pPr>
              <w:snapToGrid w:val="0"/>
              <w:spacing w:line="400" w:lineRule="exact"/>
              <w:jc w:val="center"/>
              <w:rPr>
                <w:rFonts w:ascii="宋体" w:hAnsi="宋体"/>
                <w:bCs/>
                <w:szCs w:val="21"/>
              </w:rPr>
            </w:pPr>
          </w:p>
        </w:tc>
        <w:tc>
          <w:tcPr>
            <w:tcW w:w="1563" w:type="dxa"/>
            <w:vAlign w:val="center"/>
          </w:tcPr>
          <w:p>
            <w:pPr>
              <w:snapToGrid w:val="0"/>
              <w:spacing w:line="400" w:lineRule="exact"/>
              <w:jc w:val="center"/>
              <w:rPr>
                <w:rFonts w:ascii="宋体" w:hAnsi="宋体"/>
                <w:bCs/>
                <w:szCs w:val="21"/>
              </w:rPr>
            </w:pPr>
          </w:p>
        </w:tc>
        <w:tc>
          <w:tcPr>
            <w:tcW w:w="1507" w:type="dxa"/>
            <w:vAlign w:val="center"/>
          </w:tcPr>
          <w:p>
            <w:pPr>
              <w:snapToGrid w:val="0"/>
              <w:spacing w:line="400" w:lineRule="exact"/>
              <w:jc w:val="center"/>
              <w:rPr>
                <w:rFonts w:ascii="宋体" w:hAnsi="宋体"/>
                <w:bCs/>
                <w:szCs w:val="21"/>
              </w:rPr>
            </w:pPr>
            <w:r>
              <w:rPr>
                <w:rFonts w:hint="eastAsia" w:ascii="宋体" w:hAnsi="宋体"/>
                <w:bCs/>
                <w:szCs w:val="21"/>
              </w:rPr>
              <w:t>4538</w:t>
            </w:r>
          </w:p>
        </w:tc>
        <w:tc>
          <w:tcPr>
            <w:tcW w:w="1179" w:type="dxa"/>
            <w:vMerge w:val="continue"/>
          </w:tcPr>
          <w:p>
            <w:pPr>
              <w:snapToGrid w:val="0"/>
              <w:spacing w:line="400" w:lineRule="exact"/>
              <w:jc w:val="center"/>
              <w:rPr>
                <w:rFonts w:hint="eastAsia" w:ascii="宋体" w:hAnsi="宋体"/>
                <w:bCs/>
                <w:szCs w:val="21"/>
              </w:rPr>
            </w:pPr>
          </w:p>
        </w:tc>
        <w:tc>
          <w:tcPr>
            <w:tcW w:w="1179" w:type="dxa"/>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vAlign w:val="center"/>
          </w:tcPr>
          <w:p>
            <w:pPr>
              <w:snapToGrid w:val="0"/>
              <w:spacing w:line="400" w:lineRule="exact"/>
              <w:jc w:val="center"/>
              <w:rPr>
                <w:rFonts w:ascii="宋体" w:hAnsi="宋体"/>
                <w:bCs/>
                <w:szCs w:val="21"/>
              </w:rPr>
            </w:pPr>
            <w:r>
              <w:rPr>
                <w:rFonts w:hint="eastAsia" w:ascii="宋体" w:hAnsi="宋体"/>
                <w:bCs/>
                <w:szCs w:val="21"/>
              </w:rPr>
              <w:t>6</w:t>
            </w:r>
          </w:p>
        </w:tc>
        <w:tc>
          <w:tcPr>
            <w:tcW w:w="1965" w:type="dxa"/>
            <w:vAlign w:val="center"/>
          </w:tcPr>
          <w:p>
            <w:pPr>
              <w:snapToGrid w:val="0"/>
              <w:spacing w:line="400" w:lineRule="exact"/>
              <w:jc w:val="center"/>
              <w:rPr>
                <w:rFonts w:ascii="宋体" w:hAnsi="宋体"/>
                <w:bCs/>
                <w:szCs w:val="21"/>
              </w:rPr>
            </w:pPr>
            <w:r>
              <w:rPr>
                <w:rFonts w:hint="eastAsia" w:ascii="宋体" w:hAnsi="宋体"/>
                <w:bCs/>
                <w:szCs w:val="21"/>
              </w:rPr>
              <w:t>市区河道</w:t>
            </w:r>
          </w:p>
        </w:tc>
        <w:tc>
          <w:tcPr>
            <w:tcW w:w="1516" w:type="dxa"/>
            <w:vAlign w:val="center"/>
          </w:tcPr>
          <w:p>
            <w:pPr>
              <w:snapToGrid w:val="0"/>
              <w:spacing w:line="400" w:lineRule="exact"/>
              <w:jc w:val="center"/>
              <w:rPr>
                <w:rFonts w:ascii="宋体" w:hAnsi="宋体"/>
                <w:bCs/>
                <w:szCs w:val="21"/>
              </w:rPr>
            </w:pPr>
          </w:p>
        </w:tc>
        <w:tc>
          <w:tcPr>
            <w:tcW w:w="1563" w:type="dxa"/>
            <w:vAlign w:val="center"/>
          </w:tcPr>
          <w:p>
            <w:pPr>
              <w:snapToGrid w:val="0"/>
              <w:spacing w:line="400" w:lineRule="exact"/>
              <w:jc w:val="center"/>
              <w:rPr>
                <w:rFonts w:ascii="宋体" w:hAnsi="宋体"/>
                <w:bCs/>
                <w:szCs w:val="21"/>
              </w:rPr>
            </w:pPr>
          </w:p>
        </w:tc>
        <w:tc>
          <w:tcPr>
            <w:tcW w:w="1507" w:type="dxa"/>
            <w:vAlign w:val="center"/>
          </w:tcPr>
          <w:p>
            <w:pPr>
              <w:snapToGrid w:val="0"/>
              <w:spacing w:line="400" w:lineRule="exact"/>
              <w:jc w:val="center"/>
              <w:rPr>
                <w:rFonts w:ascii="宋体" w:hAnsi="宋体"/>
                <w:bCs/>
                <w:szCs w:val="21"/>
              </w:rPr>
            </w:pPr>
            <w:r>
              <w:rPr>
                <w:rFonts w:hint="eastAsia" w:ascii="宋体" w:hAnsi="宋体"/>
                <w:bCs/>
                <w:szCs w:val="21"/>
              </w:rPr>
              <w:t>3550</w:t>
            </w:r>
          </w:p>
        </w:tc>
        <w:tc>
          <w:tcPr>
            <w:tcW w:w="1179" w:type="dxa"/>
            <w:vMerge w:val="continue"/>
          </w:tcPr>
          <w:p>
            <w:pPr>
              <w:snapToGrid w:val="0"/>
              <w:spacing w:line="400" w:lineRule="exact"/>
              <w:jc w:val="center"/>
              <w:rPr>
                <w:rFonts w:hint="eastAsia" w:ascii="宋体" w:hAnsi="宋体"/>
                <w:bCs/>
                <w:szCs w:val="21"/>
              </w:rPr>
            </w:pPr>
          </w:p>
        </w:tc>
        <w:tc>
          <w:tcPr>
            <w:tcW w:w="1179" w:type="dxa"/>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vAlign w:val="center"/>
          </w:tcPr>
          <w:p>
            <w:pPr>
              <w:snapToGrid w:val="0"/>
              <w:spacing w:line="400" w:lineRule="exact"/>
              <w:jc w:val="center"/>
              <w:rPr>
                <w:rFonts w:ascii="宋体" w:hAnsi="宋体"/>
                <w:bCs/>
                <w:szCs w:val="21"/>
              </w:rPr>
            </w:pPr>
            <w:r>
              <w:rPr>
                <w:rFonts w:hint="eastAsia" w:ascii="宋体" w:hAnsi="宋体"/>
                <w:bCs/>
                <w:szCs w:val="21"/>
              </w:rPr>
              <w:t>7</w:t>
            </w:r>
          </w:p>
        </w:tc>
        <w:tc>
          <w:tcPr>
            <w:tcW w:w="1965" w:type="dxa"/>
            <w:vAlign w:val="center"/>
          </w:tcPr>
          <w:p>
            <w:pPr>
              <w:snapToGrid w:val="0"/>
              <w:spacing w:line="400" w:lineRule="exact"/>
              <w:jc w:val="center"/>
              <w:rPr>
                <w:rFonts w:ascii="宋体" w:hAnsi="宋体"/>
                <w:bCs/>
                <w:szCs w:val="21"/>
              </w:rPr>
            </w:pPr>
            <w:r>
              <w:rPr>
                <w:rFonts w:hint="eastAsia" w:ascii="宋体" w:hAnsi="宋体"/>
                <w:bCs/>
                <w:szCs w:val="21"/>
              </w:rPr>
              <w:t>不牢河堤防</w:t>
            </w:r>
          </w:p>
        </w:tc>
        <w:tc>
          <w:tcPr>
            <w:tcW w:w="1516" w:type="dxa"/>
            <w:vAlign w:val="center"/>
          </w:tcPr>
          <w:p>
            <w:pPr>
              <w:snapToGrid w:val="0"/>
              <w:spacing w:line="400" w:lineRule="exact"/>
              <w:jc w:val="center"/>
              <w:rPr>
                <w:rFonts w:ascii="宋体" w:hAnsi="宋体"/>
                <w:bCs/>
                <w:szCs w:val="21"/>
              </w:rPr>
            </w:pPr>
          </w:p>
        </w:tc>
        <w:tc>
          <w:tcPr>
            <w:tcW w:w="1563" w:type="dxa"/>
            <w:vAlign w:val="center"/>
          </w:tcPr>
          <w:p>
            <w:pPr>
              <w:snapToGrid w:val="0"/>
              <w:spacing w:line="400" w:lineRule="exact"/>
              <w:jc w:val="center"/>
              <w:rPr>
                <w:rFonts w:ascii="宋体" w:hAnsi="宋体"/>
                <w:bCs/>
                <w:szCs w:val="21"/>
              </w:rPr>
            </w:pPr>
          </w:p>
        </w:tc>
        <w:tc>
          <w:tcPr>
            <w:tcW w:w="1507" w:type="dxa"/>
            <w:vAlign w:val="center"/>
          </w:tcPr>
          <w:p>
            <w:pPr>
              <w:snapToGrid w:val="0"/>
              <w:spacing w:line="400" w:lineRule="exact"/>
              <w:jc w:val="center"/>
              <w:rPr>
                <w:rFonts w:ascii="宋体" w:hAnsi="宋体"/>
                <w:bCs/>
                <w:szCs w:val="21"/>
              </w:rPr>
            </w:pPr>
            <w:r>
              <w:rPr>
                <w:rFonts w:hint="eastAsia" w:ascii="宋体" w:hAnsi="宋体"/>
                <w:bCs/>
                <w:szCs w:val="21"/>
              </w:rPr>
              <w:t>6500</w:t>
            </w:r>
          </w:p>
        </w:tc>
        <w:tc>
          <w:tcPr>
            <w:tcW w:w="1179" w:type="dxa"/>
            <w:vMerge w:val="continue"/>
          </w:tcPr>
          <w:p>
            <w:pPr>
              <w:snapToGrid w:val="0"/>
              <w:spacing w:line="400" w:lineRule="exact"/>
              <w:jc w:val="center"/>
              <w:rPr>
                <w:rFonts w:hint="eastAsia" w:ascii="宋体" w:hAnsi="宋体"/>
                <w:bCs/>
                <w:szCs w:val="21"/>
              </w:rPr>
            </w:pPr>
          </w:p>
        </w:tc>
        <w:tc>
          <w:tcPr>
            <w:tcW w:w="1179" w:type="dxa"/>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vAlign w:val="center"/>
          </w:tcPr>
          <w:p>
            <w:pPr>
              <w:snapToGrid w:val="0"/>
              <w:spacing w:line="400" w:lineRule="exact"/>
              <w:jc w:val="center"/>
              <w:rPr>
                <w:rFonts w:ascii="宋体" w:hAnsi="宋体"/>
                <w:bCs/>
                <w:szCs w:val="21"/>
              </w:rPr>
            </w:pPr>
            <w:r>
              <w:rPr>
                <w:rFonts w:hint="eastAsia" w:ascii="宋体" w:hAnsi="宋体"/>
                <w:bCs/>
                <w:szCs w:val="21"/>
              </w:rPr>
              <w:t>8</w:t>
            </w:r>
          </w:p>
        </w:tc>
        <w:tc>
          <w:tcPr>
            <w:tcW w:w="1965" w:type="dxa"/>
            <w:vAlign w:val="center"/>
          </w:tcPr>
          <w:p>
            <w:pPr>
              <w:snapToGrid w:val="0"/>
              <w:spacing w:line="400" w:lineRule="exact"/>
              <w:jc w:val="center"/>
              <w:rPr>
                <w:rFonts w:ascii="宋体" w:hAnsi="宋体"/>
                <w:bCs/>
                <w:szCs w:val="21"/>
              </w:rPr>
            </w:pPr>
            <w:r>
              <w:rPr>
                <w:rFonts w:hint="eastAsia" w:ascii="宋体" w:hAnsi="宋体"/>
                <w:bCs/>
                <w:szCs w:val="21"/>
              </w:rPr>
              <w:t>抢险中心</w:t>
            </w:r>
          </w:p>
        </w:tc>
        <w:tc>
          <w:tcPr>
            <w:tcW w:w="1516" w:type="dxa"/>
            <w:vAlign w:val="center"/>
          </w:tcPr>
          <w:p>
            <w:pPr>
              <w:snapToGrid w:val="0"/>
              <w:spacing w:line="400" w:lineRule="exact"/>
              <w:jc w:val="center"/>
              <w:rPr>
                <w:rFonts w:ascii="宋体" w:hAnsi="宋体"/>
                <w:bCs/>
                <w:szCs w:val="21"/>
              </w:rPr>
            </w:pPr>
          </w:p>
        </w:tc>
        <w:tc>
          <w:tcPr>
            <w:tcW w:w="1563" w:type="dxa"/>
            <w:vAlign w:val="center"/>
          </w:tcPr>
          <w:p>
            <w:pPr>
              <w:snapToGrid w:val="0"/>
              <w:spacing w:line="400" w:lineRule="exact"/>
              <w:jc w:val="center"/>
              <w:rPr>
                <w:rFonts w:ascii="宋体" w:hAnsi="宋体"/>
                <w:bCs/>
                <w:szCs w:val="21"/>
              </w:rPr>
            </w:pPr>
          </w:p>
        </w:tc>
        <w:tc>
          <w:tcPr>
            <w:tcW w:w="1507" w:type="dxa"/>
            <w:vAlign w:val="center"/>
          </w:tcPr>
          <w:p>
            <w:pPr>
              <w:snapToGrid w:val="0"/>
              <w:spacing w:line="400" w:lineRule="exact"/>
              <w:jc w:val="center"/>
              <w:rPr>
                <w:rFonts w:ascii="宋体" w:hAnsi="宋体"/>
                <w:bCs/>
                <w:szCs w:val="21"/>
              </w:rPr>
            </w:pPr>
            <w:r>
              <w:rPr>
                <w:rFonts w:hint="eastAsia" w:ascii="宋体" w:hAnsi="宋体"/>
                <w:bCs/>
                <w:szCs w:val="21"/>
              </w:rPr>
              <w:t>/</w:t>
            </w:r>
          </w:p>
        </w:tc>
        <w:tc>
          <w:tcPr>
            <w:tcW w:w="1179" w:type="dxa"/>
          </w:tcPr>
          <w:p>
            <w:pPr>
              <w:snapToGrid w:val="0"/>
              <w:spacing w:line="400" w:lineRule="exact"/>
              <w:jc w:val="center"/>
              <w:rPr>
                <w:rFonts w:hint="eastAsia" w:ascii="宋体" w:hAnsi="宋体"/>
                <w:bCs/>
                <w:szCs w:val="21"/>
              </w:rPr>
            </w:pPr>
          </w:p>
        </w:tc>
        <w:tc>
          <w:tcPr>
            <w:tcW w:w="1179" w:type="dxa"/>
          </w:tcPr>
          <w:p>
            <w:pPr>
              <w:snapToGrid w:val="0"/>
              <w:spacing w:line="400" w:lineRule="exact"/>
              <w:rPr>
                <w:rFonts w:ascii="宋体" w:hAnsi="宋体"/>
                <w:bCs/>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6" w:type="dxa"/>
            <w:vAlign w:val="center"/>
          </w:tcPr>
          <w:p>
            <w:pPr>
              <w:snapToGrid w:val="0"/>
              <w:spacing w:line="400" w:lineRule="exact"/>
              <w:jc w:val="center"/>
              <w:rPr>
                <w:rFonts w:ascii="宋体" w:hAnsi="宋体"/>
                <w:bCs/>
                <w:szCs w:val="21"/>
              </w:rPr>
            </w:pPr>
            <w:r>
              <w:rPr>
                <w:rFonts w:hint="eastAsia" w:ascii="宋体" w:hAnsi="宋体"/>
                <w:bCs/>
                <w:szCs w:val="21"/>
              </w:rPr>
              <w:t>9</w:t>
            </w:r>
          </w:p>
        </w:tc>
        <w:tc>
          <w:tcPr>
            <w:tcW w:w="1965" w:type="dxa"/>
            <w:vAlign w:val="center"/>
          </w:tcPr>
          <w:p>
            <w:pPr>
              <w:snapToGrid w:val="0"/>
              <w:spacing w:line="400" w:lineRule="exact"/>
              <w:jc w:val="center"/>
              <w:rPr>
                <w:rFonts w:ascii="宋体" w:hAnsi="宋体"/>
                <w:bCs/>
                <w:szCs w:val="21"/>
              </w:rPr>
            </w:pPr>
            <w:r>
              <w:rPr>
                <w:rFonts w:hint="eastAsia" w:ascii="宋体" w:hAnsi="宋体"/>
                <w:bCs/>
                <w:szCs w:val="21"/>
              </w:rPr>
              <w:t>合计</w:t>
            </w:r>
          </w:p>
        </w:tc>
        <w:tc>
          <w:tcPr>
            <w:tcW w:w="5765" w:type="dxa"/>
            <w:gridSpan w:val="4"/>
            <w:vAlign w:val="center"/>
          </w:tcPr>
          <w:p>
            <w:pPr>
              <w:snapToGrid w:val="0"/>
              <w:spacing w:line="400" w:lineRule="exact"/>
              <w:jc w:val="center"/>
              <w:rPr>
                <w:rFonts w:hint="eastAsia" w:ascii="宋体" w:hAnsi="宋体"/>
                <w:bCs/>
                <w:szCs w:val="21"/>
              </w:rPr>
            </w:pPr>
            <w:r>
              <w:rPr>
                <w:rFonts w:hint="eastAsia" w:ascii="宋体" w:hAnsi="宋体"/>
                <w:bCs/>
                <w:szCs w:val="21"/>
              </w:rPr>
              <w:t>1至8项之和</w:t>
            </w:r>
          </w:p>
        </w:tc>
        <w:tc>
          <w:tcPr>
            <w:tcW w:w="1179" w:type="dxa"/>
          </w:tcPr>
          <w:p>
            <w:pPr>
              <w:snapToGrid w:val="0"/>
              <w:spacing w:line="400" w:lineRule="exact"/>
              <w:rPr>
                <w:rFonts w:ascii="宋体" w:hAnsi="宋体"/>
                <w:bCs/>
                <w:szCs w:val="21"/>
              </w:rPr>
            </w:pPr>
          </w:p>
        </w:tc>
      </w:tr>
    </w:tbl>
    <w:p/>
    <w:p/>
    <w:p/>
    <w:p/>
    <w:p/>
    <w:p/>
    <w:p/>
    <w:p>
      <w:pPr>
        <w:pStyle w:val="2"/>
        <w:ind w:left="0" w:leftChars="0" w:firstLine="0" w:firstLineChars="0"/>
      </w:pPr>
      <w:bookmarkStart w:id="0" w:name="_GoBack"/>
      <w:bookmarkEnd w:id="0"/>
    </w:p>
    <w:p>
      <w:pPr>
        <w:pStyle w:val="2"/>
      </w:pPr>
    </w:p>
    <w:p>
      <w:pPr>
        <w:pStyle w:val="86"/>
        <w:ind w:left="0" w:leftChars="0" w:firstLine="0" w:firstLineChars="0"/>
        <w:rPr>
          <w:rFonts w:ascii="宋体" w:hAnsi="宋体" w:eastAsia="宋体" w:cs="Times New Roman"/>
          <w:b/>
        </w:rPr>
      </w:pPr>
    </w:p>
    <w:sectPr>
      <w:headerReference r:id="rId4" w:type="first"/>
      <w:headerReference r:id="rId3" w:type="default"/>
      <w:footerReference r:id="rId5" w:type="default"/>
      <w:pgSz w:w="11906" w:h="16838"/>
      <w:pgMar w:top="1418" w:right="1134" w:bottom="1134" w:left="1134" w:header="851" w:footer="850" w:gutter="284"/>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Light">
    <w:panose1 w:val="02010600030101010101"/>
    <w:charset w:val="86"/>
    <w:family w:val="auto"/>
    <w:pitch w:val="default"/>
    <w:sig w:usb0="A00002BF" w:usb1="38CF7CFA" w:usb2="00000016" w:usb3="00000000" w:csb0="0004000F" w:csb1="0000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urier">
    <w:altName w:val="Courier New"/>
    <w:panose1 w:val="02070409020205020404"/>
    <w:charset w:val="00"/>
    <w:family w:val="modern"/>
    <w:pitch w:val="default"/>
    <w:sig w:usb0="00000000" w:usb1="00000000" w:usb2="00000000" w:usb3="00000000" w:csb0="00000001"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jc w:val="center"/>
      <w:rPr>
        <w:sz w:val="24"/>
        <w:szCs w:val="24"/>
      </w:rPr>
    </w:pPr>
    <w:r>
      <w:rPr>
        <w:rFonts w:hint="eastAsia"/>
        <w:sz w:val="24"/>
        <w:szCs w:val="24"/>
      </w:rPr>
      <w:t>-</w:t>
    </w:r>
    <w:r>
      <w:rPr>
        <w:sz w:val="24"/>
        <w:szCs w:val="24"/>
      </w:rPr>
      <w:fldChar w:fldCharType="begin"/>
    </w:r>
    <w:r>
      <w:rPr>
        <w:rStyle w:val="65"/>
        <w:sz w:val="24"/>
        <w:szCs w:val="24"/>
      </w:rPr>
      <w:instrText xml:space="preserve"> PAGE </w:instrText>
    </w:r>
    <w:r>
      <w:rPr>
        <w:sz w:val="24"/>
        <w:szCs w:val="24"/>
      </w:rPr>
      <w:fldChar w:fldCharType="separate"/>
    </w:r>
    <w:r>
      <w:rPr>
        <w:rStyle w:val="65"/>
        <w:sz w:val="24"/>
        <w:szCs w:val="24"/>
      </w:rPr>
      <w:t>33</w:t>
    </w:r>
    <w:r>
      <w:rPr>
        <w:sz w:val="24"/>
        <w:szCs w:val="24"/>
      </w:rPr>
      <w:fldChar w:fldCharType="end"/>
    </w:r>
    <w:r>
      <w:rPr>
        <w:rFonts w:hint="eastAsia"/>
        <w:sz w:val="24"/>
        <w:szCs w:val="24"/>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0"/>
    <w:multiLevelType w:val="singleLevel"/>
    <w:tmpl w:val="FFFFFF80"/>
    <w:lvl w:ilvl="0" w:tentative="0">
      <w:start w:val="1"/>
      <w:numFmt w:val="bullet"/>
      <w:pStyle w:val="31"/>
      <w:lvlText w:val=""/>
      <w:lvlJc w:val="left"/>
      <w:pPr>
        <w:tabs>
          <w:tab w:val="left" w:pos="2040"/>
        </w:tabs>
        <w:ind w:left="2040" w:leftChars="800" w:hanging="360" w:hangingChars="200"/>
      </w:pPr>
      <w:rPr>
        <w:rFonts w:hint="default" w:ascii="Wingdings" w:hAnsi="Wingdings"/>
      </w:rPr>
    </w:lvl>
  </w:abstractNum>
  <w:abstractNum w:abstractNumId="1">
    <w:nsid w:val="FFFFFF81"/>
    <w:multiLevelType w:val="singleLevel"/>
    <w:tmpl w:val="FFFFFF81"/>
    <w:lvl w:ilvl="0" w:tentative="0">
      <w:start w:val="1"/>
      <w:numFmt w:val="bullet"/>
      <w:pStyle w:val="14"/>
      <w:lvlText w:val=""/>
      <w:lvlJc w:val="left"/>
      <w:pPr>
        <w:tabs>
          <w:tab w:val="left" w:pos="1620"/>
        </w:tabs>
        <w:ind w:left="1620" w:leftChars="600" w:hanging="360" w:hangingChars="200"/>
      </w:pPr>
      <w:rPr>
        <w:rFonts w:hint="default" w:ascii="Wingdings" w:hAnsi="Wingdings"/>
      </w:rPr>
    </w:lvl>
  </w:abstractNum>
  <w:abstractNum w:abstractNumId="2">
    <w:nsid w:val="FFFFFF82"/>
    <w:multiLevelType w:val="singleLevel"/>
    <w:tmpl w:val="FFFFFF82"/>
    <w:lvl w:ilvl="0" w:tentative="0">
      <w:start w:val="1"/>
      <w:numFmt w:val="bullet"/>
      <w:pStyle w:val="22"/>
      <w:lvlText w:val=""/>
      <w:lvlJc w:val="left"/>
      <w:pPr>
        <w:tabs>
          <w:tab w:val="left" w:pos="1200"/>
        </w:tabs>
        <w:ind w:left="1200" w:leftChars="400" w:hanging="360" w:hangingChars="200"/>
      </w:pPr>
      <w:rPr>
        <w:rFonts w:hint="default" w:ascii="Wingdings" w:hAnsi="Wingdings"/>
      </w:rPr>
    </w:lvl>
  </w:abstractNum>
  <w:abstractNum w:abstractNumId="3">
    <w:nsid w:val="FFFFFF83"/>
    <w:multiLevelType w:val="singleLevel"/>
    <w:tmpl w:val="FFFFFF83"/>
    <w:lvl w:ilvl="0" w:tentative="0">
      <w:start w:val="1"/>
      <w:numFmt w:val="bullet"/>
      <w:pStyle w:val="26"/>
      <w:lvlText w:val=""/>
      <w:lvlJc w:val="left"/>
      <w:pPr>
        <w:tabs>
          <w:tab w:val="left" w:pos="780"/>
        </w:tabs>
        <w:ind w:left="780" w:leftChars="200" w:hanging="360" w:hangingChars="200"/>
      </w:pPr>
      <w:rPr>
        <w:rFonts w:hint="default" w:ascii="Wingdings" w:hAnsi="Wingdings"/>
      </w:rPr>
    </w:lvl>
  </w:abstractNum>
  <w:abstractNum w:abstractNumId="4">
    <w:nsid w:val="FFFFFF89"/>
    <w:multiLevelType w:val="singleLevel"/>
    <w:tmpl w:val="FFFFFF89"/>
    <w:lvl w:ilvl="0" w:tentative="0">
      <w:start w:val="1"/>
      <w:numFmt w:val="bullet"/>
      <w:pStyle w:val="17"/>
      <w:lvlText w:val=""/>
      <w:lvlJc w:val="left"/>
      <w:pPr>
        <w:tabs>
          <w:tab w:val="left" w:pos="360"/>
        </w:tabs>
        <w:ind w:left="360" w:hanging="360" w:hangingChars="200"/>
      </w:pPr>
      <w:rPr>
        <w:rFonts w:hint="default" w:ascii="Wingdings" w:hAnsi="Wingdings"/>
      </w:rPr>
    </w:lvl>
  </w:abstractNum>
  <w:abstractNum w:abstractNumId="5">
    <w:nsid w:val="1D7F375A"/>
    <w:multiLevelType w:val="multilevel"/>
    <w:tmpl w:val="1D7F375A"/>
    <w:lvl w:ilvl="0" w:tentative="0">
      <w:start w:val="1"/>
      <w:numFmt w:val="lowerLetter"/>
      <w:pStyle w:val="237"/>
      <w:lvlText w:val="%1)"/>
      <w:lvlJc w:val="left"/>
      <w:pPr>
        <w:ind w:left="453" w:hanging="453"/>
      </w:pPr>
      <w:rPr>
        <w:rFonts w:ascii="Times New Roman" w:hAnsi="Times New Roman" w:cs="Times New Roman"/>
        <w:b w:val="0"/>
        <w:bCs w:val="0"/>
        <w:i w:val="0"/>
        <w:iCs w:val="0"/>
        <w:caps w:val="0"/>
        <w:smallCaps w:val="0"/>
        <w:strike w:val="0"/>
        <w:dstrike w:val="0"/>
        <w:vanish w:val="0"/>
        <w:color w:val="000000"/>
        <w:spacing w:val="0"/>
        <w:position w:val="0"/>
        <w:u w:val="none"/>
        <w:vertAlign w:val="baseline"/>
      </w:rPr>
    </w:lvl>
    <w:lvl w:ilvl="1" w:tentative="0">
      <w:start w:val="1"/>
      <w:numFmt w:val="lowerLetter"/>
      <w:lvlText w:val="%2)"/>
      <w:lvlJc w:val="left"/>
      <w:pPr>
        <w:tabs>
          <w:tab w:val="left" w:pos="446"/>
        </w:tabs>
        <w:ind w:left="453" w:hanging="453"/>
      </w:pPr>
      <w:rPr>
        <w:rFonts w:hint="eastAsia"/>
      </w:rPr>
    </w:lvl>
    <w:lvl w:ilvl="2" w:tentative="0">
      <w:start w:val="1"/>
      <w:numFmt w:val="lowerRoman"/>
      <w:lvlText w:val="%3."/>
      <w:lvlJc w:val="right"/>
      <w:pPr>
        <w:tabs>
          <w:tab w:val="left" w:pos="446"/>
        </w:tabs>
        <w:ind w:left="453" w:hanging="453"/>
      </w:pPr>
      <w:rPr>
        <w:rFonts w:hint="eastAsia"/>
      </w:rPr>
    </w:lvl>
    <w:lvl w:ilvl="3" w:tentative="0">
      <w:start w:val="1"/>
      <w:numFmt w:val="decimal"/>
      <w:lvlText w:val="%4."/>
      <w:lvlJc w:val="left"/>
      <w:pPr>
        <w:tabs>
          <w:tab w:val="left" w:pos="446"/>
        </w:tabs>
        <w:ind w:left="453" w:hanging="453"/>
      </w:pPr>
      <w:rPr>
        <w:rFonts w:hint="eastAsia"/>
      </w:rPr>
    </w:lvl>
    <w:lvl w:ilvl="4" w:tentative="0">
      <w:start w:val="1"/>
      <w:numFmt w:val="lowerLetter"/>
      <w:lvlText w:val="%5)"/>
      <w:lvlJc w:val="left"/>
      <w:pPr>
        <w:tabs>
          <w:tab w:val="left" w:pos="446"/>
        </w:tabs>
        <w:ind w:left="453" w:hanging="453"/>
      </w:pPr>
      <w:rPr>
        <w:rFonts w:hint="eastAsia"/>
      </w:rPr>
    </w:lvl>
    <w:lvl w:ilvl="5" w:tentative="0">
      <w:start w:val="1"/>
      <w:numFmt w:val="lowerRoman"/>
      <w:lvlText w:val="%6."/>
      <w:lvlJc w:val="right"/>
      <w:pPr>
        <w:tabs>
          <w:tab w:val="left" w:pos="446"/>
        </w:tabs>
        <w:ind w:left="453" w:hanging="453"/>
      </w:pPr>
      <w:rPr>
        <w:rFonts w:hint="eastAsia"/>
      </w:rPr>
    </w:lvl>
    <w:lvl w:ilvl="6" w:tentative="0">
      <w:start w:val="1"/>
      <w:numFmt w:val="decimal"/>
      <w:lvlText w:val="%7."/>
      <w:lvlJc w:val="left"/>
      <w:pPr>
        <w:tabs>
          <w:tab w:val="left" w:pos="446"/>
        </w:tabs>
        <w:ind w:left="453" w:hanging="453"/>
      </w:pPr>
      <w:rPr>
        <w:rFonts w:hint="eastAsia"/>
      </w:rPr>
    </w:lvl>
    <w:lvl w:ilvl="7" w:tentative="0">
      <w:start w:val="1"/>
      <w:numFmt w:val="lowerLetter"/>
      <w:lvlText w:val="%8)"/>
      <w:lvlJc w:val="left"/>
      <w:pPr>
        <w:tabs>
          <w:tab w:val="left" w:pos="446"/>
        </w:tabs>
        <w:ind w:left="453" w:hanging="453"/>
      </w:pPr>
      <w:rPr>
        <w:rFonts w:hint="eastAsia"/>
      </w:rPr>
    </w:lvl>
    <w:lvl w:ilvl="8" w:tentative="0">
      <w:start w:val="1"/>
      <w:numFmt w:val="lowerRoman"/>
      <w:lvlText w:val="%9."/>
      <w:lvlJc w:val="right"/>
      <w:pPr>
        <w:tabs>
          <w:tab w:val="left" w:pos="446"/>
        </w:tabs>
        <w:ind w:left="453" w:hanging="453"/>
      </w:pPr>
      <w:rPr>
        <w:rFonts w:hint="eastAsia"/>
      </w:rPr>
    </w:lvl>
  </w:abstractNum>
  <w:num w:numId="1">
    <w:abstractNumId w:val="1"/>
  </w:num>
  <w:num w:numId="2">
    <w:abstractNumId w:val="4"/>
  </w:num>
  <w:num w:numId="3">
    <w:abstractNumId w:val="2"/>
  </w:num>
  <w:num w:numId="4">
    <w:abstractNumId w:val="3"/>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F697C"/>
    <w:rsid w:val="000010C7"/>
    <w:rsid w:val="0000142D"/>
    <w:rsid w:val="00001494"/>
    <w:rsid w:val="00001B1B"/>
    <w:rsid w:val="00002765"/>
    <w:rsid w:val="000028B4"/>
    <w:rsid w:val="0000303F"/>
    <w:rsid w:val="00004193"/>
    <w:rsid w:val="00005CBA"/>
    <w:rsid w:val="00005DBF"/>
    <w:rsid w:val="00006BD7"/>
    <w:rsid w:val="000104FD"/>
    <w:rsid w:val="00010D1A"/>
    <w:rsid w:val="00012324"/>
    <w:rsid w:val="000133FD"/>
    <w:rsid w:val="00013A08"/>
    <w:rsid w:val="00014AA2"/>
    <w:rsid w:val="0001541A"/>
    <w:rsid w:val="0001636B"/>
    <w:rsid w:val="00016480"/>
    <w:rsid w:val="000164A7"/>
    <w:rsid w:val="00016BC7"/>
    <w:rsid w:val="000177A2"/>
    <w:rsid w:val="00017CCD"/>
    <w:rsid w:val="00020AAF"/>
    <w:rsid w:val="00022520"/>
    <w:rsid w:val="000231D0"/>
    <w:rsid w:val="000232A6"/>
    <w:rsid w:val="00023A56"/>
    <w:rsid w:val="00023B16"/>
    <w:rsid w:val="00024368"/>
    <w:rsid w:val="000246BB"/>
    <w:rsid w:val="00024D3D"/>
    <w:rsid w:val="000256D1"/>
    <w:rsid w:val="00025749"/>
    <w:rsid w:val="00026190"/>
    <w:rsid w:val="0002759D"/>
    <w:rsid w:val="00030B15"/>
    <w:rsid w:val="000315C0"/>
    <w:rsid w:val="00031A9A"/>
    <w:rsid w:val="000342BC"/>
    <w:rsid w:val="000344ED"/>
    <w:rsid w:val="00034F50"/>
    <w:rsid w:val="00035316"/>
    <w:rsid w:val="00035DDB"/>
    <w:rsid w:val="00037D26"/>
    <w:rsid w:val="00040FA3"/>
    <w:rsid w:val="0004118C"/>
    <w:rsid w:val="00042660"/>
    <w:rsid w:val="00044393"/>
    <w:rsid w:val="00044615"/>
    <w:rsid w:val="000469FD"/>
    <w:rsid w:val="000472A2"/>
    <w:rsid w:val="00047409"/>
    <w:rsid w:val="000475A4"/>
    <w:rsid w:val="00047BF4"/>
    <w:rsid w:val="00047CA9"/>
    <w:rsid w:val="00050D18"/>
    <w:rsid w:val="00052666"/>
    <w:rsid w:val="000530BA"/>
    <w:rsid w:val="000531EF"/>
    <w:rsid w:val="00053EB1"/>
    <w:rsid w:val="00053FD0"/>
    <w:rsid w:val="00054100"/>
    <w:rsid w:val="000543EF"/>
    <w:rsid w:val="00054C7A"/>
    <w:rsid w:val="00055452"/>
    <w:rsid w:val="00055A20"/>
    <w:rsid w:val="00057E88"/>
    <w:rsid w:val="000610C8"/>
    <w:rsid w:val="00061542"/>
    <w:rsid w:val="00061674"/>
    <w:rsid w:val="000623CC"/>
    <w:rsid w:val="000650AD"/>
    <w:rsid w:val="00065125"/>
    <w:rsid w:val="00065CBB"/>
    <w:rsid w:val="000661A4"/>
    <w:rsid w:val="00066A1E"/>
    <w:rsid w:val="00066B1A"/>
    <w:rsid w:val="00066DA1"/>
    <w:rsid w:val="000673EA"/>
    <w:rsid w:val="00067A00"/>
    <w:rsid w:val="000708D4"/>
    <w:rsid w:val="0007107F"/>
    <w:rsid w:val="00071538"/>
    <w:rsid w:val="000720EA"/>
    <w:rsid w:val="0007670B"/>
    <w:rsid w:val="00076E6E"/>
    <w:rsid w:val="000824B1"/>
    <w:rsid w:val="000835C4"/>
    <w:rsid w:val="00083845"/>
    <w:rsid w:val="00083C83"/>
    <w:rsid w:val="0008426E"/>
    <w:rsid w:val="000848B2"/>
    <w:rsid w:val="00084960"/>
    <w:rsid w:val="00084ECC"/>
    <w:rsid w:val="000903C9"/>
    <w:rsid w:val="0009071C"/>
    <w:rsid w:val="000911AC"/>
    <w:rsid w:val="00091F8B"/>
    <w:rsid w:val="00092A1A"/>
    <w:rsid w:val="00092C5F"/>
    <w:rsid w:val="000943DB"/>
    <w:rsid w:val="00094475"/>
    <w:rsid w:val="00094E20"/>
    <w:rsid w:val="00094FBF"/>
    <w:rsid w:val="00095141"/>
    <w:rsid w:val="00095285"/>
    <w:rsid w:val="0009664A"/>
    <w:rsid w:val="00097CC3"/>
    <w:rsid w:val="000A0977"/>
    <w:rsid w:val="000A0E7F"/>
    <w:rsid w:val="000A1B7F"/>
    <w:rsid w:val="000A1FDC"/>
    <w:rsid w:val="000A1FE2"/>
    <w:rsid w:val="000A2A24"/>
    <w:rsid w:val="000A37A0"/>
    <w:rsid w:val="000A4AD6"/>
    <w:rsid w:val="000A5006"/>
    <w:rsid w:val="000A63D9"/>
    <w:rsid w:val="000A6E61"/>
    <w:rsid w:val="000A7034"/>
    <w:rsid w:val="000A7741"/>
    <w:rsid w:val="000A7908"/>
    <w:rsid w:val="000A7DE6"/>
    <w:rsid w:val="000B081F"/>
    <w:rsid w:val="000B166B"/>
    <w:rsid w:val="000B36C5"/>
    <w:rsid w:val="000B3AA7"/>
    <w:rsid w:val="000B5257"/>
    <w:rsid w:val="000B57B4"/>
    <w:rsid w:val="000B580A"/>
    <w:rsid w:val="000B659B"/>
    <w:rsid w:val="000B783D"/>
    <w:rsid w:val="000B7873"/>
    <w:rsid w:val="000C1037"/>
    <w:rsid w:val="000C1F68"/>
    <w:rsid w:val="000C3C40"/>
    <w:rsid w:val="000C3E50"/>
    <w:rsid w:val="000C4DC0"/>
    <w:rsid w:val="000C571A"/>
    <w:rsid w:val="000C592C"/>
    <w:rsid w:val="000C6521"/>
    <w:rsid w:val="000C7FF5"/>
    <w:rsid w:val="000D152B"/>
    <w:rsid w:val="000D19F7"/>
    <w:rsid w:val="000D2B5D"/>
    <w:rsid w:val="000D3314"/>
    <w:rsid w:val="000D529E"/>
    <w:rsid w:val="000D5E0C"/>
    <w:rsid w:val="000D5F3B"/>
    <w:rsid w:val="000E070D"/>
    <w:rsid w:val="000E0E66"/>
    <w:rsid w:val="000E0FB5"/>
    <w:rsid w:val="000E1B62"/>
    <w:rsid w:val="000E55B4"/>
    <w:rsid w:val="000E5AEA"/>
    <w:rsid w:val="000E71CA"/>
    <w:rsid w:val="000E7269"/>
    <w:rsid w:val="000F09D4"/>
    <w:rsid w:val="000F0DDE"/>
    <w:rsid w:val="000F697C"/>
    <w:rsid w:val="000F79F4"/>
    <w:rsid w:val="00102337"/>
    <w:rsid w:val="00102608"/>
    <w:rsid w:val="001026F7"/>
    <w:rsid w:val="00103F11"/>
    <w:rsid w:val="00104DA2"/>
    <w:rsid w:val="00104EB0"/>
    <w:rsid w:val="001059B2"/>
    <w:rsid w:val="00106D99"/>
    <w:rsid w:val="00107433"/>
    <w:rsid w:val="00107FDE"/>
    <w:rsid w:val="00111C33"/>
    <w:rsid w:val="0011314D"/>
    <w:rsid w:val="00114548"/>
    <w:rsid w:val="0011699C"/>
    <w:rsid w:val="00120CA2"/>
    <w:rsid w:val="00120E7E"/>
    <w:rsid w:val="00121A4B"/>
    <w:rsid w:val="00124437"/>
    <w:rsid w:val="00124644"/>
    <w:rsid w:val="00125A68"/>
    <w:rsid w:val="00125D43"/>
    <w:rsid w:val="00127125"/>
    <w:rsid w:val="00127229"/>
    <w:rsid w:val="0012783A"/>
    <w:rsid w:val="00130221"/>
    <w:rsid w:val="00130BF7"/>
    <w:rsid w:val="00130D9A"/>
    <w:rsid w:val="00131A5D"/>
    <w:rsid w:val="00132A3A"/>
    <w:rsid w:val="00132B5C"/>
    <w:rsid w:val="00133C4F"/>
    <w:rsid w:val="0013534E"/>
    <w:rsid w:val="001369B1"/>
    <w:rsid w:val="00140A1F"/>
    <w:rsid w:val="001428DF"/>
    <w:rsid w:val="00142AFA"/>
    <w:rsid w:val="00143A3D"/>
    <w:rsid w:val="00143C79"/>
    <w:rsid w:val="00144D42"/>
    <w:rsid w:val="0014554A"/>
    <w:rsid w:val="00146950"/>
    <w:rsid w:val="00146F24"/>
    <w:rsid w:val="00147A26"/>
    <w:rsid w:val="00150E53"/>
    <w:rsid w:val="001532B8"/>
    <w:rsid w:val="00153886"/>
    <w:rsid w:val="001556D5"/>
    <w:rsid w:val="00155724"/>
    <w:rsid w:val="00155768"/>
    <w:rsid w:val="0015640D"/>
    <w:rsid w:val="00156DDB"/>
    <w:rsid w:val="00156DDF"/>
    <w:rsid w:val="00160376"/>
    <w:rsid w:val="001603B5"/>
    <w:rsid w:val="00160DE3"/>
    <w:rsid w:val="0016188E"/>
    <w:rsid w:val="00162CC3"/>
    <w:rsid w:val="00163882"/>
    <w:rsid w:val="00164C16"/>
    <w:rsid w:val="001650E9"/>
    <w:rsid w:val="00165AAC"/>
    <w:rsid w:val="00167892"/>
    <w:rsid w:val="00170C0B"/>
    <w:rsid w:val="00171162"/>
    <w:rsid w:val="00176B0A"/>
    <w:rsid w:val="00177A6C"/>
    <w:rsid w:val="00180306"/>
    <w:rsid w:val="001804F7"/>
    <w:rsid w:val="0018077E"/>
    <w:rsid w:val="00180FB8"/>
    <w:rsid w:val="00181E3F"/>
    <w:rsid w:val="001823AE"/>
    <w:rsid w:val="001826EE"/>
    <w:rsid w:val="001829CE"/>
    <w:rsid w:val="001833D8"/>
    <w:rsid w:val="0018350E"/>
    <w:rsid w:val="00183882"/>
    <w:rsid w:val="0018431B"/>
    <w:rsid w:val="00190957"/>
    <w:rsid w:val="00191F29"/>
    <w:rsid w:val="00192411"/>
    <w:rsid w:val="001926E2"/>
    <w:rsid w:val="00194390"/>
    <w:rsid w:val="001952DB"/>
    <w:rsid w:val="00195396"/>
    <w:rsid w:val="00195F0F"/>
    <w:rsid w:val="00196293"/>
    <w:rsid w:val="00197A39"/>
    <w:rsid w:val="00197F34"/>
    <w:rsid w:val="001A0164"/>
    <w:rsid w:val="001A13E3"/>
    <w:rsid w:val="001A1BC9"/>
    <w:rsid w:val="001A1F42"/>
    <w:rsid w:val="001A2A4B"/>
    <w:rsid w:val="001A386B"/>
    <w:rsid w:val="001A4961"/>
    <w:rsid w:val="001A53E6"/>
    <w:rsid w:val="001A5798"/>
    <w:rsid w:val="001A58C3"/>
    <w:rsid w:val="001A639A"/>
    <w:rsid w:val="001A661C"/>
    <w:rsid w:val="001A767D"/>
    <w:rsid w:val="001B0EE0"/>
    <w:rsid w:val="001B1455"/>
    <w:rsid w:val="001B1E92"/>
    <w:rsid w:val="001B25DD"/>
    <w:rsid w:val="001B4F54"/>
    <w:rsid w:val="001B52EE"/>
    <w:rsid w:val="001B5E54"/>
    <w:rsid w:val="001B6943"/>
    <w:rsid w:val="001B723F"/>
    <w:rsid w:val="001C07BD"/>
    <w:rsid w:val="001C12D4"/>
    <w:rsid w:val="001C278C"/>
    <w:rsid w:val="001C2CA1"/>
    <w:rsid w:val="001C3099"/>
    <w:rsid w:val="001C4186"/>
    <w:rsid w:val="001C4439"/>
    <w:rsid w:val="001C46CF"/>
    <w:rsid w:val="001C5187"/>
    <w:rsid w:val="001C590F"/>
    <w:rsid w:val="001C6AA6"/>
    <w:rsid w:val="001C6C7F"/>
    <w:rsid w:val="001C6F24"/>
    <w:rsid w:val="001D0193"/>
    <w:rsid w:val="001D0A25"/>
    <w:rsid w:val="001D16B3"/>
    <w:rsid w:val="001D1F30"/>
    <w:rsid w:val="001D4F02"/>
    <w:rsid w:val="001D5EA1"/>
    <w:rsid w:val="001D7FF2"/>
    <w:rsid w:val="001E09F6"/>
    <w:rsid w:val="001E0A43"/>
    <w:rsid w:val="001E1224"/>
    <w:rsid w:val="001E46BF"/>
    <w:rsid w:val="001E484C"/>
    <w:rsid w:val="001E4FDD"/>
    <w:rsid w:val="001E5507"/>
    <w:rsid w:val="001E5CF0"/>
    <w:rsid w:val="001E5E18"/>
    <w:rsid w:val="001E62E0"/>
    <w:rsid w:val="001F004B"/>
    <w:rsid w:val="001F08F6"/>
    <w:rsid w:val="001F160D"/>
    <w:rsid w:val="001F17FD"/>
    <w:rsid w:val="001F1A09"/>
    <w:rsid w:val="001F21DC"/>
    <w:rsid w:val="001F2A5D"/>
    <w:rsid w:val="001F2DB2"/>
    <w:rsid w:val="001F5330"/>
    <w:rsid w:val="001F62A5"/>
    <w:rsid w:val="001F6607"/>
    <w:rsid w:val="001F6CE3"/>
    <w:rsid w:val="002004BB"/>
    <w:rsid w:val="0020072C"/>
    <w:rsid w:val="00200BAF"/>
    <w:rsid w:val="00200C30"/>
    <w:rsid w:val="00202137"/>
    <w:rsid w:val="0020292B"/>
    <w:rsid w:val="002033D3"/>
    <w:rsid w:val="002041A6"/>
    <w:rsid w:val="00204A74"/>
    <w:rsid w:val="00204BE6"/>
    <w:rsid w:val="00206C86"/>
    <w:rsid w:val="00206F66"/>
    <w:rsid w:val="0020739F"/>
    <w:rsid w:val="00211A70"/>
    <w:rsid w:val="00211B1C"/>
    <w:rsid w:val="002129D0"/>
    <w:rsid w:val="00213F9F"/>
    <w:rsid w:val="00215234"/>
    <w:rsid w:val="00216524"/>
    <w:rsid w:val="002175B3"/>
    <w:rsid w:val="00217627"/>
    <w:rsid w:val="00220F94"/>
    <w:rsid w:val="002218C4"/>
    <w:rsid w:val="002225F2"/>
    <w:rsid w:val="0022302B"/>
    <w:rsid w:val="00223377"/>
    <w:rsid w:val="00223A6B"/>
    <w:rsid w:val="00224EF2"/>
    <w:rsid w:val="002258EF"/>
    <w:rsid w:val="002261A6"/>
    <w:rsid w:val="00231B8E"/>
    <w:rsid w:val="00231D97"/>
    <w:rsid w:val="0023294C"/>
    <w:rsid w:val="00232DD4"/>
    <w:rsid w:val="00233BE1"/>
    <w:rsid w:val="002345C0"/>
    <w:rsid w:val="00234979"/>
    <w:rsid w:val="0023519D"/>
    <w:rsid w:val="00235B71"/>
    <w:rsid w:val="002362A6"/>
    <w:rsid w:val="0023651F"/>
    <w:rsid w:val="00236AD4"/>
    <w:rsid w:val="00240882"/>
    <w:rsid w:val="00240E78"/>
    <w:rsid w:val="00241754"/>
    <w:rsid w:val="0024219F"/>
    <w:rsid w:val="00242A10"/>
    <w:rsid w:val="00242C46"/>
    <w:rsid w:val="002447B6"/>
    <w:rsid w:val="00244AEB"/>
    <w:rsid w:val="00245A72"/>
    <w:rsid w:val="00245AE6"/>
    <w:rsid w:val="00247363"/>
    <w:rsid w:val="00247C41"/>
    <w:rsid w:val="00250764"/>
    <w:rsid w:val="00251AE6"/>
    <w:rsid w:val="00252306"/>
    <w:rsid w:val="00255C06"/>
    <w:rsid w:val="00255C94"/>
    <w:rsid w:val="002560E7"/>
    <w:rsid w:val="0025710D"/>
    <w:rsid w:val="0025739B"/>
    <w:rsid w:val="00257564"/>
    <w:rsid w:val="00257DBF"/>
    <w:rsid w:val="00257E27"/>
    <w:rsid w:val="00257F31"/>
    <w:rsid w:val="00260835"/>
    <w:rsid w:val="002609B1"/>
    <w:rsid w:val="002635C3"/>
    <w:rsid w:val="0026449A"/>
    <w:rsid w:val="00265281"/>
    <w:rsid w:val="00265A3B"/>
    <w:rsid w:val="002671A2"/>
    <w:rsid w:val="00267D9A"/>
    <w:rsid w:val="00271F83"/>
    <w:rsid w:val="00273037"/>
    <w:rsid w:val="00273339"/>
    <w:rsid w:val="0027347D"/>
    <w:rsid w:val="002738B1"/>
    <w:rsid w:val="00274116"/>
    <w:rsid w:val="002745C4"/>
    <w:rsid w:val="00274889"/>
    <w:rsid w:val="00274E2D"/>
    <w:rsid w:val="002768E6"/>
    <w:rsid w:val="00277A72"/>
    <w:rsid w:val="002803D9"/>
    <w:rsid w:val="0028111D"/>
    <w:rsid w:val="002818D3"/>
    <w:rsid w:val="002824ED"/>
    <w:rsid w:val="00283607"/>
    <w:rsid w:val="0028540B"/>
    <w:rsid w:val="00286D8B"/>
    <w:rsid w:val="0029021D"/>
    <w:rsid w:val="00290267"/>
    <w:rsid w:val="002903D9"/>
    <w:rsid w:val="00293013"/>
    <w:rsid w:val="002930F7"/>
    <w:rsid w:val="00293324"/>
    <w:rsid w:val="002950AF"/>
    <w:rsid w:val="00295980"/>
    <w:rsid w:val="00295B91"/>
    <w:rsid w:val="002972D3"/>
    <w:rsid w:val="002A1B2C"/>
    <w:rsid w:val="002A247A"/>
    <w:rsid w:val="002A2FE0"/>
    <w:rsid w:val="002A333E"/>
    <w:rsid w:val="002A5E44"/>
    <w:rsid w:val="002A6A1C"/>
    <w:rsid w:val="002A7D5C"/>
    <w:rsid w:val="002B0288"/>
    <w:rsid w:val="002B0E99"/>
    <w:rsid w:val="002B1287"/>
    <w:rsid w:val="002B1442"/>
    <w:rsid w:val="002B4BDE"/>
    <w:rsid w:val="002B5FDC"/>
    <w:rsid w:val="002B64D3"/>
    <w:rsid w:val="002B799F"/>
    <w:rsid w:val="002B7F11"/>
    <w:rsid w:val="002C1D48"/>
    <w:rsid w:val="002C20AF"/>
    <w:rsid w:val="002C2A81"/>
    <w:rsid w:val="002C2F36"/>
    <w:rsid w:val="002C341A"/>
    <w:rsid w:val="002C45A0"/>
    <w:rsid w:val="002C4F7A"/>
    <w:rsid w:val="002C52FA"/>
    <w:rsid w:val="002C61AA"/>
    <w:rsid w:val="002C723E"/>
    <w:rsid w:val="002D0212"/>
    <w:rsid w:val="002D050B"/>
    <w:rsid w:val="002D0F6B"/>
    <w:rsid w:val="002D2087"/>
    <w:rsid w:val="002D255C"/>
    <w:rsid w:val="002D2617"/>
    <w:rsid w:val="002D26BF"/>
    <w:rsid w:val="002D4531"/>
    <w:rsid w:val="002D476D"/>
    <w:rsid w:val="002D4DA5"/>
    <w:rsid w:val="002D5EE7"/>
    <w:rsid w:val="002D7076"/>
    <w:rsid w:val="002D769B"/>
    <w:rsid w:val="002D798E"/>
    <w:rsid w:val="002E07CA"/>
    <w:rsid w:val="002E0E3A"/>
    <w:rsid w:val="002E1B7F"/>
    <w:rsid w:val="002E1EF7"/>
    <w:rsid w:val="002E2511"/>
    <w:rsid w:val="002E2F5C"/>
    <w:rsid w:val="002E3AF4"/>
    <w:rsid w:val="002E69FE"/>
    <w:rsid w:val="002E70A2"/>
    <w:rsid w:val="002E7DA7"/>
    <w:rsid w:val="002F05D5"/>
    <w:rsid w:val="002F1C07"/>
    <w:rsid w:val="002F21E3"/>
    <w:rsid w:val="002F2AEE"/>
    <w:rsid w:val="002F4A2F"/>
    <w:rsid w:val="002F4A7F"/>
    <w:rsid w:val="002F4AE5"/>
    <w:rsid w:val="002F4E28"/>
    <w:rsid w:val="002F509A"/>
    <w:rsid w:val="002F60FD"/>
    <w:rsid w:val="002F72A6"/>
    <w:rsid w:val="00300201"/>
    <w:rsid w:val="00301E70"/>
    <w:rsid w:val="00301E8B"/>
    <w:rsid w:val="00302566"/>
    <w:rsid w:val="00302B23"/>
    <w:rsid w:val="00302E35"/>
    <w:rsid w:val="0030372A"/>
    <w:rsid w:val="00303CBE"/>
    <w:rsid w:val="003059D9"/>
    <w:rsid w:val="00305A90"/>
    <w:rsid w:val="00306AA1"/>
    <w:rsid w:val="003101F3"/>
    <w:rsid w:val="003102FB"/>
    <w:rsid w:val="00310AD0"/>
    <w:rsid w:val="00310FEF"/>
    <w:rsid w:val="0031289C"/>
    <w:rsid w:val="003132C2"/>
    <w:rsid w:val="0031407F"/>
    <w:rsid w:val="00315965"/>
    <w:rsid w:val="00315BDB"/>
    <w:rsid w:val="00320697"/>
    <w:rsid w:val="00320C12"/>
    <w:rsid w:val="00320EEF"/>
    <w:rsid w:val="003211D2"/>
    <w:rsid w:val="0032142B"/>
    <w:rsid w:val="00321B86"/>
    <w:rsid w:val="003233E5"/>
    <w:rsid w:val="003238EE"/>
    <w:rsid w:val="00323B41"/>
    <w:rsid w:val="00323F05"/>
    <w:rsid w:val="00324ADA"/>
    <w:rsid w:val="00325193"/>
    <w:rsid w:val="003265F5"/>
    <w:rsid w:val="00326E58"/>
    <w:rsid w:val="003271BA"/>
    <w:rsid w:val="00330421"/>
    <w:rsid w:val="00330761"/>
    <w:rsid w:val="00330BE9"/>
    <w:rsid w:val="00331D00"/>
    <w:rsid w:val="003337A6"/>
    <w:rsid w:val="00335DEB"/>
    <w:rsid w:val="0033662E"/>
    <w:rsid w:val="003402D6"/>
    <w:rsid w:val="00343335"/>
    <w:rsid w:val="00345128"/>
    <w:rsid w:val="003464DC"/>
    <w:rsid w:val="00346A81"/>
    <w:rsid w:val="00347491"/>
    <w:rsid w:val="00347F7B"/>
    <w:rsid w:val="00350057"/>
    <w:rsid w:val="00351F05"/>
    <w:rsid w:val="00351F37"/>
    <w:rsid w:val="00351FB1"/>
    <w:rsid w:val="0035274A"/>
    <w:rsid w:val="003538E5"/>
    <w:rsid w:val="00353C62"/>
    <w:rsid w:val="00353D1F"/>
    <w:rsid w:val="00354D34"/>
    <w:rsid w:val="00355D66"/>
    <w:rsid w:val="00356780"/>
    <w:rsid w:val="00360BCB"/>
    <w:rsid w:val="00360F1D"/>
    <w:rsid w:val="0036119C"/>
    <w:rsid w:val="003618B7"/>
    <w:rsid w:val="0036250C"/>
    <w:rsid w:val="003626EC"/>
    <w:rsid w:val="003645BD"/>
    <w:rsid w:val="003649CB"/>
    <w:rsid w:val="0036631A"/>
    <w:rsid w:val="003663ED"/>
    <w:rsid w:val="0036717D"/>
    <w:rsid w:val="00367E85"/>
    <w:rsid w:val="00370CA7"/>
    <w:rsid w:val="00371EEB"/>
    <w:rsid w:val="00373198"/>
    <w:rsid w:val="0037335E"/>
    <w:rsid w:val="0037337F"/>
    <w:rsid w:val="003739CD"/>
    <w:rsid w:val="00374523"/>
    <w:rsid w:val="00375B8F"/>
    <w:rsid w:val="003766B3"/>
    <w:rsid w:val="00376A4C"/>
    <w:rsid w:val="003772B4"/>
    <w:rsid w:val="0037778C"/>
    <w:rsid w:val="00377C6D"/>
    <w:rsid w:val="00377C94"/>
    <w:rsid w:val="00377CAF"/>
    <w:rsid w:val="003809BB"/>
    <w:rsid w:val="00381865"/>
    <w:rsid w:val="0038248A"/>
    <w:rsid w:val="00382662"/>
    <w:rsid w:val="003831BE"/>
    <w:rsid w:val="00383E6F"/>
    <w:rsid w:val="0038466A"/>
    <w:rsid w:val="0039028A"/>
    <w:rsid w:val="00390D36"/>
    <w:rsid w:val="003911A7"/>
    <w:rsid w:val="0039164F"/>
    <w:rsid w:val="0039221A"/>
    <w:rsid w:val="00392423"/>
    <w:rsid w:val="0039294A"/>
    <w:rsid w:val="003934C5"/>
    <w:rsid w:val="00393EE7"/>
    <w:rsid w:val="00396357"/>
    <w:rsid w:val="003965FF"/>
    <w:rsid w:val="00396FE3"/>
    <w:rsid w:val="003975C7"/>
    <w:rsid w:val="0039776A"/>
    <w:rsid w:val="00397CF2"/>
    <w:rsid w:val="003A0689"/>
    <w:rsid w:val="003A08EA"/>
    <w:rsid w:val="003A1CA0"/>
    <w:rsid w:val="003A223E"/>
    <w:rsid w:val="003A3492"/>
    <w:rsid w:val="003A48CD"/>
    <w:rsid w:val="003A4C45"/>
    <w:rsid w:val="003A504F"/>
    <w:rsid w:val="003A5C98"/>
    <w:rsid w:val="003B0076"/>
    <w:rsid w:val="003B02AA"/>
    <w:rsid w:val="003B0545"/>
    <w:rsid w:val="003B18B7"/>
    <w:rsid w:val="003B269B"/>
    <w:rsid w:val="003B2B22"/>
    <w:rsid w:val="003B3395"/>
    <w:rsid w:val="003B3454"/>
    <w:rsid w:val="003B388F"/>
    <w:rsid w:val="003B4F7F"/>
    <w:rsid w:val="003B512A"/>
    <w:rsid w:val="003B579D"/>
    <w:rsid w:val="003B7268"/>
    <w:rsid w:val="003C108E"/>
    <w:rsid w:val="003C1094"/>
    <w:rsid w:val="003C31D0"/>
    <w:rsid w:val="003C442F"/>
    <w:rsid w:val="003C5495"/>
    <w:rsid w:val="003C576B"/>
    <w:rsid w:val="003C5BBB"/>
    <w:rsid w:val="003D0538"/>
    <w:rsid w:val="003D0778"/>
    <w:rsid w:val="003D0BEA"/>
    <w:rsid w:val="003D0C67"/>
    <w:rsid w:val="003D0CEA"/>
    <w:rsid w:val="003D1B26"/>
    <w:rsid w:val="003D2153"/>
    <w:rsid w:val="003D2A9D"/>
    <w:rsid w:val="003D2CAC"/>
    <w:rsid w:val="003D4279"/>
    <w:rsid w:val="003D43E8"/>
    <w:rsid w:val="003D498D"/>
    <w:rsid w:val="003D5A0F"/>
    <w:rsid w:val="003D7596"/>
    <w:rsid w:val="003D7E88"/>
    <w:rsid w:val="003E0294"/>
    <w:rsid w:val="003E140A"/>
    <w:rsid w:val="003E181E"/>
    <w:rsid w:val="003E1D55"/>
    <w:rsid w:val="003E338E"/>
    <w:rsid w:val="003E3536"/>
    <w:rsid w:val="003E3B94"/>
    <w:rsid w:val="003E533C"/>
    <w:rsid w:val="003E553C"/>
    <w:rsid w:val="003E5C18"/>
    <w:rsid w:val="003E649C"/>
    <w:rsid w:val="003E790C"/>
    <w:rsid w:val="003F010D"/>
    <w:rsid w:val="003F0DC2"/>
    <w:rsid w:val="003F1639"/>
    <w:rsid w:val="003F1DAF"/>
    <w:rsid w:val="003F4DD7"/>
    <w:rsid w:val="003F55D5"/>
    <w:rsid w:val="003F76EA"/>
    <w:rsid w:val="003F7975"/>
    <w:rsid w:val="003F7D5D"/>
    <w:rsid w:val="004027B4"/>
    <w:rsid w:val="004027CC"/>
    <w:rsid w:val="00402C3E"/>
    <w:rsid w:val="004031DC"/>
    <w:rsid w:val="00404153"/>
    <w:rsid w:val="0040492F"/>
    <w:rsid w:val="00404A66"/>
    <w:rsid w:val="00404F29"/>
    <w:rsid w:val="004050E3"/>
    <w:rsid w:val="00405654"/>
    <w:rsid w:val="00405BD0"/>
    <w:rsid w:val="00405C7C"/>
    <w:rsid w:val="004069C8"/>
    <w:rsid w:val="004076E8"/>
    <w:rsid w:val="00411A2D"/>
    <w:rsid w:val="00413AD0"/>
    <w:rsid w:val="00413C38"/>
    <w:rsid w:val="00413E02"/>
    <w:rsid w:val="00413FEE"/>
    <w:rsid w:val="00415C35"/>
    <w:rsid w:val="00416745"/>
    <w:rsid w:val="00417F1E"/>
    <w:rsid w:val="00420722"/>
    <w:rsid w:val="00423542"/>
    <w:rsid w:val="0042429A"/>
    <w:rsid w:val="00426C08"/>
    <w:rsid w:val="00427726"/>
    <w:rsid w:val="004305F7"/>
    <w:rsid w:val="00431390"/>
    <w:rsid w:val="00431D51"/>
    <w:rsid w:val="004322D6"/>
    <w:rsid w:val="004334A6"/>
    <w:rsid w:val="004346A8"/>
    <w:rsid w:val="0043788C"/>
    <w:rsid w:val="00441AE7"/>
    <w:rsid w:val="00444F62"/>
    <w:rsid w:val="004450A3"/>
    <w:rsid w:val="004468DF"/>
    <w:rsid w:val="004473FE"/>
    <w:rsid w:val="00447900"/>
    <w:rsid w:val="004515FB"/>
    <w:rsid w:val="0045164D"/>
    <w:rsid w:val="004518F6"/>
    <w:rsid w:val="00451917"/>
    <w:rsid w:val="004537ED"/>
    <w:rsid w:val="004549CD"/>
    <w:rsid w:val="0045603B"/>
    <w:rsid w:val="004561CE"/>
    <w:rsid w:val="00457056"/>
    <w:rsid w:val="00460770"/>
    <w:rsid w:val="0046099E"/>
    <w:rsid w:val="004612C6"/>
    <w:rsid w:val="00461618"/>
    <w:rsid w:val="00462576"/>
    <w:rsid w:val="00463415"/>
    <w:rsid w:val="00464999"/>
    <w:rsid w:val="00464A91"/>
    <w:rsid w:val="00464AC9"/>
    <w:rsid w:val="00465A32"/>
    <w:rsid w:val="004679A6"/>
    <w:rsid w:val="0047155E"/>
    <w:rsid w:val="00471ABC"/>
    <w:rsid w:val="00471C09"/>
    <w:rsid w:val="004726E4"/>
    <w:rsid w:val="00473256"/>
    <w:rsid w:val="004755B1"/>
    <w:rsid w:val="00476277"/>
    <w:rsid w:val="0047637D"/>
    <w:rsid w:val="00476892"/>
    <w:rsid w:val="00476EB4"/>
    <w:rsid w:val="00477260"/>
    <w:rsid w:val="00477398"/>
    <w:rsid w:val="00477DB8"/>
    <w:rsid w:val="00480712"/>
    <w:rsid w:val="0048112D"/>
    <w:rsid w:val="0048193C"/>
    <w:rsid w:val="004819D9"/>
    <w:rsid w:val="00482DD2"/>
    <w:rsid w:val="004836D3"/>
    <w:rsid w:val="00483A0A"/>
    <w:rsid w:val="00484A20"/>
    <w:rsid w:val="00485F72"/>
    <w:rsid w:val="00486B0E"/>
    <w:rsid w:val="00486B31"/>
    <w:rsid w:val="00486D58"/>
    <w:rsid w:val="00490B26"/>
    <w:rsid w:val="004916BB"/>
    <w:rsid w:val="00491C53"/>
    <w:rsid w:val="00492401"/>
    <w:rsid w:val="004925E4"/>
    <w:rsid w:val="0049347E"/>
    <w:rsid w:val="00493820"/>
    <w:rsid w:val="00494299"/>
    <w:rsid w:val="00495B85"/>
    <w:rsid w:val="00496A7E"/>
    <w:rsid w:val="00496C58"/>
    <w:rsid w:val="004977A0"/>
    <w:rsid w:val="00497C26"/>
    <w:rsid w:val="004A0086"/>
    <w:rsid w:val="004A281E"/>
    <w:rsid w:val="004A435B"/>
    <w:rsid w:val="004A51F8"/>
    <w:rsid w:val="004A6997"/>
    <w:rsid w:val="004B1ACE"/>
    <w:rsid w:val="004B1D04"/>
    <w:rsid w:val="004B2EEC"/>
    <w:rsid w:val="004B434D"/>
    <w:rsid w:val="004B447C"/>
    <w:rsid w:val="004B475B"/>
    <w:rsid w:val="004B5CC2"/>
    <w:rsid w:val="004B5FC3"/>
    <w:rsid w:val="004B6C9C"/>
    <w:rsid w:val="004B78E2"/>
    <w:rsid w:val="004C1827"/>
    <w:rsid w:val="004C207D"/>
    <w:rsid w:val="004C3658"/>
    <w:rsid w:val="004C3C74"/>
    <w:rsid w:val="004C502B"/>
    <w:rsid w:val="004C63B1"/>
    <w:rsid w:val="004C6512"/>
    <w:rsid w:val="004C776D"/>
    <w:rsid w:val="004C77F4"/>
    <w:rsid w:val="004C7987"/>
    <w:rsid w:val="004D272B"/>
    <w:rsid w:val="004D40C8"/>
    <w:rsid w:val="004D48A5"/>
    <w:rsid w:val="004D583E"/>
    <w:rsid w:val="004D792D"/>
    <w:rsid w:val="004E0093"/>
    <w:rsid w:val="004E0407"/>
    <w:rsid w:val="004E08E7"/>
    <w:rsid w:val="004E1F5E"/>
    <w:rsid w:val="004E228C"/>
    <w:rsid w:val="004E3BC2"/>
    <w:rsid w:val="004E4868"/>
    <w:rsid w:val="004E49AD"/>
    <w:rsid w:val="004E5157"/>
    <w:rsid w:val="004E66A0"/>
    <w:rsid w:val="004E745B"/>
    <w:rsid w:val="004E74C2"/>
    <w:rsid w:val="004E7CF9"/>
    <w:rsid w:val="004E7ED2"/>
    <w:rsid w:val="004F13D6"/>
    <w:rsid w:val="004F1EF5"/>
    <w:rsid w:val="004F2B7C"/>
    <w:rsid w:val="004F2F8E"/>
    <w:rsid w:val="004F385A"/>
    <w:rsid w:val="004F4020"/>
    <w:rsid w:val="004F462A"/>
    <w:rsid w:val="004F47F0"/>
    <w:rsid w:val="004F4D51"/>
    <w:rsid w:val="004F61EC"/>
    <w:rsid w:val="004F64BB"/>
    <w:rsid w:val="004F7551"/>
    <w:rsid w:val="004F7B87"/>
    <w:rsid w:val="004F7F7A"/>
    <w:rsid w:val="00500684"/>
    <w:rsid w:val="005023E9"/>
    <w:rsid w:val="0050296F"/>
    <w:rsid w:val="00502AEB"/>
    <w:rsid w:val="00504DF8"/>
    <w:rsid w:val="005059ED"/>
    <w:rsid w:val="00505F06"/>
    <w:rsid w:val="00507835"/>
    <w:rsid w:val="00507E8D"/>
    <w:rsid w:val="00510313"/>
    <w:rsid w:val="00510B90"/>
    <w:rsid w:val="00510D15"/>
    <w:rsid w:val="005110AA"/>
    <w:rsid w:val="00511198"/>
    <w:rsid w:val="005111BF"/>
    <w:rsid w:val="00512B8F"/>
    <w:rsid w:val="00514DF0"/>
    <w:rsid w:val="00515723"/>
    <w:rsid w:val="00515924"/>
    <w:rsid w:val="00515E68"/>
    <w:rsid w:val="00516F55"/>
    <w:rsid w:val="0052099F"/>
    <w:rsid w:val="005209FC"/>
    <w:rsid w:val="00521C9C"/>
    <w:rsid w:val="00522D18"/>
    <w:rsid w:val="0052420B"/>
    <w:rsid w:val="00524D89"/>
    <w:rsid w:val="00524F58"/>
    <w:rsid w:val="005252F8"/>
    <w:rsid w:val="00525C8B"/>
    <w:rsid w:val="00525CC7"/>
    <w:rsid w:val="00527747"/>
    <w:rsid w:val="005306CF"/>
    <w:rsid w:val="00530D34"/>
    <w:rsid w:val="00531224"/>
    <w:rsid w:val="00531994"/>
    <w:rsid w:val="00531A95"/>
    <w:rsid w:val="00533B2C"/>
    <w:rsid w:val="00533C31"/>
    <w:rsid w:val="0053434D"/>
    <w:rsid w:val="00534C00"/>
    <w:rsid w:val="0053637B"/>
    <w:rsid w:val="00536867"/>
    <w:rsid w:val="00536EE2"/>
    <w:rsid w:val="00537153"/>
    <w:rsid w:val="005403A6"/>
    <w:rsid w:val="00542160"/>
    <w:rsid w:val="00543A3B"/>
    <w:rsid w:val="005449C5"/>
    <w:rsid w:val="00546C5C"/>
    <w:rsid w:val="005502C8"/>
    <w:rsid w:val="00550819"/>
    <w:rsid w:val="005518E6"/>
    <w:rsid w:val="0055255D"/>
    <w:rsid w:val="00552B20"/>
    <w:rsid w:val="00553436"/>
    <w:rsid w:val="00555085"/>
    <w:rsid w:val="005550CD"/>
    <w:rsid w:val="005557DD"/>
    <w:rsid w:val="005557E7"/>
    <w:rsid w:val="00556A80"/>
    <w:rsid w:val="00560534"/>
    <w:rsid w:val="00560609"/>
    <w:rsid w:val="0056097E"/>
    <w:rsid w:val="00560AB0"/>
    <w:rsid w:val="00560DC0"/>
    <w:rsid w:val="00563AB9"/>
    <w:rsid w:val="00564432"/>
    <w:rsid w:val="00564BAB"/>
    <w:rsid w:val="00564CBB"/>
    <w:rsid w:val="005659E3"/>
    <w:rsid w:val="00566342"/>
    <w:rsid w:val="0057231A"/>
    <w:rsid w:val="00572748"/>
    <w:rsid w:val="00573C7A"/>
    <w:rsid w:val="00573DCE"/>
    <w:rsid w:val="005741BB"/>
    <w:rsid w:val="00576559"/>
    <w:rsid w:val="0057765F"/>
    <w:rsid w:val="00583935"/>
    <w:rsid w:val="00585446"/>
    <w:rsid w:val="00585598"/>
    <w:rsid w:val="00585D72"/>
    <w:rsid w:val="00586912"/>
    <w:rsid w:val="0058765D"/>
    <w:rsid w:val="0059013E"/>
    <w:rsid w:val="00590368"/>
    <w:rsid w:val="00590D08"/>
    <w:rsid w:val="0059197B"/>
    <w:rsid w:val="00595C1F"/>
    <w:rsid w:val="005968FF"/>
    <w:rsid w:val="00596BD4"/>
    <w:rsid w:val="005A0515"/>
    <w:rsid w:val="005A0B58"/>
    <w:rsid w:val="005A22C4"/>
    <w:rsid w:val="005A3005"/>
    <w:rsid w:val="005A52D5"/>
    <w:rsid w:val="005A5DAD"/>
    <w:rsid w:val="005A5F2C"/>
    <w:rsid w:val="005A6A28"/>
    <w:rsid w:val="005A70CC"/>
    <w:rsid w:val="005A7C8D"/>
    <w:rsid w:val="005B0A4C"/>
    <w:rsid w:val="005B2D35"/>
    <w:rsid w:val="005B2E78"/>
    <w:rsid w:val="005B311D"/>
    <w:rsid w:val="005B3BCE"/>
    <w:rsid w:val="005B42A2"/>
    <w:rsid w:val="005B582B"/>
    <w:rsid w:val="005B6218"/>
    <w:rsid w:val="005B64EE"/>
    <w:rsid w:val="005B7530"/>
    <w:rsid w:val="005B7625"/>
    <w:rsid w:val="005B7FE3"/>
    <w:rsid w:val="005C189D"/>
    <w:rsid w:val="005C1C9F"/>
    <w:rsid w:val="005C2285"/>
    <w:rsid w:val="005C29E8"/>
    <w:rsid w:val="005C4258"/>
    <w:rsid w:val="005C4298"/>
    <w:rsid w:val="005C4878"/>
    <w:rsid w:val="005C6779"/>
    <w:rsid w:val="005C7A4C"/>
    <w:rsid w:val="005D0B02"/>
    <w:rsid w:val="005D0B93"/>
    <w:rsid w:val="005D1D7C"/>
    <w:rsid w:val="005D3C02"/>
    <w:rsid w:val="005D3CC8"/>
    <w:rsid w:val="005D430F"/>
    <w:rsid w:val="005D52B2"/>
    <w:rsid w:val="005D6137"/>
    <w:rsid w:val="005E0105"/>
    <w:rsid w:val="005E088E"/>
    <w:rsid w:val="005E2A3C"/>
    <w:rsid w:val="005E3C7B"/>
    <w:rsid w:val="005E56AC"/>
    <w:rsid w:val="005E661A"/>
    <w:rsid w:val="005E79C0"/>
    <w:rsid w:val="005E7AD7"/>
    <w:rsid w:val="005E7D33"/>
    <w:rsid w:val="005F0C20"/>
    <w:rsid w:val="005F0E3D"/>
    <w:rsid w:val="005F2138"/>
    <w:rsid w:val="005F4B74"/>
    <w:rsid w:val="005F6494"/>
    <w:rsid w:val="005F6594"/>
    <w:rsid w:val="005F6F25"/>
    <w:rsid w:val="005F7FCD"/>
    <w:rsid w:val="00600A2B"/>
    <w:rsid w:val="00600DC1"/>
    <w:rsid w:val="006010CB"/>
    <w:rsid w:val="00601F8F"/>
    <w:rsid w:val="00604ECB"/>
    <w:rsid w:val="00605542"/>
    <w:rsid w:val="0061074C"/>
    <w:rsid w:val="006114EA"/>
    <w:rsid w:val="0061340B"/>
    <w:rsid w:val="006139A5"/>
    <w:rsid w:val="006144E1"/>
    <w:rsid w:val="00614685"/>
    <w:rsid w:val="006158BD"/>
    <w:rsid w:val="00617616"/>
    <w:rsid w:val="00620200"/>
    <w:rsid w:val="006212A4"/>
    <w:rsid w:val="00621767"/>
    <w:rsid w:val="00621AB5"/>
    <w:rsid w:val="006232B8"/>
    <w:rsid w:val="00623908"/>
    <w:rsid w:val="00623A0B"/>
    <w:rsid w:val="00623ADD"/>
    <w:rsid w:val="00623F18"/>
    <w:rsid w:val="00624276"/>
    <w:rsid w:val="00624CB8"/>
    <w:rsid w:val="00624D04"/>
    <w:rsid w:val="0062521D"/>
    <w:rsid w:val="0062635E"/>
    <w:rsid w:val="00627158"/>
    <w:rsid w:val="0062739B"/>
    <w:rsid w:val="00627703"/>
    <w:rsid w:val="00627C20"/>
    <w:rsid w:val="00627DE4"/>
    <w:rsid w:val="00627E64"/>
    <w:rsid w:val="00631B45"/>
    <w:rsid w:val="00631D7A"/>
    <w:rsid w:val="00633B99"/>
    <w:rsid w:val="00635C07"/>
    <w:rsid w:val="00640690"/>
    <w:rsid w:val="00642441"/>
    <w:rsid w:val="0064346B"/>
    <w:rsid w:val="00643A53"/>
    <w:rsid w:val="00643ED8"/>
    <w:rsid w:val="006510D7"/>
    <w:rsid w:val="0065255E"/>
    <w:rsid w:val="006538A4"/>
    <w:rsid w:val="00653A19"/>
    <w:rsid w:val="006546AB"/>
    <w:rsid w:val="0065506D"/>
    <w:rsid w:val="00655802"/>
    <w:rsid w:val="0065634B"/>
    <w:rsid w:val="0065650F"/>
    <w:rsid w:val="006618E8"/>
    <w:rsid w:val="00661D8B"/>
    <w:rsid w:val="006621D4"/>
    <w:rsid w:val="006625D7"/>
    <w:rsid w:val="00662F05"/>
    <w:rsid w:val="00663139"/>
    <w:rsid w:val="0066332E"/>
    <w:rsid w:val="0066438A"/>
    <w:rsid w:val="0066595E"/>
    <w:rsid w:val="00666AB8"/>
    <w:rsid w:val="0067062E"/>
    <w:rsid w:val="00670EBE"/>
    <w:rsid w:val="0067188F"/>
    <w:rsid w:val="006721AF"/>
    <w:rsid w:val="0067234E"/>
    <w:rsid w:val="00674218"/>
    <w:rsid w:val="00675CEB"/>
    <w:rsid w:val="00675FFC"/>
    <w:rsid w:val="00676300"/>
    <w:rsid w:val="00676A5C"/>
    <w:rsid w:val="00676DDC"/>
    <w:rsid w:val="00677A9E"/>
    <w:rsid w:val="0068070B"/>
    <w:rsid w:val="00683356"/>
    <w:rsid w:val="00683542"/>
    <w:rsid w:val="00683635"/>
    <w:rsid w:val="00683A46"/>
    <w:rsid w:val="00684AEC"/>
    <w:rsid w:val="006854C5"/>
    <w:rsid w:val="006863A9"/>
    <w:rsid w:val="0069218D"/>
    <w:rsid w:val="00693059"/>
    <w:rsid w:val="00693462"/>
    <w:rsid w:val="00693EAB"/>
    <w:rsid w:val="006943AE"/>
    <w:rsid w:val="006949AB"/>
    <w:rsid w:val="006971A9"/>
    <w:rsid w:val="00697BD0"/>
    <w:rsid w:val="006A090E"/>
    <w:rsid w:val="006A2BD3"/>
    <w:rsid w:val="006A2D82"/>
    <w:rsid w:val="006A4241"/>
    <w:rsid w:val="006A449C"/>
    <w:rsid w:val="006A4739"/>
    <w:rsid w:val="006A4CB0"/>
    <w:rsid w:val="006A55E8"/>
    <w:rsid w:val="006A58E2"/>
    <w:rsid w:val="006A5B5A"/>
    <w:rsid w:val="006A6C8D"/>
    <w:rsid w:val="006A7CB8"/>
    <w:rsid w:val="006B00B1"/>
    <w:rsid w:val="006B06BB"/>
    <w:rsid w:val="006B0C6D"/>
    <w:rsid w:val="006B1C07"/>
    <w:rsid w:val="006B2001"/>
    <w:rsid w:val="006B35A4"/>
    <w:rsid w:val="006B36C5"/>
    <w:rsid w:val="006B41C6"/>
    <w:rsid w:val="006B4E5F"/>
    <w:rsid w:val="006B635E"/>
    <w:rsid w:val="006B7264"/>
    <w:rsid w:val="006B74FB"/>
    <w:rsid w:val="006B78D0"/>
    <w:rsid w:val="006B7A00"/>
    <w:rsid w:val="006B7D35"/>
    <w:rsid w:val="006B7F37"/>
    <w:rsid w:val="006C031E"/>
    <w:rsid w:val="006C1059"/>
    <w:rsid w:val="006C2AFD"/>
    <w:rsid w:val="006C2D10"/>
    <w:rsid w:val="006C312F"/>
    <w:rsid w:val="006C3F52"/>
    <w:rsid w:val="006C4117"/>
    <w:rsid w:val="006C4125"/>
    <w:rsid w:val="006C4B43"/>
    <w:rsid w:val="006C5A16"/>
    <w:rsid w:val="006C62DB"/>
    <w:rsid w:val="006C6579"/>
    <w:rsid w:val="006C6786"/>
    <w:rsid w:val="006C6819"/>
    <w:rsid w:val="006C682B"/>
    <w:rsid w:val="006C697C"/>
    <w:rsid w:val="006C6F71"/>
    <w:rsid w:val="006C759F"/>
    <w:rsid w:val="006D18AD"/>
    <w:rsid w:val="006D34EF"/>
    <w:rsid w:val="006D4A28"/>
    <w:rsid w:val="006D5723"/>
    <w:rsid w:val="006D675E"/>
    <w:rsid w:val="006D6B15"/>
    <w:rsid w:val="006D740A"/>
    <w:rsid w:val="006D7F87"/>
    <w:rsid w:val="006E04DE"/>
    <w:rsid w:val="006E14F7"/>
    <w:rsid w:val="006E20B5"/>
    <w:rsid w:val="006E213B"/>
    <w:rsid w:val="006E29A7"/>
    <w:rsid w:val="006E2B2B"/>
    <w:rsid w:val="006E37FC"/>
    <w:rsid w:val="006E4A96"/>
    <w:rsid w:val="006E527E"/>
    <w:rsid w:val="006E5A9B"/>
    <w:rsid w:val="006E65C1"/>
    <w:rsid w:val="006E7C53"/>
    <w:rsid w:val="006F0B91"/>
    <w:rsid w:val="006F1122"/>
    <w:rsid w:val="006F199B"/>
    <w:rsid w:val="006F224B"/>
    <w:rsid w:val="006F2D5A"/>
    <w:rsid w:val="006F2E7D"/>
    <w:rsid w:val="006F2FDB"/>
    <w:rsid w:val="006F553B"/>
    <w:rsid w:val="006F6807"/>
    <w:rsid w:val="006F6F4D"/>
    <w:rsid w:val="0070051F"/>
    <w:rsid w:val="0070136C"/>
    <w:rsid w:val="00701890"/>
    <w:rsid w:val="00701F30"/>
    <w:rsid w:val="00703B66"/>
    <w:rsid w:val="00703C3C"/>
    <w:rsid w:val="00705443"/>
    <w:rsid w:val="00707166"/>
    <w:rsid w:val="00707492"/>
    <w:rsid w:val="00707B60"/>
    <w:rsid w:val="007105BB"/>
    <w:rsid w:val="00711ECF"/>
    <w:rsid w:val="007124BB"/>
    <w:rsid w:val="00713757"/>
    <w:rsid w:val="00713D0D"/>
    <w:rsid w:val="00713F17"/>
    <w:rsid w:val="00714828"/>
    <w:rsid w:val="00714873"/>
    <w:rsid w:val="00715370"/>
    <w:rsid w:val="007159F7"/>
    <w:rsid w:val="00715CA0"/>
    <w:rsid w:val="00715D7F"/>
    <w:rsid w:val="00716746"/>
    <w:rsid w:val="00716DE3"/>
    <w:rsid w:val="00717338"/>
    <w:rsid w:val="007174D1"/>
    <w:rsid w:val="007219D2"/>
    <w:rsid w:val="00723A0B"/>
    <w:rsid w:val="00723D90"/>
    <w:rsid w:val="007241C2"/>
    <w:rsid w:val="007246D3"/>
    <w:rsid w:val="0072507F"/>
    <w:rsid w:val="00726280"/>
    <w:rsid w:val="007264A4"/>
    <w:rsid w:val="00726D96"/>
    <w:rsid w:val="00727625"/>
    <w:rsid w:val="00727EF2"/>
    <w:rsid w:val="00727F88"/>
    <w:rsid w:val="00730915"/>
    <w:rsid w:val="007322A8"/>
    <w:rsid w:val="00732612"/>
    <w:rsid w:val="007328B1"/>
    <w:rsid w:val="00732B81"/>
    <w:rsid w:val="00733AAA"/>
    <w:rsid w:val="0073478A"/>
    <w:rsid w:val="00735180"/>
    <w:rsid w:val="00735C38"/>
    <w:rsid w:val="00737477"/>
    <w:rsid w:val="00740018"/>
    <w:rsid w:val="0074164F"/>
    <w:rsid w:val="00741CF1"/>
    <w:rsid w:val="007427A0"/>
    <w:rsid w:val="0074469C"/>
    <w:rsid w:val="00746255"/>
    <w:rsid w:val="007469E9"/>
    <w:rsid w:val="00746BF0"/>
    <w:rsid w:val="00747506"/>
    <w:rsid w:val="00747B4C"/>
    <w:rsid w:val="0075012F"/>
    <w:rsid w:val="007515D6"/>
    <w:rsid w:val="00753249"/>
    <w:rsid w:val="007539D5"/>
    <w:rsid w:val="00755034"/>
    <w:rsid w:val="0075540E"/>
    <w:rsid w:val="00755ADA"/>
    <w:rsid w:val="00757226"/>
    <w:rsid w:val="00760A4D"/>
    <w:rsid w:val="0076147F"/>
    <w:rsid w:val="00761593"/>
    <w:rsid w:val="0076181F"/>
    <w:rsid w:val="00763A27"/>
    <w:rsid w:val="00764CFB"/>
    <w:rsid w:val="0076501F"/>
    <w:rsid w:val="00767335"/>
    <w:rsid w:val="00767665"/>
    <w:rsid w:val="007679B6"/>
    <w:rsid w:val="0077145E"/>
    <w:rsid w:val="00771BFE"/>
    <w:rsid w:val="00771CC9"/>
    <w:rsid w:val="00772153"/>
    <w:rsid w:val="00773315"/>
    <w:rsid w:val="00773330"/>
    <w:rsid w:val="0077391D"/>
    <w:rsid w:val="00775BE1"/>
    <w:rsid w:val="00775BE6"/>
    <w:rsid w:val="00775CB2"/>
    <w:rsid w:val="00776DC9"/>
    <w:rsid w:val="007778B6"/>
    <w:rsid w:val="007779EA"/>
    <w:rsid w:val="00777BBE"/>
    <w:rsid w:val="00777D2F"/>
    <w:rsid w:val="00777EF8"/>
    <w:rsid w:val="00780DC9"/>
    <w:rsid w:val="0078132C"/>
    <w:rsid w:val="007815C7"/>
    <w:rsid w:val="00781DCA"/>
    <w:rsid w:val="00781EDC"/>
    <w:rsid w:val="007829DB"/>
    <w:rsid w:val="00782DBA"/>
    <w:rsid w:val="00785F0A"/>
    <w:rsid w:val="007867BF"/>
    <w:rsid w:val="00786FBB"/>
    <w:rsid w:val="00790225"/>
    <w:rsid w:val="007915FD"/>
    <w:rsid w:val="00791D1F"/>
    <w:rsid w:val="0079322A"/>
    <w:rsid w:val="007940CA"/>
    <w:rsid w:val="00794407"/>
    <w:rsid w:val="0079461B"/>
    <w:rsid w:val="00794CB4"/>
    <w:rsid w:val="00794E49"/>
    <w:rsid w:val="0079573E"/>
    <w:rsid w:val="0079617C"/>
    <w:rsid w:val="00796A14"/>
    <w:rsid w:val="00796C3C"/>
    <w:rsid w:val="0079792E"/>
    <w:rsid w:val="00797F9C"/>
    <w:rsid w:val="007A09C4"/>
    <w:rsid w:val="007A1A4E"/>
    <w:rsid w:val="007A1C47"/>
    <w:rsid w:val="007A1DB0"/>
    <w:rsid w:val="007A359B"/>
    <w:rsid w:val="007A4D29"/>
    <w:rsid w:val="007A5D61"/>
    <w:rsid w:val="007A6C3F"/>
    <w:rsid w:val="007A7765"/>
    <w:rsid w:val="007B0408"/>
    <w:rsid w:val="007B20DF"/>
    <w:rsid w:val="007B2977"/>
    <w:rsid w:val="007B2A5F"/>
    <w:rsid w:val="007B35D8"/>
    <w:rsid w:val="007B397A"/>
    <w:rsid w:val="007B46B2"/>
    <w:rsid w:val="007B4896"/>
    <w:rsid w:val="007B4B50"/>
    <w:rsid w:val="007B5457"/>
    <w:rsid w:val="007B5D51"/>
    <w:rsid w:val="007B5FD9"/>
    <w:rsid w:val="007B636A"/>
    <w:rsid w:val="007B67FC"/>
    <w:rsid w:val="007B7525"/>
    <w:rsid w:val="007B7D79"/>
    <w:rsid w:val="007C19B4"/>
    <w:rsid w:val="007C2509"/>
    <w:rsid w:val="007C298C"/>
    <w:rsid w:val="007C30A5"/>
    <w:rsid w:val="007C3100"/>
    <w:rsid w:val="007C3F12"/>
    <w:rsid w:val="007C5636"/>
    <w:rsid w:val="007C56DC"/>
    <w:rsid w:val="007C6473"/>
    <w:rsid w:val="007C730E"/>
    <w:rsid w:val="007C77C8"/>
    <w:rsid w:val="007C78DF"/>
    <w:rsid w:val="007D02DF"/>
    <w:rsid w:val="007D08ED"/>
    <w:rsid w:val="007D11F7"/>
    <w:rsid w:val="007D2E74"/>
    <w:rsid w:val="007D35B6"/>
    <w:rsid w:val="007D404F"/>
    <w:rsid w:val="007D5434"/>
    <w:rsid w:val="007D562C"/>
    <w:rsid w:val="007D5F8B"/>
    <w:rsid w:val="007D6445"/>
    <w:rsid w:val="007D6A40"/>
    <w:rsid w:val="007D6D9B"/>
    <w:rsid w:val="007D7178"/>
    <w:rsid w:val="007E017B"/>
    <w:rsid w:val="007E068B"/>
    <w:rsid w:val="007E0911"/>
    <w:rsid w:val="007E1981"/>
    <w:rsid w:val="007E1B96"/>
    <w:rsid w:val="007E1EE8"/>
    <w:rsid w:val="007E2F89"/>
    <w:rsid w:val="007E411D"/>
    <w:rsid w:val="007E4173"/>
    <w:rsid w:val="007E550D"/>
    <w:rsid w:val="007E7633"/>
    <w:rsid w:val="007E78AC"/>
    <w:rsid w:val="007E7CA7"/>
    <w:rsid w:val="007F15C5"/>
    <w:rsid w:val="007F282F"/>
    <w:rsid w:val="007F2961"/>
    <w:rsid w:val="007F2FF0"/>
    <w:rsid w:val="007F3D2D"/>
    <w:rsid w:val="007F401C"/>
    <w:rsid w:val="007F7578"/>
    <w:rsid w:val="007F758B"/>
    <w:rsid w:val="007F7C35"/>
    <w:rsid w:val="007F7D81"/>
    <w:rsid w:val="008006E5"/>
    <w:rsid w:val="00800CF1"/>
    <w:rsid w:val="0080138C"/>
    <w:rsid w:val="008027CA"/>
    <w:rsid w:val="00802AE6"/>
    <w:rsid w:val="00804A73"/>
    <w:rsid w:val="00805097"/>
    <w:rsid w:val="00805CA8"/>
    <w:rsid w:val="00806EBC"/>
    <w:rsid w:val="00806F61"/>
    <w:rsid w:val="00807201"/>
    <w:rsid w:val="00807346"/>
    <w:rsid w:val="00807F67"/>
    <w:rsid w:val="00810D6A"/>
    <w:rsid w:val="008114E6"/>
    <w:rsid w:val="00812B72"/>
    <w:rsid w:val="00812E9E"/>
    <w:rsid w:val="008155C6"/>
    <w:rsid w:val="0081581E"/>
    <w:rsid w:val="008161DB"/>
    <w:rsid w:val="00820CF7"/>
    <w:rsid w:val="008218D9"/>
    <w:rsid w:val="00821C85"/>
    <w:rsid w:val="00823C07"/>
    <w:rsid w:val="00823D7A"/>
    <w:rsid w:val="00826DDC"/>
    <w:rsid w:val="008270B0"/>
    <w:rsid w:val="00827469"/>
    <w:rsid w:val="00827718"/>
    <w:rsid w:val="00831570"/>
    <w:rsid w:val="008328EA"/>
    <w:rsid w:val="00833108"/>
    <w:rsid w:val="00835D1E"/>
    <w:rsid w:val="008378D2"/>
    <w:rsid w:val="008418A5"/>
    <w:rsid w:val="00841CCC"/>
    <w:rsid w:val="0084319F"/>
    <w:rsid w:val="00843509"/>
    <w:rsid w:val="00844DC0"/>
    <w:rsid w:val="008450AF"/>
    <w:rsid w:val="0084558B"/>
    <w:rsid w:val="00845974"/>
    <w:rsid w:val="00845B0B"/>
    <w:rsid w:val="00846F92"/>
    <w:rsid w:val="008471EC"/>
    <w:rsid w:val="0084757F"/>
    <w:rsid w:val="0084776B"/>
    <w:rsid w:val="008478BA"/>
    <w:rsid w:val="00851758"/>
    <w:rsid w:val="00852060"/>
    <w:rsid w:val="00852601"/>
    <w:rsid w:val="00852F25"/>
    <w:rsid w:val="00853490"/>
    <w:rsid w:val="00853D22"/>
    <w:rsid w:val="00854C3D"/>
    <w:rsid w:val="00856A44"/>
    <w:rsid w:val="008612E6"/>
    <w:rsid w:val="00861EFC"/>
    <w:rsid w:val="008629E0"/>
    <w:rsid w:val="008633C6"/>
    <w:rsid w:val="00863EC7"/>
    <w:rsid w:val="00864326"/>
    <w:rsid w:val="008649B0"/>
    <w:rsid w:val="00866037"/>
    <w:rsid w:val="00866378"/>
    <w:rsid w:val="0086784B"/>
    <w:rsid w:val="00867CD0"/>
    <w:rsid w:val="0087062E"/>
    <w:rsid w:val="00870816"/>
    <w:rsid w:val="00872357"/>
    <w:rsid w:val="008728F8"/>
    <w:rsid w:val="008729C3"/>
    <w:rsid w:val="0087303F"/>
    <w:rsid w:val="0087351C"/>
    <w:rsid w:val="00874155"/>
    <w:rsid w:val="00874728"/>
    <w:rsid w:val="00874769"/>
    <w:rsid w:val="00875C0B"/>
    <w:rsid w:val="00880FC5"/>
    <w:rsid w:val="00880FCF"/>
    <w:rsid w:val="008813FB"/>
    <w:rsid w:val="00881A8D"/>
    <w:rsid w:val="00881CD0"/>
    <w:rsid w:val="00882C31"/>
    <w:rsid w:val="00883A79"/>
    <w:rsid w:val="00884307"/>
    <w:rsid w:val="00884813"/>
    <w:rsid w:val="00884B6E"/>
    <w:rsid w:val="00885025"/>
    <w:rsid w:val="00885B23"/>
    <w:rsid w:val="00886ED0"/>
    <w:rsid w:val="00887430"/>
    <w:rsid w:val="0088768A"/>
    <w:rsid w:val="008901EC"/>
    <w:rsid w:val="0089129B"/>
    <w:rsid w:val="0089151D"/>
    <w:rsid w:val="008927A1"/>
    <w:rsid w:val="00893388"/>
    <w:rsid w:val="00893642"/>
    <w:rsid w:val="00894B25"/>
    <w:rsid w:val="00894EA3"/>
    <w:rsid w:val="0089574A"/>
    <w:rsid w:val="00895755"/>
    <w:rsid w:val="00895AE3"/>
    <w:rsid w:val="00895ECB"/>
    <w:rsid w:val="00897F1C"/>
    <w:rsid w:val="008A038C"/>
    <w:rsid w:val="008A054A"/>
    <w:rsid w:val="008A0685"/>
    <w:rsid w:val="008A0835"/>
    <w:rsid w:val="008A1016"/>
    <w:rsid w:val="008A2014"/>
    <w:rsid w:val="008A2D4A"/>
    <w:rsid w:val="008A34D9"/>
    <w:rsid w:val="008A44C1"/>
    <w:rsid w:val="008A4970"/>
    <w:rsid w:val="008A4F89"/>
    <w:rsid w:val="008A522E"/>
    <w:rsid w:val="008A6066"/>
    <w:rsid w:val="008A7732"/>
    <w:rsid w:val="008B04D7"/>
    <w:rsid w:val="008B0511"/>
    <w:rsid w:val="008B0F37"/>
    <w:rsid w:val="008B1473"/>
    <w:rsid w:val="008B14BD"/>
    <w:rsid w:val="008B1D87"/>
    <w:rsid w:val="008B2276"/>
    <w:rsid w:val="008B3299"/>
    <w:rsid w:val="008B4787"/>
    <w:rsid w:val="008B4E22"/>
    <w:rsid w:val="008B50CE"/>
    <w:rsid w:val="008B5920"/>
    <w:rsid w:val="008B6F56"/>
    <w:rsid w:val="008B76B6"/>
    <w:rsid w:val="008B77D8"/>
    <w:rsid w:val="008C1CDB"/>
    <w:rsid w:val="008C21AA"/>
    <w:rsid w:val="008C33BD"/>
    <w:rsid w:val="008C4A7C"/>
    <w:rsid w:val="008C5E02"/>
    <w:rsid w:val="008C6546"/>
    <w:rsid w:val="008C7076"/>
    <w:rsid w:val="008C7A82"/>
    <w:rsid w:val="008D0D9C"/>
    <w:rsid w:val="008D1632"/>
    <w:rsid w:val="008D1736"/>
    <w:rsid w:val="008D19A8"/>
    <w:rsid w:val="008D23D8"/>
    <w:rsid w:val="008D2CB0"/>
    <w:rsid w:val="008D3DF3"/>
    <w:rsid w:val="008D40AF"/>
    <w:rsid w:val="008D4EF0"/>
    <w:rsid w:val="008D517D"/>
    <w:rsid w:val="008D5B4B"/>
    <w:rsid w:val="008D6D57"/>
    <w:rsid w:val="008D7964"/>
    <w:rsid w:val="008E28D7"/>
    <w:rsid w:val="008E36A3"/>
    <w:rsid w:val="008E4F1F"/>
    <w:rsid w:val="008E556D"/>
    <w:rsid w:val="008E66D7"/>
    <w:rsid w:val="008E7BBE"/>
    <w:rsid w:val="008F18F7"/>
    <w:rsid w:val="008F265B"/>
    <w:rsid w:val="008F3419"/>
    <w:rsid w:val="008F4156"/>
    <w:rsid w:val="008F4FFD"/>
    <w:rsid w:val="008F559A"/>
    <w:rsid w:val="008F68AE"/>
    <w:rsid w:val="008F795D"/>
    <w:rsid w:val="009004E8"/>
    <w:rsid w:val="00900D37"/>
    <w:rsid w:val="00900EBB"/>
    <w:rsid w:val="009013CC"/>
    <w:rsid w:val="00901418"/>
    <w:rsid w:val="00902424"/>
    <w:rsid w:val="00902AD9"/>
    <w:rsid w:val="0090331F"/>
    <w:rsid w:val="00904628"/>
    <w:rsid w:val="0090573F"/>
    <w:rsid w:val="00906C96"/>
    <w:rsid w:val="00906F9D"/>
    <w:rsid w:val="00907542"/>
    <w:rsid w:val="00907A4F"/>
    <w:rsid w:val="00907E1C"/>
    <w:rsid w:val="009102A7"/>
    <w:rsid w:val="00910B31"/>
    <w:rsid w:val="00911393"/>
    <w:rsid w:val="00911F78"/>
    <w:rsid w:val="009148FD"/>
    <w:rsid w:val="00917F56"/>
    <w:rsid w:val="009200AB"/>
    <w:rsid w:val="009203AC"/>
    <w:rsid w:val="009207FF"/>
    <w:rsid w:val="00921868"/>
    <w:rsid w:val="00921A47"/>
    <w:rsid w:val="00924018"/>
    <w:rsid w:val="00924B49"/>
    <w:rsid w:val="00925872"/>
    <w:rsid w:val="00926702"/>
    <w:rsid w:val="009271DB"/>
    <w:rsid w:val="009276B0"/>
    <w:rsid w:val="00930E7D"/>
    <w:rsid w:val="0093304F"/>
    <w:rsid w:val="0093356A"/>
    <w:rsid w:val="0093393F"/>
    <w:rsid w:val="00933AB7"/>
    <w:rsid w:val="00933C32"/>
    <w:rsid w:val="00935323"/>
    <w:rsid w:val="00935671"/>
    <w:rsid w:val="009372FD"/>
    <w:rsid w:val="009417F5"/>
    <w:rsid w:val="00942129"/>
    <w:rsid w:val="00942593"/>
    <w:rsid w:val="009429A7"/>
    <w:rsid w:val="00943E98"/>
    <w:rsid w:val="00944480"/>
    <w:rsid w:val="009460AB"/>
    <w:rsid w:val="00946150"/>
    <w:rsid w:val="0094677D"/>
    <w:rsid w:val="00946C16"/>
    <w:rsid w:val="009506F5"/>
    <w:rsid w:val="00951D11"/>
    <w:rsid w:val="00955CA5"/>
    <w:rsid w:val="00955F5C"/>
    <w:rsid w:val="009567DF"/>
    <w:rsid w:val="0095697D"/>
    <w:rsid w:val="00956B59"/>
    <w:rsid w:val="009578F7"/>
    <w:rsid w:val="00962E96"/>
    <w:rsid w:val="00963598"/>
    <w:rsid w:val="009636E1"/>
    <w:rsid w:val="009652C6"/>
    <w:rsid w:val="0096569F"/>
    <w:rsid w:val="00966F55"/>
    <w:rsid w:val="0097035F"/>
    <w:rsid w:val="00970931"/>
    <w:rsid w:val="009711E6"/>
    <w:rsid w:val="0097275C"/>
    <w:rsid w:val="00973385"/>
    <w:rsid w:val="009733BC"/>
    <w:rsid w:val="009739A9"/>
    <w:rsid w:val="009739C3"/>
    <w:rsid w:val="00973F69"/>
    <w:rsid w:val="009740ED"/>
    <w:rsid w:val="009745EB"/>
    <w:rsid w:val="009747AA"/>
    <w:rsid w:val="00974D00"/>
    <w:rsid w:val="00975CDA"/>
    <w:rsid w:val="009761E9"/>
    <w:rsid w:val="00977247"/>
    <w:rsid w:val="009776CC"/>
    <w:rsid w:val="00977C4E"/>
    <w:rsid w:val="00980595"/>
    <w:rsid w:val="009850F4"/>
    <w:rsid w:val="00985350"/>
    <w:rsid w:val="00986A12"/>
    <w:rsid w:val="00990B9C"/>
    <w:rsid w:val="00990F4B"/>
    <w:rsid w:val="00991042"/>
    <w:rsid w:val="009918AD"/>
    <w:rsid w:val="00992337"/>
    <w:rsid w:val="00992C19"/>
    <w:rsid w:val="00993C79"/>
    <w:rsid w:val="0099470D"/>
    <w:rsid w:val="009948EE"/>
    <w:rsid w:val="00994CFE"/>
    <w:rsid w:val="00997907"/>
    <w:rsid w:val="00997B89"/>
    <w:rsid w:val="00997DF1"/>
    <w:rsid w:val="009A160B"/>
    <w:rsid w:val="009A2C8F"/>
    <w:rsid w:val="009A3AA8"/>
    <w:rsid w:val="009A432B"/>
    <w:rsid w:val="009A4E77"/>
    <w:rsid w:val="009A5466"/>
    <w:rsid w:val="009A602A"/>
    <w:rsid w:val="009A67A0"/>
    <w:rsid w:val="009A6AF6"/>
    <w:rsid w:val="009A6DE7"/>
    <w:rsid w:val="009A7713"/>
    <w:rsid w:val="009A7A12"/>
    <w:rsid w:val="009A7D22"/>
    <w:rsid w:val="009B0322"/>
    <w:rsid w:val="009B18EB"/>
    <w:rsid w:val="009B2950"/>
    <w:rsid w:val="009B2B60"/>
    <w:rsid w:val="009B3445"/>
    <w:rsid w:val="009B3480"/>
    <w:rsid w:val="009B4622"/>
    <w:rsid w:val="009B4F9C"/>
    <w:rsid w:val="009B606B"/>
    <w:rsid w:val="009B72D8"/>
    <w:rsid w:val="009B733F"/>
    <w:rsid w:val="009B7380"/>
    <w:rsid w:val="009C05E1"/>
    <w:rsid w:val="009C19B0"/>
    <w:rsid w:val="009C24B2"/>
    <w:rsid w:val="009C25CC"/>
    <w:rsid w:val="009C2C7A"/>
    <w:rsid w:val="009C33D2"/>
    <w:rsid w:val="009C38BC"/>
    <w:rsid w:val="009C621E"/>
    <w:rsid w:val="009C68B1"/>
    <w:rsid w:val="009C6CBF"/>
    <w:rsid w:val="009C70D0"/>
    <w:rsid w:val="009C7797"/>
    <w:rsid w:val="009D011D"/>
    <w:rsid w:val="009D04E6"/>
    <w:rsid w:val="009D112E"/>
    <w:rsid w:val="009D19D8"/>
    <w:rsid w:val="009D1B3E"/>
    <w:rsid w:val="009D23B1"/>
    <w:rsid w:val="009D3843"/>
    <w:rsid w:val="009D3FF4"/>
    <w:rsid w:val="009D480F"/>
    <w:rsid w:val="009D51CC"/>
    <w:rsid w:val="009D52B3"/>
    <w:rsid w:val="009D568D"/>
    <w:rsid w:val="009D60B6"/>
    <w:rsid w:val="009D6676"/>
    <w:rsid w:val="009D6792"/>
    <w:rsid w:val="009D6BC1"/>
    <w:rsid w:val="009D782D"/>
    <w:rsid w:val="009D7956"/>
    <w:rsid w:val="009E0198"/>
    <w:rsid w:val="009E03AA"/>
    <w:rsid w:val="009E127E"/>
    <w:rsid w:val="009E1990"/>
    <w:rsid w:val="009E3002"/>
    <w:rsid w:val="009E320E"/>
    <w:rsid w:val="009E44BB"/>
    <w:rsid w:val="009E4CE5"/>
    <w:rsid w:val="009E52B6"/>
    <w:rsid w:val="009E58E6"/>
    <w:rsid w:val="009E603F"/>
    <w:rsid w:val="009E6589"/>
    <w:rsid w:val="009E6621"/>
    <w:rsid w:val="009E6FC7"/>
    <w:rsid w:val="009F029C"/>
    <w:rsid w:val="009F5104"/>
    <w:rsid w:val="009F52B8"/>
    <w:rsid w:val="009F6BB9"/>
    <w:rsid w:val="009F6FC9"/>
    <w:rsid w:val="009F7441"/>
    <w:rsid w:val="009F7CBC"/>
    <w:rsid w:val="00A009FB"/>
    <w:rsid w:val="00A00C0E"/>
    <w:rsid w:val="00A044B5"/>
    <w:rsid w:val="00A046A2"/>
    <w:rsid w:val="00A04C60"/>
    <w:rsid w:val="00A05638"/>
    <w:rsid w:val="00A06D3B"/>
    <w:rsid w:val="00A076C7"/>
    <w:rsid w:val="00A07709"/>
    <w:rsid w:val="00A07885"/>
    <w:rsid w:val="00A07B57"/>
    <w:rsid w:val="00A118FC"/>
    <w:rsid w:val="00A12576"/>
    <w:rsid w:val="00A12592"/>
    <w:rsid w:val="00A12CC4"/>
    <w:rsid w:val="00A13C02"/>
    <w:rsid w:val="00A13CE2"/>
    <w:rsid w:val="00A14343"/>
    <w:rsid w:val="00A15CD1"/>
    <w:rsid w:val="00A1647F"/>
    <w:rsid w:val="00A168A5"/>
    <w:rsid w:val="00A17159"/>
    <w:rsid w:val="00A174DE"/>
    <w:rsid w:val="00A20A29"/>
    <w:rsid w:val="00A20ABF"/>
    <w:rsid w:val="00A20E91"/>
    <w:rsid w:val="00A2116B"/>
    <w:rsid w:val="00A22A2F"/>
    <w:rsid w:val="00A23933"/>
    <w:rsid w:val="00A24E7E"/>
    <w:rsid w:val="00A25F64"/>
    <w:rsid w:val="00A267BA"/>
    <w:rsid w:val="00A26B48"/>
    <w:rsid w:val="00A30540"/>
    <w:rsid w:val="00A30A32"/>
    <w:rsid w:val="00A30BBC"/>
    <w:rsid w:val="00A31B25"/>
    <w:rsid w:val="00A31F55"/>
    <w:rsid w:val="00A3244B"/>
    <w:rsid w:val="00A3276C"/>
    <w:rsid w:val="00A33C9D"/>
    <w:rsid w:val="00A36F94"/>
    <w:rsid w:val="00A37D8C"/>
    <w:rsid w:val="00A40058"/>
    <w:rsid w:val="00A40A17"/>
    <w:rsid w:val="00A42B61"/>
    <w:rsid w:val="00A42DAC"/>
    <w:rsid w:val="00A43F66"/>
    <w:rsid w:val="00A44C89"/>
    <w:rsid w:val="00A44E4F"/>
    <w:rsid w:val="00A46A65"/>
    <w:rsid w:val="00A46B10"/>
    <w:rsid w:val="00A46D8E"/>
    <w:rsid w:val="00A47BE6"/>
    <w:rsid w:val="00A5036D"/>
    <w:rsid w:val="00A507D5"/>
    <w:rsid w:val="00A507D9"/>
    <w:rsid w:val="00A5177D"/>
    <w:rsid w:val="00A52424"/>
    <w:rsid w:val="00A52545"/>
    <w:rsid w:val="00A52AE8"/>
    <w:rsid w:val="00A533C2"/>
    <w:rsid w:val="00A5453F"/>
    <w:rsid w:val="00A547D9"/>
    <w:rsid w:val="00A54A74"/>
    <w:rsid w:val="00A54FCA"/>
    <w:rsid w:val="00A55C2A"/>
    <w:rsid w:val="00A56E82"/>
    <w:rsid w:val="00A6097C"/>
    <w:rsid w:val="00A61328"/>
    <w:rsid w:val="00A61B6D"/>
    <w:rsid w:val="00A62C27"/>
    <w:rsid w:val="00A62D18"/>
    <w:rsid w:val="00A67E29"/>
    <w:rsid w:val="00A700FD"/>
    <w:rsid w:val="00A70FC0"/>
    <w:rsid w:val="00A738E3"/>
    <w:rsid w:val="00A739D9"/>
    <w:rsid w:val="00A7431D"/>
    <w:rsid w:val="00A7448D"/>
    <w:rsid w:val="00A748BE"/>
    <w:rsid w:val="00A74EB4"/>
    <w:rsid w:val="00A75018"/>
    <w:rsid w:val="00A7528E"/>
    <w:rsid w:val="00A76A3D"/>
    <w:rsid w:val="00A77817"/>
    <w:rsid w:val="00A77E8F"/>
    <w:rsid w:val="00A80092"/>
    <w:rsid w:val="00A803A4"/>
    <w:rsid w:val="00A806AE"/>
    <w:rsid w:val="00A80F24"/>
    <w:rsid w:val="00A81E2C"/>
    <w:rsid w:val="00A8214F"/>
    <w:rsid w:val="00A8246A"/>
    <w:rsid w:val="00A83055"/>
    <w:rsid w:val="00A8383D"/>
    <w:rsid w:val="00A83F98"/>
    <w:rsid w:val="00A854F3"/>
    <w:rsid w:val="00A87D02"/>
    <w:rsid w:val="00A90461"/>
    <w:rsid w:val="00A90887"/>
    <w:rsid w:val="00A913AB"/>
    <w:rsid w:val="00A91972"/>
    <w:rsid w:val="00A93958"/>
    <w:rsid w:val="00A93C0B"/>
    <w:rsid w:val="00A94241"/>
    <w:rsid w:val="00A94FE0"/>
    <w:rsid w:val="00A957DC"/>
    <w:rsid w:val="00A95C28"/>
    <w:rsid w:val="00A964E2"/>
    <w:rsid w:val="00A97838"/>
    <w:rsid w:val="00AA0B36"/>
    <w:rsid w:val="00AA0C35"/>
    <w:rsid w:val="00AA1798"/>
    <w:rsid w:val="00AA25DB"/>
    <w:rsid w:val="00AA2C76"/>
    <w:rsid w:val="00AA35C5"/>
    <w:rsid w:val="00AA3844"/>
    <w:rsid w:val="00AA46AB"/>
    <w:rsid w:val="00AA4D44"/>
    <w:rsid w:val="00AA5B2C"/>
    <w:rsid w:val="00AA7F66"/>
    <w:rsid w:val="00AB05B2"/>
    <w:rsid w:val="00AB0C32"/>
    <w:rsid w:val="00AB26E5"/>
    <w:rsid w:val="00AB2C4C"/>
    <w:rsid w:val="00AB40C2"/>
    <w:rsid w:val="00AB64AF"/>
    <w:rsid w:val="00AC0F01"/>
    <w:rsid w:val="00AC101A"/>
    <w:rsid w:val="00AC15D1"/>
    <w:rsid w:val="00AC2BA2"/>
    <w:rsid w:val="00AC2BBC"/>
    <w:rsid w:val="00AC4E2E"/>
    <w:rsid w:val="00AC6689"/>
    <w:rsid w:val="00AC72F3"/>
    <w:rsid w:val="00AC7AA6"/>
    <w:rsid w:val="00AD03A8"/>
    <w:rsid w:val="00AD10D4"/>
    <w:rsid w:val="00AD2741"/>
    <w:rsid w:val="00AD2C18"/>
    <w:rsid w:val="00AD2D00"/>
    <w:rsid w:val="00AD4332"/>
    <w:rsid w:val="00AD5CE0"/>
    <w:rsid w:val="00AD639B"/>
    <w:rsid w:val="00AD77FF"/>
    <w:rsid w:val="00AD79E6"/>
    <w:rsid w:val="00AD7BAD"/>
    <w:rsid w:val="00AE12C0"/>
    <w:rsid w:val="00AE1B14"/>
    <w:rsid w:val="00AE25BE"/>
    <w:rsid w:val="00AE2AAF"/>
    <w:rsid w:val="00AE487A"/>
    <w:rsid w:val="00AE4884"/>
    <w:rsid w:val="00AE62B5"/>
    <w:rsid w:val="00AE71C0"/>
    <w:rsid w:val="00AF0C4E"/>
    <w:rsid w:val="00AF1B69"/>
    <w:rsid w:val="00AF3490"/>
    <w:rsid w:val="00AF5B15"/>
    <w:rsid w:val="00AF5B69"/>
    <w:rsid w:val="00AF5E98"/>
    <w:rsid w:val="00AF6EF5"/>
    <w:rsid w:val="00B02830"/>
    <w:rsid w:val="00B028A5"/>
    <w:rsid w:val="00B03325"/>
    <w:rsid w:val="00B03BEB"/>
    <w:rsid w:val="00B03D57"/>
    <w:rsid w:val="00B03DB7"/>
    <w:rsid w:val="00B04CD4"/>
    <w:rsid w:val="00B06554"/>
    <w:rsid w:val="00B065A6"/>
    <w:rsid w:val="00B06661"/>
    <w:rsid w:val="00B10709"/>
    <w:rsid w:val="00B10AA7"/>
    <w:rsid w:val="00B122C0"/>
    <w:rsid w:val="00B12921"/>
    <w:rsid w:val="00B129F4"/>
    <w:rsid w:val="00B13AB3"/>
    <w:rsid w:val="00B13D18"/>
    <w:rsid w:val="00B14008"/>
    <w:rsid w:val="00B14035"/>
    <w:rsid w:val="00B14303"/>
    <w:rsid w:val="00B14ACA"/>
    <w:rsid w:val="00B150BC"/>
    <w:rsid w:val="00B15154"/>
    <w:rsid w:val="00B1541D"/>
    <w:rsid w:val="00B17BFE"/>
    <w:rsid w:val="00B2112C"/>
    <w:rsid w:val="00B22982"/>
    <w:rsid w:val="00B2567C"/>
    <w:rsid w:val="00B25CE3"/>
    <w:rsid w:val="00B263E3"/>
    <w:rsid w:val="00B276CA"/>
    <w:rsid w:val="00B27B91"/>
    <w:rsid w:val="00B27E0A"/>
    <w:rsid w:val="00B30805"/>
    <w:rsid w:val="00B30B96"/>
    <w:rsid w:val="00B30C8F"/>
    <w:rsid w:val="00B310D6"/>
    <w:rsid w:val="00B31DBC"/>
    <w:rsid w:val="00B31E3E"/>
    <w:rsid w:val="00B31F08"/>
    <w:rsid w:val="00B32394"/>
    <w:rsid w:val="00B32D64"/>
    <w:rsid w:val="00B33B8A"/>
    <w:rsid w:val="00B3436C"/>
    <w:rsid w:val="00B35228"/>
    <w:rsid w:val="00B40830"/>
    <w:rsid w:val="00B41286"/>
    <w:rsid w:val="00B4332B"/>
    <w:rsid w:val="00B45FF4"/>
    <w:rsid w:val="00B467BA"/>
    <w:rsid w:val="00B46869"/>
    <w:rsid w:val="00B46D1B"/>
    <w:rsid w:val="00B46E5F"/>
    <w:rsid w:val="00B47371"/>
    <w:rsid w:val="00B51FC0"/>
    <w:rsid w:val="00B524C5"/>
    <w:rsid w:val="00B5350C"/>
    <w:rsid w:val="00B5445C"/>
    <w:rsid w:val="00B552D1"/>
    <w:rsid w:val="00B552D6"/>
    <w:rsid w:val="00B560A5"/>
    <w:rsid w:val="00B56D0C"/>
    <w:rsid w:val="00B604CA"/>
    <w:rsid w:val="00B614FA"/>
    <w:rsid w:val="00B616C0"/>
    <w:rsid w:val="00B62C44"/>
    <w:rsid w:val="00B63C79"/>
    <w:rsid w:val="00B6413E"/>
    <w:rsid w:val="00B65743"/>
    <w:rsid w:val="00B65B9C"/>
    <w:rsid w:val="00B666F1"/>
    <w:rsid w:val="00B671D5"/>
    <w:rsid w:val="00B67B3D"/>
    <w:rsid w:val="00B70359"/>
    <w:rsid w:val="00B70A65"/>
    <w:rsid w:val="00B71225"/>
    <w:rsid w:val="00B72B5C"/>
    <w:rsid w:val="00B72F13"/>
    <w:rsid w:val="00B7314D"/>
    <w:rsid w:val="00B74213"/>
    <w:rsid w:val="00B742BA"/>
    <w:rsid w:val="00B74832"/>
    <w:rsid w:val="00B748B5"/>
    <w:rsid w:val="00B757FA"/>
    <w:rsid w:val="00B7713D"/>
    <w:rsid w:val="00B77FC6"/>
    <w:rsid w:val="00B80203"/>
    <w:rsid w:val="00B81A69"/>
    <w:rsid w:val="00B824EF"/>
    <w:rsid w:val="00B83A0D"/>
    <w:rsid w:val="00B84233"/>
    <w:rsid w:val="00B84275"/>
    <w:rsid w:val="00B843D4"/>
    <w:rsid w:val="00B84FD5"/>
    <w:rsid w:val="00B85385"/>
    <w:rsid w:val="00B85438"/>
    <w:rsid w:val="00B8607B"/>
    <w:rsid w:val="00B86B8B"/>
    <w:rsid w:val="00B86F6D"/>
    <w:rsid w:val="00B9113F"/>
    <w:rsid w:val="00B91C14"/>
    <w:rsid w:val="00B92C17"/>
    <w:rsid w:val="00B937C2"/>
    <w:rsid w:val="00B95D25"/>
    <w:rsid w:val="00B96C96"/>
    <w:rsid w:val="00BA044E"/>
    <w:rsid w:val="00BA088B"/>
    <w:rsid w:val="00BA276E"/>
    <w:rsid w:val="00BA35C7"/>
    <w:rsid w:val="00BA3C95"/>
    <w:rsid w:val="00BA4B6C"/>
    <w:rsid w:val="00BA5642"/>
    <w:rsid w:val="00BB0BCD"/>
    <w:rsid w:val="00BB119A"/>
    <w:rsid w:val="00BB4746"/>
    <w:rsid w:val="00BB54E7"/>
    <w:rsid w:val="00BB55CA"/>
    <w:rsid w:val="00BB5BC5"/>
    <w:rsid w:val="00BB6307"/>
    <w:rsid w:val="00BB67E8"/>
    <w:rsid w:val="00BC0630"/>
    <w:rsid w:val="00BC08B2"/>
    <w:rsid w:val="00BC0D9B"/>
    <w:rsid w:val="00BC114F"/>
    <w:rsid w:val="00BC2171"/>
    <w:rsid w:val="00BC26B8"/>
    <w:rsid w:val="00BC27E7"/>
    <w:rsid w:val="00BC311C"/>
    <w:rsid w:val="00BC3487"/>
    <w:rsid w:val="00BC3882"/>
    <w:rsid w:val="00BC38AA"/>
    <w:rsid w:val="00BC38D3"/>
    <w:rsid w:val="00BC411F"/>
    <w:rsid w:val="00BC4801"/>
    <w:rsid w:val="00BC6288"/>
    <w:rsid w:val="00BC646B"/>
    <w:rsid w:val="00BC71AE"/>
    <w:rsid w:val="00BC753E"/>
    <w:rsid w:val="00BC783D"/>
    <w:rsid w:val="00BD02DA"/>
    <w:rsid w:val="00BD0332"/>
    <w:rsid w:val="00BD09D2"/>
    <w:rsid w:val="00BD129E"/>
    <w:rsid w:val="00BD1A63"/>
    <w:rsid w:val="00BD2233"/>
    <w:rsid w:val="00BD2600"/>
    <w:rsid w:val="00BD2AB9"/>
    <w:rsid w:val="00BD3F4E"/>
    <w:rsid w:val="00BD50D6"/>
    <w:rsid w:val="00BD54CD"/>
    <w:rsid w:val="00BD5EB3"/>
    <w:rsid w:val="00BD6509"/>
    <w:rsid w:val="00BD6A21"/>
    <w:rsid w:val="00BD7482"/>
    <w:rsid w:val="00BE2448"/>
    <w:rsid w:val="00BE28DB"/>
    <w:rsid w:val="00BE3318"/>
    <w:rsid w:val="00BE4179"/>
    <w:rsid w:val="00BE5802"/>
    <w:rsid w:val="00BE58C4"/>
    <w:rsid w:val="00BE6D61"/>
    <w:rsid w:val="00BE7FB9"/>
    <w:rsid w:val="00BF1CEB"/>
    <w:rsid w:val="00BF219B"/>
    <w:rsid w:val="00BF2347"/>
    <w:rsid w:val="00BF2576"/>
    <w:rsid w:val="00BF32E5"/>
    <w:rsid w:val="00BF371F"/>
    <w:rsid w:val="00BF405C"/>
    <w:rsid w:val="00BF55ED"/>
    <w:rsid w:val="00BF5CDE"/>
    <w:rsid w:val="00BF6FF6"/>
    <w:rsid w:val="00C00B3C"/>
    <w:rsid w:val="00C037F9"/>
    <w:rsid w:val="00C04960"/>
    <w:rsid w:val="00C0505E"/>
    <w:rsid w:val="00C053B8"/>
    <w:rsid w:val="00C05A02"/>
    <w:rsid w:val="00C05F1F"/>
    <w:rsid w:val="00C05FFA"/>
    <w:rsid w:val="00C10791"/>
    <w:rsid w:val="00C10DA8"/>
    <w:rsid w:val="00C1199F"/>
    <w:rsid w:val="00C12B2B"/>
    <w:rsid w:val="00C13A94"/>
    <w:rsid w:val="00C2146E"/>
    <w:rsid w:val="00C216B4"/>
    <w:rsid w:val="00C21C10"/>
    <w:rsid w:val="00C21CDD"/>
    <w:rsid w:val="00C23265"/>
    <w:rsid w:val="00C23E1D"/>
    <w:rsid w:val="00C24821"/>
    <w:rsid w:val="00C24E23"/>
    <w:rsid w:val="00C25B27"/>
    <w:rsid w:val="00C261BD"/>
    <w:rsid w:val="00C278B5"/>
    <w:rsid w:val="00C31E05"/>
    <w:rsid w:val="00C33456"/>
    <w:rsid w:val="00C34224"/>
    <w:rsid w:val="00C342D2"/>
    <w:rsid w:val="00C34436"/>
    <w:rsid w:val="00C346F5"/>
    <w:rsid w:val="00C34B67"/>
    <w:rsid w:val="00C35358"/>
    <w:rsid w:val="00C35C9A"/>
    <w:rsid w:val="00C3726B"/>
    <w:rsid w:val="00C375AB"/>
    <w:rsid w:val="00C3769B"/>
    <w:rsid w:val="00C40A9F"/>
    <w:rsid w:val="00C40EDE"/>
    <w:rsid w:val="00C4282A"/>
    <w:rsid w:val="00C44E48"/>
    <w:rsid w:val="00C47D4F"/>
    <w:rsid w:val="00C52093"/>
    <w:rsid w:val="00C52B54"/>
    <w:rsid w:val="00C533CC"/>
    <w:rsid w:val="00C5434B"/>
    <w:rsid w:val="00C54A04"/>
    <w:rsid w:val="00C54E3D"/>
    <w:rsid w:val="00C56157"/>
    <w:rsid w:val="00C57E58"/>
    <w:rsid w:val="00C6042D"/>
    <w:rsid w:val="00C62284"/>
    <w:rsid w:val="00C647A7"/>
    <w:rsid w:val="00C6571E"/>
    <w:rsid w:val="00C66279"/>
    <w:rsid w:val="00C663E1"/>
    <w:rsid w:val="00C67939"/>
    <w:rsid w:val="00C67C1B"/>
    <w:rsid w:val="00C701A9"/>
    <w:rsid w:val="00C70352"/>
    <w:rsid w:val="00C706C4"/>
    <w:rsid w:val="00C71FF7"/>
    <w:rsid w:val="00C72741"/>
    <w:rsid w:val="00C72850"/>
    <w:rsid w:val="00C72BAE"/>
    <w:rsid w:val="00C73B27"/>
    <w:rsid w:val="00C74862"/>
    <w:rsid w:val="00C752AD"/>
    <w:rsid w:val="00C75879"/>
    <w:rsid w:val="00C758B7"/>
    <w:rsid w:val="00C75F7D"/>
    <w:rsid w:val="00C76090"/>
    <w:rsid w:val="00C771FC"/>
    <w:rsid w:val="00C8017E"/>
    <w:rsid w:val="00C811F8"/>
    <w:rsid w:val="00C81F6B"/>
    <w:rsid w:val="00C82253"/>
    <w:rsid w:val="00C84D89"/>
    <w:rsid w:val="00C850B7"/>
    <w:rsid w:val="00C85AA0"/>
    <w:rsid w:val="00C85EDD"/>
    <w:rsid w:val="00C867E3"/>
    <w:rsid w:val="00C86C16"/>
    <w:rsid w:val="00C8714D"/>
    <w:rsid w:val="00C8782A"/>
    <w:rsid w:val="00C87F84"/>
    <w:rsid w:val="00C900E3"/>
    <w:rsid w:val="00C90A86"/>
    <w:rsid w:val="00C91273"/>
    <w:rsid w:val="00C91F95"/>
    <w:rsid w:val="00C931F5"/>
    <w:rsid w:val="00C9384C"/>
    <w:rsid w:val="00C94602"/>
    <w:rsid w:val="00C94631"/>
    <w:rsid w:val="00C94694"/>
    <w:rsid w:val="00C94D21"/>
    <w:rsid w:val="00C95357"/>
    <w:rsid w:val="00C961BE"/>
    <w:rsid w:val="00C963C7"/>
    <w:rsid w:val="00C968D5"/>
    <w:rsid w:val="00CA01A1"/>
    <w:rsid w:val="00CA12AB"/>
    <w:rsid w:val="00CA1550"/>
    <w:rsid w:val="00CA1F68"/>
    <w:rsid w:val="00CA33F5"/>
    <w:rsid w:val="00CA4F3D"/>
    <w:rsid w:val="00CA5B61"/>
    <w:rsid w:val="00CA5FDE"/>
    <w:rsid w:val="00CA710E"/>
    <w:rsid w:val="00CB1AA3"/>
    <w:rsid w:val="00CB209C"/>
    <w:rsid w:val="00CB27AF"/>
    <w:rsid w:val="00CB2916"/>
    <w:rsid w:val="00CB2F0B"/>
    <w:rsid w:val="00CB353F"/>
    <w:rsid w:val="00CB3A8A"/>
    <w:rsid w:val="00CB45B6"/>
    <w:rsid w:val="00CB698C"/>
    <w:rsid w:val="00CB7B98"/>
    <w:rsid w:val="00CC0310"/>
    <w:rsid w:val="00CC0666"/>
    <w:rsid w:val="00CC066E"/>
    <w:rsid w:val="00CC1A16"/>
    <w:rsid w:val="00CC2128"/>
    <w:rsid w:val="00CC22F2"/>
    <w:rsid w:val="00CC25AE"/>
    <w:rsid w:val="00CC38C0"/>
    <w:rsid w:val="00CC6583"/>
    <w:rsid w:val="00CC7C4F"/>
    <w:rsid w:val="00CD1027"/>
    <w:rsid w:val="00CD1195"/>
    <w:rsid w:val="00CD1DC6"/>
    <w:rsid w:val="00CD49AF"/>
    <w:rsid w:val="00CD4B96"/>
    <w:rsid w:val="00CD6957"/>
    <w:rsid w:val="00CD7175"/>
    <w:rsid w:val="00CD7358"/>
    <w:rsid w:val="00CE0E6A"/>
    <w:rsid w:val="00CE16DE"/>
    <w:rsid w:val="00CE20E7"/>
    <w:rsid w:val="00CE21A7"/>
    <w:rsid w:val="00CE31E5"/>
    <w:rsid w:val="00CE35B6"/>
    <w:rsid w:val="00CE54BB"/>
    <w:rsid w:val="00CE5EE9"/>
    <w:rsid w:val="00CE7D37"/>
    <w:rsid w:val="00CF0645"/>
    <w:rsid w:val="00CF1448"/>
    <w:rsid w:val="00CF15A9"/>
    <w:rsid w:val="00CF1C04"/>
    <w:rsid w:val="00CF2C28"/>
    <w:rsid w:val="00CF436E"/>
    <w:rsid w:val="00CF4616"/>
    <w:rsid w:val="00CF57B9"/>
    <w:rsid w:val="00CF650D"/>
    <w:rsid w:val="00CF6770"/>
    <w:rsid w:val="00CF7023"/>
    <w:rsid w:val="00D00350"/>
    <w:rsid w:val="00D0116F"/>
    <w:rsid w:val="00D03DC7"/>
    <w:rsid w:val="00D043F5"/>
    <w:rsid w:val="00D044FA"/>
    <w:rsid w:val="00D04550"/>
    <w:rsid w:val="00D04EF5"/>
    <w:rsid w:val="00D04F3E"/>
    <w:rsid w:val="00D050A7"/>
    <w:rsid w:val="00D054D3"/>
    <w:rsid w:val="00D055BC"/>
    <w:rsid w:val="00D07DA0"/>
    <w:rsid w:val="00D11081"/>
    <w:rsid w:val="00D119A4"/>
    <w:rsid w:val="00D142FA"/>
    <w:rsid w:val="00D14ABB"/>
    <w:rsid w:val="00D159ED"/>
    <w:rsid w:val="00D202DA"/>
    <w:rsid w:val="00D20C0D"/>
    <w:rsid w:val="00D20DF4"/>
    <w:rsid w:val="00D220D6"/>
    <w:rsid w:val="00D238FD"/>
    <w:rsid w:val="00D23FF4"/>
    <w:rsid w:val="00D25633"/>
    <w:rsid w:val="00D25C25"/>
    <w:rsid w:val="00D263F4"/>
    <w:rsid w:val="00D26DCD"/>
    <w:rsid w:val="00D26DF2"/>
    <w:rsid w:val="00D271E0"/>
    <w:rsid w:val="00D27EA6"/>
    <w:rsid w:val="00D30FB6"/>
    <w:rsid w:val="00D3263F"/>
    <w:rsid w:val="00D329A2"/>
    <w:rsid w:val="00D3449D"/>
    <w:rsid w:val="00D348E4"/>
    <w:rsid w:val="00D37FCF"/>
    <w:rsid w:val="00D40451"/>
    <w:rsid w:val="00D426BB"/>
    <w:rsid w:val="00D42EB6"/>
    <w:rsid w:val="00D44023"/>
    <w:rsid w:val="00D45114"/>
    <w:rsid w:val="00D45FF2"/>
    <w:rsid w:val="00D46B0F"/>
    <w:rsid w:val="00D47EBB"/>
    <w:rsid w:val="00D505B8"/>
    <w:rsid w:val="00D505D3"/>
    <w:rsid w:val="00D5068D"/>
    <w:rsid w:val="00D51DCE"/>
    <w:rsid w:val="00D51EFE"/>
    <w:rsid w:val="00D5217E"/>
    <w:rsid w:val="00D52778"/>
    <w:rsid w:val="00D54B30"/>
    <w:rsid w:val="00D54B51"/>
    <w:rsid w:val="00D54BD4"/>
    <w:rsid w:val="00D55D27"/>
    <w:rsid w:val="00D56FAC"/>
    <w:rsid w:val="00D57F3F"/>
    <w:rsid w:val="00D6004E"/>
    <w:rsid w:val="00D600F3"/>
    <w:rsid w:val="00D6228D"/>
    <w:rsid w:val="00D627B9"/>
    <w:rsid w:val="00D63371"/>
    <w:rsid w:val="00D64308"/>
    <w:rsid w:val="00D65486"/>
    <w:rsid w:val="00D65693"/>
    <w:rsid w:val="00D66406"/>
    <w:rsid w:val="00D6685F"/>
    <w:rsid w:val="00D719F0"/>
    <w:rsid w:val="00D72BDF"/>
    <w:rsid w:val="00D72E5E"/>
    <w:rsid w:val="00D738CA"/>
    <w:rsid w:val="00D73B01"/>
    <w:rsid w:val="00D73DD3"/>
    <w:rsid w:val="00D743B8"/>
    <w:rsid w:val="00D7476A"/>
    <w:rsid w:val="00D74ABD"/>
    <w:rsid w:val="00D75037"/>
    <w:rsid w:val="00D759C2"/>
    <w:rsid w:val="00D75A8B"/>
    <w:rsid w:val="00D765C2"/>
    <w:rsid w:val="00D814EA"/>
    <w:rsid w:val="00D8203B"/>
    <w:rsid w:val="00D82B1B"/>
    <w:rsid w:val="00D82C09"/>
    <w:rsid w:val="00D83361"/>
    <w:rsid w:val="00D83510"/>
    <w:rsid w:val="00D8368C"/>
    <w:rsid w:val="00D83E4E"/>
    <w:rsid w:val="00D85280"/>
    <w:rsid w:val="00D866AF"/>
    <w:rsid w:val="00D8796A"/>
    <w:rsid w:val="00D87B06"/>
    <w:rsid w:val="00D87F9B"/>
    <w:rsid w:val="00D90359"/>
    <w:rsid w:val="00D90CFC"/>
    <w:rsid w:val="00D91206"/>
    <w:rsid w:val="00D91ABF"/>
    <w:rsid w:val="00D951A5"/>
    <w:rsid w:val="00D95AF8"/>
    <w:rsid w:val="00D9631B"/>
    <w:rsid w:val="00D96C98"/>
    <w:rsid w:val="00D96CDE"/>
    <w:rsid w:val="00D97626"/>
    <w:rsid w:val="00D97D02"/>
    <w:rsid w:val="00DA0017"/>
    <w:rsid w:val="00DA0138"/>
    <w:rsid w:val="00DA039C"/>
    <w:rsid w:val="00DA1772"/>
    <w:rsid w:val="00DA1924"/>
    <w:rsid w:val="00DA1A8F"/>
    <w:rsid w:val="00DA2563"/>
    <w:rsid w:val="00DA2808"/>
    <w:rsid w:val="00DA3ED2"/>
    <w:rsid w:val="00DA57B2"/>
    <w:rsid w:val="00DA69E2"/>
    <w:rsid w:val="00DB0871"/>
    <w:rsid w:val="00DB0B56"/>
    <w:rsid w:val="00DB12D7"/>
    <w:rsid w:val="00DB24EC"/>
    <w:rsid w:val="00DB2CAF"/>
    <w:rsid w:val="00DB2F9A"/>
    <w:rsid w:val="00DB31FD"/>
    <w:rsid w:val="00DB4313"/>
    <w:rsid w:val="00DB57D6"/>
    <w:rsid w:val="00DB78B0"/>
    <w:rsid w:val="00DB7BBC"/>
    <w:rsid w:val="00DC0E88"/>
    <w:rsid w:val="00DC15B8"/>
    <w:rsid w:val="00DC1E82"/>
    <w:rsid w:val="00DC265A"/>
    <w:rsid w:val="00DC319C"/>
    <w:rsid w:val="00DC497A"/>
    <w:rsid w:val="00DC505C"/>
    <w:rsid w:val="00DC7713"/>
    <w:rsid w:val="00DC7F43"/>
    <w:rsid w:val="00DD11CC"/>
    <w:rsid w:val="00DD19A4"/>
    <w:rsid w:val="00DD2C17"/>
    <w:rsid w:val="00DD323D"/>
    <w:rsid w:val="00DD3989"/>
    <w:rsid w:val="00DD49A8"/>
    <w:rsid w:val="00DD5EAC"/>
    <w:rsid w:val="00DD6139"/>
    <w:rsid w:val="00DD6C90"/>
    <w:rsid w:val="00DD7579"/>
    <w:rsid w:val="00DD7FF8"/>
    <w:rsid w:val="00DE063A"/>
    <w:rsid w:val="00DE078B"/>
    <w:rsid w:val="00DE3754"/>
    <w:rsid w:val="00DE43A3"/>
    <w:rsid w:val="00DE4633"/>
    <w:rsid w:val="00DE4FDA"/>
    <w:rsid w:val="00DE5F20"/>
    <w:rsid w:val="00DE624E"/>
    <w:rsid w:val="00DE650A"/>
    <w:rsid w:val="00DE75B2"/>
    <w:rsid w:val="00DE774A"/>
    <w:rsid w:val="00DE7BD4"/>
    <w:rsid w:val="00DE7BF3"/>
    <w:rsid w:val="00DE7EE9"/>
    <w:rsid w:val="00DF08FA"/>
    <w:rsid w:val="00DF103F"/>
    <w:rsid w:val="00DF171B"/>
    <w:rsid w:val="00DF2F22"/>
    <w:rsid w:val="00DF38E1"/>
    <w:rsid w:val="00DF3CA5"/>
    <w:rsid w:val="00DF5D75"/>
    <w:rsid w:val="00DF7D4B"/>
    <w:rsid w:val="00E0055E"/>
    <w:rsid w:val="00E01752"/>
    <w:rsid w:val="00E023E2"/>
    <w:rsid w:val="00E02ECB"/>
    <w:rsid w:val="00E02F80"/>
    <w:rsid w:val="00E03954"/>
    <w:rsid w:val="00E03D7D"/>
    <w:rsid w:val="00E07BF3"/>
    <w:rsid w:val="00E10262"/>
    <w:rsid w:val="00E12CE4"/>
    <w:rsid w:val="00E14480"/>
    <w:rsid w:val="00E157F9"/>
    <w:rsid w:val="00E173EA"/>
    <w:rsid w:val="00E17DA7"/>
    <w:rsid w:val="00E20365"/>
    <w:rsid w:val="00E206D2"/>
    <w:rsid w:val="00E2088B"/>
    <w:rsid w:val="00E208A7"/>
    <w:rsid w:val="00E21087"/>
    <w:rsid w:val="00E216C5"/>
    <w:rsid w:val="00E21DAC"/>
    <w:rsid w:val="00E21FC5"/>
    <w:rsid w:val="00E244C9"/>
    <w:rsid w:val="00E2455C"/>
    <w:rsid w:val="00E24F2F"/>
    <w:rsid w:val="00E25EEA"/>
    <w:rsid w:val="00E27DAB"/>
    <w:rsid w:val="00E30A53"/>
    <w:rsid w:val="00E312F7"/>
    <w:rsid w:val="00E3283A"/>
    <w:rsid w:val="00E32853"/>
    <w:rsid w:val="00E32B07"/>
    <w:rsid w:val="00E3420A"/>
    <w:rsid w:val="00E35B45"/>
    <w:rsid w:val="00E3784A"/>
    <w:rsid w:val="00E40DD8"/>
    <w:rsid w:val="00E41080"/>
    <w:rsid w:val="00E4153F"/>
    <w:rsid w:val="00E42353"/>
    <w:rsid w:val="00E42401"/>
    <w:rsid w:val="00E431E0"/>
    <w:rsid w:val="00E4423B"/>
    <w:rsid w:val="00E44F05"/>
    <w:rsid w:val="00E45486"/>
    <w:rsid w:val="00E50731"/>
    <w:rsid w:val="00E5181B"/>
    <w:rsid w:val="00E52975"/>
    <w:rsid w:val="00E53B7A"/>
    <w:rsid w:val="00E548A1"/>
    <w:rsid w:val="00E55463"/>
    <w:rsid w:val="00E5564D"/>
    <w:rsid w:val="00E55E44"/>
    <w:rsid w:val="00E5639C"/>
    <w:rsid w:val="00E56638"/>
    <w:rsid w:val="00E56EF2"/>
    <w:rsid w:val="00E56F94"/>
    <w:rsid w:val="00E57359"/>
    <w:rsid w:val="00E57844"/>
    <w:rsid w:val="00E57A1F"/>
    <w:rsid w:val="00E57AA2"/>
    <w:rsid w:val="00E57D03"/>
    <w:rsid w:val="00E57D4E"/>
    <w:rsid w:val="00E57E2A"/>
    <w:rsid w:val="00E62577"/>
    <w:rsid w:val="00E628BF"/>
    <w:rsid w:val="00E62979"/>
    <w:rsid w:val="00E62A57"/>
    <w:rsid w:val="00E62B3B"/>
    <w:rsid w:val="00E62F8A"/>
    <w:rsid w:val="00E64924"/>
    <w:rsid w:val="00E64BAC"/>
    <w:rsid w:val="00E64CD1"/>
    <w:rsid w:val="00E64ED6"/>
    <w:rsid w:val="00E66769"/>
    <w:rsid w:val="00E702D6"/>
    <w:rsid w:val="00E705FA"/>
    <w:rsid w:val="00E7066A"/>
    <w:rsid w:val="00E72DFE"/>
    <w:rsid w:val="00E74717"/>
    <w:rsid w:val="00E75980"/>
    <w:rsid w:val="00E75BEA"/>
    <w:rsid w:val="00E76488"/>
    <w:rsid w:val="00E768F7"/>
    <w:rsid w:val="00E76D11"/>
    <w:rsid w:val="00E77902"/>
    <w:rsid w:val="00E80D55"/>
    <w:rsid w:val="00E81D8A"/>
    <w:rsid w:val="00E83961"/>
    <w:rsid w:val="00E86CD7"/>
    <w:rsid w:val="00E86D4D"/>
    <w:rsid w:val="00E86E46"/>
    <w:rsid w:val="00E872AA"/>
    <w:rsid w:val="00E90058"/>
    <w:rsid w:val="00E90697"/>
    <w:rsid w:val="00E90FA8"/>
    <w:rsid w:val="00E91CDE"/>
    <w:rsid w:val="00E92AA3"/>
    <w:rsid w:val="00E93EE0"/>
    <w:rsid w:val="00E946E0"/>
    <w:rsid w:val="00E94858"/>
    <w:rsid w:val="00E94E49"/>
    <w:rsid w:val="00E95481"/>
    <w:rsid w:val="00E96577"/>
    <w:rsid w:val="00E975A8"/>
    <w:rsid w:val="00EA0ADC"/>
    <w:rsid w:val="00EA396A"/>
    <w:rsid w:val="00EA47D9"/>
    <w:rsid w:val="00EA5532"/>
    <w:rsid w:val="00EA592F"/>
    <w:rsid w:val="00EA60D7"/>
    <w:rsid w:val="00EA7033"/>
    <w:rsid w:val="00EA75E6"/>
    <w:rsid w:val="00EA7E7A"/>
    <w:rsid w:val="00EB0411"/>
    <w:rsid w:val="00EB156B"/>
    <w:rsid w:val="00EB275F"/>
    <w:rsid w:val="00EB2E6B"/>
    <w:rsid w:val="00EB3297"/>
    <w:rsid w:val="00EB47AA"/>
    <w:rsid w:val="00EB601D"/>
    <w:rsid w:val="00EB6672"/>
    <w:rsid w:val="00EB6BA7"/>
    <w:rsid w:val="00EC139C"/>
    <w:rsid w:val="00EC1A35"/>
    <w:rsid w:val="00EC1EC4"/>
    <w:rsid w:val="00EC22FB"/>
    <w:rsid w:val="00EC5586"/>
    <w:rsid w:val="00EC58FF"/>
    <w:rsid w:val="00EC62AF"/>
    <w:rsid w:val="00EC658B"/>
    <w:rsid w:val="00ED0195"/>
    <w:rsid w:val="00ED03F5"/>
    <w:rsid w:val="00ED0A8E"/>
    <w:rsid w:val="00ED1A1B"/>
    <w:rsid w:val="00ED2375"/>
    <w:rsid w:val="00ED24CC"/>
    <w:rsid w:val="00ED2A7A"/>
    <w:rsid w:val="00ED39D1"/>
    <w:rsid w:val="00ED3E2D"/>
    <w:rsid w:val="00ED57B3"/>
    <w:rsid w:val="00ED64E4"/>
    <w:rsid w:val="00EE13E5"/>
    <w:rsid w:val="00EE1912"/>
    <w:rsid w:val="00EE19A4"/>
    <w:rsid w:val="00EE1F9C"/>
    <w:rsid w:val="00EE257F"/>
    <w:rsid w:val="00EE2F5D"/>
    <w:rsid w:val="00EE3D54"/>
    <w:rsid w:val="00EE4D12"/>
    <w:rsid w:val="00EE534E"/>
    <w:rsid w:val="00EE5CBF"/>
    <w:rsid w:val="00EE5D2B"/>
    <w:rsid w:val="00EE7824"/>
    <w:rsid w:val="00EF0516"/>
    <w:rsid w:val="00EF1C8B"/>
    <w:rsid w:val="00EF29F4"/>
    <w:rsid w:val="00EF2CBC"/>
    <w:rsid w:val="00EF42A8"/>
    <w:rsid w:val="00EF50F3"/>
    <w:rsid w:val="00EF654B"/>
    <w:rsid w:val="00F002CE"/>
    <w:rsid w:val="00F00409"/>
    <w:rsid w:val="00F00C55"/>
    <w:rsid w:val="00F012C8"/>
    <w:rsid w:val="00F02F86"/>
    <w:rsid w:val="00F03087"/>
    <w:rsid w:val="00F03C32"/>
    <w:rsid w:val="00F05440"/>
    <w:rsid w:val="00F0672F"/>
    <w:rsid w:val="00F07098"/>
    <w:rsid w:val="00F10000"/>
    <w:rsid w:val="00F10280"/>
    <w:rsid w:val="00F11A1B"/>
    <w:rsid w:val="00F11A56"/>
    <w:rsid w:val="00F120F8"/>
    <w:rsid w:val="00F134D1"/>
    <w:rsid w:val="00F143ED"/>
    <w:rsid w:val="00F15561"/>
    <w:rsid w:val="00F15D2A"/>
    <w:rsid w:val="00F15D9D"/>
    <w:rsid w:val="00F17358"/>
    <w:rsid w:val="00F173A8"/>
    <w:rsid w:val="00F173C1"/>
    <w:rsid w:val="00F17D44"/>
    <w:rsid w:val="00F20C34"/>
    <w:rsid w:val="00F22039"/>
    <w:rsid w:val="00F220DF"/>
    <w:rsid w:val="00F22B2E"/>
    <w:rsid w:val="00F2324C"/>
    <w:rsid w:val="00F2354F"/>
    <w:rsid w:val="00F237DE"/>
    <w:rsid w:val="00F24192"/>
    <w:rsid w:val="00F24D71"/>
    <w:rsid w:val="00F25DF4"/>
    <w:rsid w:val="00F27FAA"/>
    <w:rsid w:val="00F30523"/>
    <w:rsid w:val="00F31AF7"/>
    <w:rsid w:val="00F325A9"/>
    <w:rsid w:val="00F32C5E"/>
    <w:rsid w:val="00F333C6"/>
    <w:rsid w:val="00F339EE"/>
    <w:rsid w:val="00F33A04"/>
    <w:rsid w:val="00F3508B"/>
    <w:rsid w:val="00F35C9E"/>
    <w:rsid w:val="00F36C63"/>
    <w:rsid w:val="00F40286"/>
    <w:rsid w:val="00F415DC"/>
    <w:rsid w:val="00F41F37"/>
    <w:rsid w:val="00F42495"/>
    <w:rsid w:val="00F42C7D"/>
    <w:rsid w:val="00F44F83"/>
    <w:rsid w:val="00F45A0F"/>
    <w:rsid w:val="00F46AA9"/>
    <w:rsid w:val="00F47F6E"/>
    <w:rsid w:val="00F50611"/>
    <w:rsid w:val="00F51FF9"/>
    <w:rsid w:val="00F5384B"/>
    <w:rsid w:val="00F54127"/>
    <w:rsid w:val="00F5537D"/>
    <w:rsid w:val="00F55626"/>
    <w:rsid w:val="00F55953"/>
    <w:rsid w:val="00F575D0"/>
    <w:rsid w:val="00F578B7"/>
    <w:rsid w:val="00F60280"/>
    <w:rsid w:val="00F6157E"/>
    <w:rsid w:val="00F626FB"/>
    <w:rsid w:val="00F62702"/>
    <w:rsid w:val="00F628DA"/>
    <w:rsid w:val="00F62FB4"/>
    <w:rsid w:val="00F6353A"/>
    <w:rsid w:val="00F637FF"/>
    <w:rsid w:val="00F65DEF"/>
    <w:rsid w:val="00F65FE2"/>
    <w:rsid w:val="00F66FA2"/>
    <w:rsid w:val="00F671E1"/>
    <w:rsid w:val="00F70081"/>
    <w:rsid w:val="00F7035C"/>
    <w:rsid w:val="00F70410"/>
    <w:rsid w:val="00F70796"/>
    <w:rsid w:val="00F70F3D"/>
    <w:rsid w:val="00F72C57"/>
    <w:rsid w:val="00F73130"/>
    <w:rsid w:val="00F733B2"/>
    <w:rsid w:val="00F73CC1"/>
    <w:rsid w:val="00F7488B"/>
    <w:rsid w:val="00F74C7F"/>
    <w:rsid w:val="00F76451"/>
    <w:rsid w:val="00F76D1F"/>
    <w:rsid w:val="00F807D1"/>
    <w:rsid w:val="00F812B3"/>
    <w:rsid w:val="00F828A3"/>
    <w:rsid w:val="00F836E5"/>
    <w:rsid w:val="00F83B11"/>
    <w:rsid w:val="00F84AF6"/>
    <w:rsid w:val="00F84D1C"/>
    <w:rsid w:val="00F85CFE"/>
    <w:rsid w:val="00F85E40"/>
    <w:rsid w:val="00F86671"/>
    <w:rsid w:val="00F901C2"/>
    <w:rsid w:val="00F90218"/>
    <w:rsid w:val="00F914C6"/>
    <w:rsid w:val="00F92020"/>
    <w:rsid w:val="00F92383"/>
    <w:rsid w:val="00F95697"/>
    <w:rsid w:val="00F96B7E"/>
    <w:rsid w:val="00F975F6"/>
    <w:rsid w:val="00FA24FB"/>
    <w:rsid w:val="00FA5D5E"/>
    <w:rsid w:val="00FA6537"/>
    <w:rsid w:val="00FA6FC0"/>
    <w:rsid w:val="00FA7206"/>
    <w:rsid w:val="00FA7D40"/>
    <w:rsid w:val="00FB04B2"/>
    <w:rsid w:val="00FB0F63"/>
    <w:rsid w:val="00FB1C99"/>
    <w:rsid w:val="00FB232F"/>
    <w:rsid w:val="00FB2886"/>
    <w:rsid w:val="00FB3685"/>
    <w:rsid w:val="00FB4549"/>
    <w:rsid w:val="00FB48FB"/>
    <w:rsid w:val="00FB5288"/>
    <w:rsid w:val="00FB5B9B"/>
    <w:rsid w:val="00FB7538"/>
    <w:rsid w:val="00FC02F8"/>
    <w:rsid w:val="00FC0675"/>
    <w:rsid w:val="00FC1C90"/>
    <w:rsid w:val="00FC35EA"/>
    <w:rsid w:val="00FC3CFD"/>
    <w:rsid w:val="00FC3F5D"/>
    <w:rsid w:val="00FC4C18"/>
    <w:rsid w:val="00FC5D4B"/>
    <w:rsid w:val="00FC654F"/>
    <w:rsid w:val="00FC6CCD"/>
    <w:rsid w:val="00FD192B"/>
    <w:rsid w:val="00FD3B95"/>
    <w:rsid w:val="00FD4254"/>
    <w:rsid w:val="00FD4CB1"/>
    <w:rsid w:val="00FD54E6"/>
    <w:rsid w:val="00FD5E34"/>
    <w:rsid w:val="00FD6300"/>
    <w:rsid w:val="00FD634D"/>
    <w:rsid w:val="00FD7F6F"/>
    <w:rsid w:val="00FE21DE"/>
    <w:rsid w:val="00FE2731"/>
    <w:rsid w:val="00FE3EA6"/>
    <w:rsid w:val="00FE4112"/>
    <w:rsid w:val="00FE45C4"/>
    <w:rsid w:val="00FE5EED"/>
    <w:rsid w:val="00FE63A2"/>
    <w:rsid w:val="00FE70F3"/>
    <w:rsid w:val="00FF095B"/>
    <w:rsid w:val="00FF2793"/>
    <w:rsid w:val="00FF2923"/>
    <w:rsid w:val="00FF3C2B"/>
    <w:rsid w:val="00FF3F18"/>
    <w:rsid w:val="00FF3F85"/>
    <w:rsid w:val="00FF4BA3"/>
    <w:rsid w:val="00FF5B6E"/>
    <w:rsid w:val="00FF5B75"/>
    <w:rsid w:val="00FF6692"/>
    <w:rsid w:val="00FF6FEC"/>
    <w:rsid w:val="019F0389"/>
    <w:rsid w:val="03A8018C"/>
    <w:rsid w:val="043427C9"/>
    <w:rsid w:val="04CC1281"/>
    <w:rsid w:val="07083C93"/>
    <w:rsid w:val="07A14FAD"/>
    <w:rsid w:val="07A74984"/>
    <w:rsid w:val="081F1556"/>
    <w:rsid w:val="085E2D6D"/>
    <w:rsid w:val="08D8180E"/>
    <w:rsid w:val="0A231D65"/>
    <w:rsid w:val="0A686EE3"/>
    <w:rsid w:val="0AFC1FA6"/>
    <w:rsid w:val="0B3B6DE1"/>
    <w:rsid w:val="0DA77D62"/>
    <w:rsid w:val="0DDF471F"/>
    <w:rsid w:val="0E4F1F1F"/>
    <w:rsid w:val="0E73715D"/>
    <w:rsid w:val="0EBE4B0A"/>
    <w:rsid w:val="0EC86BCA"/>
    <w:rsid w:val="0EEB3CBB"/>
    <w:rsid w:val="120D47A4"/>
    <w:rsid w:val="124614AE"/>
    <w:rsid w:val="12F037DF"/>
    <w:rsid w:val="1304134C"/>
    <w:rsid w:val="13326A2C"/>
    <w:rsid w:val="13C968D4"/>
    <w:rsid w:val="13D663DE"/>
    <w:rsid w:val="14CE7DB7"/>
    <w:rsid w:val="14FC7264"/>
    <w:rsid w:val="15320F05"/>
    <w:rsid w:val="16E03D03"/>
    <w:rsid w:val="17926F8F"/>
    <w:rsid w:val="181A71B6"/>
    <w:rsid w:val="18B80970"/>
    <w:rsid w:val="1C740E17"/>
    <w:rsid w:val="1D1C638B"/>
    <w:rsid w:val="1ED91367"/>
    <w:rsid w:val="1F714C79"/>
    <w:rsid w:val="1FB3299C"/>
    <w:rsid w:val="20A05E40"/>
    <w:rsid w:val="20D262D7"/>
    <w:rsid w:val="20E44DD8"/>
    <w:rsid w:val="212F6832"/>
    <w:rsid w:val="21672CE3"/>
    <w:rsid w:val="235A4211"/>
    <w:rsid w:val="237B3DD7"/>
    <w:rsid w:val="238A6A31"/>
    <w:rsid w:val="25407749"/>
    <w:rsid w:val="25924E20"/>
    <w:rsid w:val="2639704E"/>
    <w:rsid w:val="28271B8F"/>
    <w:rsid w:val="29815CFD"/>
    <w:rsid w:val="2C7A1F15"/>
    <w:rsid w:val="2C9D4C58"/>
    <w:rsid w:val="2CEA6982"/>
    <w:rsid w:val="2EE5018C"/>
    <w:rsid w:val="2F1517AF"/>
    <w:rsid w:val="2F3C471A"/>
    <w:rsid w:val="2F5A3D18"/>
    <w:rsid w:val="2F811B1F"/>
    <w:rsid w:val="306C2993"/>
    <w:rsid w:val="3107530E"/>
    <w:rsid w:val="31654D17"/>
    <w:rsid w:val="33F202BD"/>
    <w:rsid w:val="343F5A99"/>
    <w:rsid w:val="3446393A"/>
    <w:rsid w:val="34581EFD"/>
    <w:rsid w:val="34635822"/>
    <w:rsid w:val="349D3BA7"/>
    <w:rsid w:val="361D7800"/>
    <w:rsid w:val="364F6644"/>
    <w:rsid w:val="374E4982"/>
    <w:rsid w:val="375B3F81"/>
    <w:rsid w:val="38270E5C"/>
    <w:rsid w:val="38564F4E"/>
    <w:rsid w:val="3897016D"/>
    <w:rsid w:val="38B64297"/>
    <w:rsid w:val="38D77406"/>
    <w:rsid w:val="393053D7"/>
    <w:rsid w:val="39B91340"/>
    <w:rsid w:val="39F0090F"/>
    <w:rsid w:val="3A574530"/>
    <w:rsid w:val="3AAB4055"/>
    <w:rsid w:val="3B3D1E1A"/>
    <w:rsid w:val="3BDB27B5"/>
    <w:rsid w:val="3CB620A7"/>
    <w:rsid w:val="3D491594"/>
    <w:rsid w:val="3DEE4A09"/>
    <w:rsid w:val="3E51122B"/>
    <w:rsid w:val="3E8E7EE6"/>
    <w:rsid w:val="3F2041B1"/>
    <w:rsid w:val="3FAE6AF5"/>
    <w:rsid w:val="3FD32E62"/>
    <w:rsid w:val="3FD74334"/>
    <w:rsid w:val="40C82B30"/>
    <w:rsid w:val="421C1917"/>
    <w:rsid w:val="42491CC9"/>
    <w:rsid w:val="43980B02"/>
    <w:rsid w:val="44A676E0"/>
    <w:rsid w:val="44FD07DE"/>
    <w:rsid w:val="45C47198"/>
    <w:rsid w:val="464029DA"/>
    <w:rsid w:val="46980A29"/>
    <w:rsid w:val="46A0556E"/>
    <w:rsid w:val="46FE7E75"/>
    <w:rsid w:val="4826426E"/>
    <w:rsid w:val="49DF78DE"/>
    <w:rsid w:val="4AB749AB"/>
    <w:rsid w:val="4AE93A0F"/>
    <w:rsid w:val="4BCC7A5B"/>
    <w:rsid w:val="4BE576B7"/>
    <w:rsid w:val="4DBB3BDB"/>
    <w:rsid w:val="4E510E75"/>
    <w:rsid w:val="4EAB420C"/>
    <w:rsid w:val="4F115319"/>
    <w:rsid w:val="4F714E0E"/>
    <w:rsid w:val="509E5106"/>
    <w:rsid w:val="517724C8"/>
    <w:rsid w:val="531342E9"/>
    <w:rsid w:val="538E3729"/>
    <w:rsid w:val="55D53B1C"/>
    <w:rsid w:val="567F7B32"/>
    <w:rsid w:val="57424916"/>
    <w:rsid w:val="58447FC7"/>
    <w:rsid w:val="587100A4"/>
    <w:rsid w:val="58961765"/>
    <w:rsid w:val="5B600C64"/>
    <w:rsid w:val="5BDE4394"/>
    <w:rsid w:val="5BFE38A9"/>
    <w:rsid w:val="5C9E652A"/>
    <w:rsid w:val="5D4C2099"/>
    <w:rsid w:val="5D5D3092"/>
    <w:rsid w:val="5D7F27CE"/>
    <w:rsid w:val="5DA15AAB"/>
    <w:rsid w:val="5DF64568"/>
    <w:rsid w:val="62097E13"/>
    <w:rsid w:val="62D928A7"/>
    <w:rsid w:val="643D03E9"/>
    <w:rsid w:val="65AA370D"/>
    <w:rsid w:val="66E47B4E"/>
    <w:rsid w:val="66E56C62"/>
    <w:rsid w:val="671869AB"/>
    <w:rsid w:val="675E61E6"/>
    <w:rsid w:val="67B07ED7"/>
    <w:rsid w:val="68506B18"/>
    <w:rsid w:val="687934BF"/>
    <w:rsid w:val="687E1D79"/>
    <w:rsid w:val="68BD7F77"/>
    <w:rsid w:val="6C571FFC"/>
    <w:rsid w:val="6F3D38C2"/>
    <w:rsid w:val="6F3D59E3"/>
    <w:rsid w:val="6F944E56"/>
    <w:rsid w:val="706E2072"/>
    <w:rsid w:val="71892417"/>
    <w:rsid w:val="724C0481"/>
    <w:rsid w:val="73A3654C"/>
    <w:rsid w:val="7472135C"/>
    <w:rsid w:val="7508628B"/>
    <w:rsid w:val="751E69C9"/>
    <w:rsid w:val="76A331A3"/>
    <w:rsid w:val="78F90D93"/>
    <w:rsid w:val="7A1E528A"/>
    <w:rsid w:val="7B0F2925"/>
    <w:rsid w:val="7BFC1A51"/>
    <w:rsid w:val="7CA772FE"/>
    <w:rsid w:val="7CAB1C39"/>
    <w:rsid w:val="7CB50958"/>
    <w:rsid w:val="7D200BBC"/>
    <w:rsid w:val="7DB24668"/>
    <w:rsid w:val="7E96377D"/>
    <w:rsid w:val="7EEB5F17"/>
    <w:rsid w:val="7F7264CC"/>
    <w:rsid w:val="7FA4013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qFormat="1" w:unhideWhenUsed="0"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iPriority="0" w:semiHidden="0" w:name="toc 5"/>
    <w:lsdException w:qFormat="1" w:uiPriority="0" w:semiHidden="0" w:name="toc 6"/>
    <w:lsdException w:qFormat="1" w:uiPriority="0" w:semiHidden="0" w:name="toc 7"/>
    <w:lsdException w:qFormat="1" w:uiPriority="0" w:semiHidden="0" w:name="toc 8"/>
    <w:lsdException w:qFormat="1"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uiPriority="0" w:name="macro"/>
    <w:lsdException w:qFormat="1" w:unhideWhenUsed="0" w:uiPriority="0" w:semiHidden="0" w:name="toa heading"/>
    <w:lsdException w:qFormat="1" w:unhideWhenUsed="0" w:uiPriority="0" w:semiHidden="0" w:name="List"/>
    <w:lsdException w:qFormat="1" w:unhideWhenUsed="0" w:uiPriority="0" w:semiHidden="0" w:name="List Bullet"/>
    <w:lsdException w:uiPriority="0" w:name="List Number"/>
    <w:lsdException w:qFormat="1" w:unhideWhenUsed="0" w:uiPriority="0" w:semiHidden="0" w:name="List 2"/>
    <w:lsdException w:uiPriority="0" w:name="List 3"/>
    <w:lsdException w:uiPriority="0" w:name="List 4"/>
    <w:lsdException w:uiPriority="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qFormat="1" w:unhideWhenUsed="0" w:uiPriority="0" w:semiHidden="0"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0"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99" w:semiHidden="0" w:name="Table Grid"/>
    <w:lsdException w:qFormat="1" w:unhideWhenUsed="0" w:uiPriority="0" w:semiHidden="0" w:name="Table Theme"/>
    <w:lsdException w:qFormat="1" w:unhideWhenUsed="0" w:uiPriority="99" w:semiHidden="0" w:name="Placeholder Text"/>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2"/>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73"/>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74"/>
    <w:qFormat/>
    <w:uiPriority w:val="0"/>
    <w:pPr>
      <w:keepNext/>
      <w:keepLines/>
      <w:spacing w:before="260" w:after="260" w:line="416" w:lineRule="auto"/>
      <w:outlineLvl w:val="2"/>
    </w:pPr>
    <w:rPr>
      <w:b/>
      <w:bCs/>
      <w:kern w:val="0"/>
      <w:sz w:val="32"/>
      <w:szCs w:val="32"/>
    </w:rPr>
  </w:style>
  <w:style w:type="paragraph" w:styleId="6">
    <w:name w:val="heading 4"/>
    <w:basedOn w:val="1"/>
    <w:next w:val="1"/>
    <w:link w:val="150"/>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172"/>
    <w:qFormat/>
    <w:uiPriority w:val="0"/>
    <w:pPr>
      <w:keepNext/>
      <w:keepLines/>
      <w:spacing w:before="280" w:after="290" w:line="376" w:lineRule="auto"/>
      <w:outlineLvl w:val="4"/>
    </w:pPr>
    <w:rPr>
      <w:b/>
      <w:bCs/>
      <w:sz w:val="28"/>
      <w:szCs w:val="28"/>
    </w:rPr>
  </w:style>
  <w:style w:type="paragraph" w:styleId="8">
    <w:name w:val="heading 6"/>
    <w:basedOn w:val="1"/>
    <w:next w:val="1"/>
    <w:link w:val="151"/>
    <w:qFormat/>
    <w:uiPriority w:val="0"/>
    <w:pPr>
      <w:keepNext/>
      <w:keepLines/>
      <w:spacing w:before="240" w:after="64" w:line="320" w:lineRule="auto"/>
      <w:outlineLvl w:val="5"/>
    </w:pPr>
    <w:rPr>
      <w:rFonts w:ascii="Arial" w:hAnsi="Arial" w:eastAsia="黑体"/>
      <w:b/>
      <w:bCs/>
      <w:sz w:val="24"/>
    </w:rPr>
  </w:style>
  <w:style w:type="paragraph" w:styleId="9">
    <w:name w:val="heading 7"/>
    <w:basedOn w:val="1"/>
    <w:next w:val="1"/>
    <w:link w:val="152"/>
    <w:qFormat/>
    <w:uiPriority w:val="0"/>
    <w:pPr>
      <w:keepNext/>
      <w:keepLines/>
      <w:widowControl/>
      <w:tabs>
        <w:tab w:val="left" w:pos="2520"/>
      </w:tabs>
      <w:spacing w:before="240" w:after="64" w:line="320" w:lineRule="auto"/>
      <w:ind w:left="1296" w:hanging="1296"/>
      <w:jc w:val="left"/>
      <w:outlineLvl w:val="6"/>
    </w:pPr>
    <w:rPr>
      <w:b/>
      <w:bCs/>
      <w:kern w:val="0"/>
      <w:sz w:val="24"/>
    </w:rPr>
  </w:style>
  <w:style w:type="paragraph" w:styleId="10">
    <w:name w:val="heading 8"/>
    <w:basedOn w:val="1"/>
    <w:next w:val="1"/>
    <w:link w:val="153"/>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rPr>
  </w:style>
  <w:style w:type="paragraph" w:styleId="11">
    <w:name w:val="heading 9"/>
    <w:basedOn w:val="1"/>
    <w:next w:val="1"/>
    <w:link w:val="154"/>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62">
    <w:name w:val="Default Paragraph Font"/>
    <w:semiHidden/>
    <w:unhideWhenUsed/>
    <w:qFormat/>
    <w:uiPriority w:val="1"/>
  </w:style>
  <w:style w:type="table" w:default="1" w:styleId="57">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ind w:left="-14" w:right="-57" w:firstLine="679"/>
      <w:outlineLvl w:val="0"/>
    </w:pPr>
    <w:rPr>
      <w:rFonts w:ascii="宋体"/>
      <w:kern w:val="0"/>
      <w:sz w:val="28"/>
      <w:szCs w:val="20"/>
    </w:rPr>
  </w:style>
  <w:style w:type="paragraph" w:styleId="12">
    <w:name w:val="toc 7"/>
    <w:basedOn w:val="1"/>
    <w:next w:val="1"/>
    <w:unhideWhenUsed/>
    <w:qFormat/>
    <w:uiPriority w:val="0"/>
    <w:pPr>
      <w:ind w:left="2520" w:leftChars="1200"/>
    </w:pPr>
    <w:rPr>
      <w:rFonts w:asciiTheme="minorHAnsi" w:hAnsiTheme="minorHAnsi" w:eastAsiaTheme="minorEastAsia" w:cstheme="minorBidi"/>
      <w:szCs w:val="22"/>
    </w:rPr>
  </w:style>
  <w:style w:type="paragraph" w:styleId="13">
    <w:name w:val="table of authorities"/>
    <w:basedOn w:val="1"/>
    <w:next w:val="1"/>
    <w:qFormat/>
    <w:uiPriority w:val="0"/>
    <w:pPr>
      <w:ind w:left="420" w:leftChars="200"/>
    </w:pPr>
    <w:rPr>
      <w:szCs w:val="20"/>
    </w:rPr>
  </w:style>
  <w:style w:type="paragraph" w:styleId="14">
    <w:name w:val="List Bullet 4"/>
    <w:basedOn w:val="1"/>
    <w:qFormat/>
    <w:uiPriority w:val="0"/>
    <w:pPr>
      <w:numPr>
        <w:ilvl w:val="0"/>
        <w:numId w:val="1"/>
      </w:numPr>
    </w:pPr>
  </w:style>
  <w:style w:type="paragraph" w:styleId="15">
    <w:name w:val="Normal Indent"/>
    <w:basedOn w:val="1"/>
    <w:link w:val="312"/>
    <w:qFormat/>
    <w:uiPriority w:val="0"/>
    <w:pPr>
      <w:spacing w:line="360" w:lineRule="auto"/>
      <w:ind w:firstLine="420"/>
    </w:pPr>
    <w:rPr>
      <w:sz w:val="28"/>
      <w:szCs w:val="20"/>
    </w:rPr>
  </w:style>
  <w:style w:type="paragraph" w:styleId="16">
    <w:name w:val="caption"/>
    <w:basedOn w:val="1"/>
    <w:next w:val="1"/>
    <w:qFormat/>
    <w:uiPriority w:val="0"/>
    <w:rPr>
      <w:rFonts w:ascii="Arial" w:hAnsi="Arial" w:eastAsia="黑体" w:cs="Arial"/>
      <w:sz w:val="20"/>
      <w:szCs w:val="20"/>
    </w:rPr>
  </w:style>
  <w:style w:type="paragraph" w:styleId="17">
    <w:name w:val="List Bullet"/>
    <w:basedOn w:val="1"/>
    <w:qFormat/>
    <w:uiPriority w:val="0"/>
    <w:pPr>
      <w:numPr>
        <w:ilvl w:val="0"/>
        <w:numId w:val="2"/>
      </w:numPr>
    </w:pPr>
  </w:style>
  <w:style w:type="paragraph" w:styleId="18">
    <w:name w:val="Document Map"/>
    <w:basedOn w:val="1"/>
    <w:link w:val="75"/>
    <w:qFormat/>
    <w:uiPriority w:val="0"/>
    <w:pPr>
      <w:shd w:val="clear" w:color="auto" w:fill="000080"/>
    </w:pPr>
  </w:style>
  <w:style w:type="paragraph" w:styleId="19">
    <w:name w:val="toa heading"/>
    <w:basedOn w:val="1"/>
    <w:next w:val="1"/>
    <w:qFormat/>
    <w:uiPriority w:val="0"/>
    <w:pPr>
      <w:spacing w:before="120"/>
    </w:pPr>
    <w:rPr>
      <w:rFonts w:ascii="Arial" w:hAnsi="Arial" w:cs="Arial"/>
      <w:sz w:val="24"/>
    </w:rPr>
  </w:style>
  <w:style w:type="paragraph" w:styleId="20">
    <w:name w:val="annotation text"/>
    <w:basedOn w:val="1"/>
    <w:link w:val="85"/>
    <w:qFormat/>
    <w:uiPriority w:val="0"/>
    <w:pPr>
      <w:jc w:val="left"/>
    </w:pPr>
  </w:style>
  <w:style w:type="paragraph" w:styleId="21">
    <w:name w:val="Body Text 3"/>
    <w:basedOn w:val="1"/>
    <w:link w:val="157"/>
    <w:qFormat/>
    <w:uiPriority w:val="0"/>
    <w:rPr>
      <w:rFonts w:ascii="宋体"/>
      <w:sz w:val="24"/>
      <w:szCs w:val="20"/>
    </w:rPr>
  </w:style>
  <w:style w:type="paragraph" w:styleId="22">
    <w:name w:val="List Bullet 3"/>
    <w:basedOn w:val="1"/>
    <w:qFormat/>
    <w:uiPriority w:val="0"/>
    <w:pPr>
      <w:numPr>
        <w:ilvl w:val="0"/>
        <w:numId w:val="3"/>
      </w:numPr>
    </w:pPr>
  </w:style>
  <w:style w:type="paragraph" w:styleId="23">
    <w:name w:val="Body Text"/>
    <w:basedOn w:val="1"/>
    <w:link w:val="155"/>
    <w:qFormat/>
    <w:uiPriority w:val="0"/>
    <w:pPr>
      <w:spacing w:after="120"/>
    </w:pPr>
  </w:style>
  <w:style w:type="paragraph" w:styleId="24">
    <w:name w:val="Body Text Indent"/>
    <w:basedOn w:val="1"/>
    <w:link w:val="167"/>
    <w:qFormat/>
    <w:uiPriority w:val="0"/>
    <w:pPr>
      <w:spacing w:after="120"/>
      <w:ind w:left="420" w:leftChars="200"/>
    </w:pPr>
  </w:style>
  <w:style w:type="paragraph" w:styleId="25">
    <w:name w:val="List 2"/>
    <w:basedOn w:val="1"/>
    <w:qFormat/>
    <w:uiPriority w:val="0"/>
    <w:pPr>
      <w:spacing w:line="440" w:lineRule="atLeast"/>
      <w:ind w:left="840" w:hanging="420"/>
    </w:pPr>
    <w:rPr>
      <w:szCs w:val="20"/>
    </w:rPr>
  </w:style>
  <w:style w:type="paragraph" w:styleId="26">
    <w:name w:val="List Bullet 2"/>
    <w:basedOn w:val="1"/>
    <w:qFormat/>
    <w:uiPriority w:val="0"/>
    <w:pPr>
      <w:numPr>
        <w:ilvl w:val="0"/>
        <w:numId w:val="4"/>
      </w:numPr>
    </w:pPr>
  </w:style>
  <w:style w:type="paragraph" w:styleId="27">
    <w:name w:val="index 4"/>
    <w:basedOn w:val="1"/>
    <w:next w:val="1"/>
    <w:qFormat/>
    <w:uiPriority w:val="0"/>
    <w:pPr>
      <w:ind w:left="600" w:leftChars="600"/>
    </w:pPr>
    <w:rPr>
      <w:rFonts w:ascii="Calibri" w:hAnsi="Calibri"/>
    </w:rPr>
  </w:style>
  <w:style w:type="paragraph" w:styleId="28">
    <w:name w:val="toc 5"/>
    <w:basedOn w:val="1"/>
    <w:next w:val="1"/>
    <w:unhideWhenUsed/>
    <w:qFormat/>
    <w:uiPriority w:val="0"/>
    <w:pPr>
      <w:ind w:left="1680" w:leftChars="800"/>
    </w:pPr>
    <w:rPr>
      <w:rFonts w:asciiTheme="minorHAnsi" w:hAnsiTheme="minorHAnsi" w:eastAsiaTheme="minorEastAsia" w:cstheme="minorBidi"/>
      <w:szCs w:val="22"/>
    </w:rPr>
  </w:style>
  <w:style w:type="paragraph" w:styleId="29">
    <w:name w:val="toc 3"/>
    <w:basedOn w:val="1"/>
    <w:next w:val="1"/>
    <w:qFormat/>
    <w:uiPriority w:val="39"/>
    <w:pPr>
      <w:ind w:left="420"/>
      <w:jc w:val="left"/>
    </w:pPr>
    <w:rPr>
      <w:iCs/>
      <w:sz w:val="20"/>
      <w:szCs w:val="20"/>
    </w:rPr>
  </w:style>
  <w:style w:type="paragraph" w:styleId="30">
    <w:name w:val="Plain Text"/>
    <w:basedOn w:val="1"/>
    <w:link w:val="163"/>
    <w:qFormat/>
    <w:uiPriority w:val="0"/>
    <w:pPr>
      <w:tabs>
        <w:tab w:val="left" w:pos="5890"/>
        <w:tab w:val="left" w:leader="middleDot" w:pos="8108"/>
      </w:tabs>
      <w:spacing w:line="223" w:lineRule="auto"/>
      <w:ind w:firstLine="380"/>
    </w:pPr>
    <w:rPr>
      <w:rFonts w:ascii="宋体" w:hAnsi="Courier New"/>
      <w:color w:val="000000"/>
      <w:kern w:val="0"/>
      <w:szCs w:val="20"/>
    </w:rPr>
  </w:style>
  <w:style w:type="paragraph" w:styleId="31">
    <w:name w:val="List Bullet 5"/>
    <w:basedOn w:val="1"/>
    <w:qFormat/>
    <w:uiPriority w:val="0"/>
    <w:pPr>
      <w:numPr>
        <w:ilvl w:val="0"/>
        <w:numId w:val="5"/>
      </w:numPr>
    </w:pPr>
  </w:style>
  <w:style w:type="paragraph" w:styleId="32">
    <w:name w:val="toc 8"/>
    <w:basedOn w:val="1"/>
    <w:next w:val="1"/>
    <w:unhideWhenUsed/>
    <w:qFormat/>
    <w:uiPriority w:val="0"/>
    <w:pPr>
      <w:ind w:left="2940" w:leftChars="1400"/>
    </w:pPr>
    <w:rPr>
      <w:rFonts w:asciiTheme="minorHAnsi" w:hAnsiTheme="minorHAnsi" w:eastAsiaTheme="minorEastAsia" w:cstheme="minorBidi"/>
      <w:szCs w:val="22"/>
    </w:rPr>
  </w:style>
  <w:style w:type="paragraph" w:styleId="33">
    <w:name w:val="Date"/>
    <w:basedOn w:val="1"/>
    <w:next w:val="1"/>
    <w:link w:val="186"/>
    <w:qFormat/>
    <w:uiPriority w:val="0"/>
    <w:pPr>
      <w:ind w:left="100" w:leftChars="2500"/>
    </w:pPr>
  </w:style>
  <w:style w:type="paragraph" w:styleId="34">
    <w:name w:val="Body Text Indent 2"/>
    <w:basedOn w:val="1"/>
    <w:link w:val="162"/>
    <w:qFormat/>
    <w:uiPriority w:val="0"/>
    <w:pPr>
      <w:spacing w:after="120" w:line="480" w:lineRule="auto"/>
      <w:ind w:left="420" w:leftChars="200"/>
    </w:pPr>
  </w:style>
  <w:style w:type="paragraph" w:styleId="35">
    <w:name w:val="endnote text"/>
    <w:basedOn w:val="1"/>
    <w:link w:val="166"/>
    <w:qFormat/>
    <w:uiPriority w:val="0"/>
    <w:pPr>
      <w:snapToGrid w:val="0"/>
      <w:jc w:val="left"/>
    </w:pPr>
  </w:style>
  <w:style w:type="paragraph" w:styleId="36">
    <w:name w:val="Balloon Text"/>
    <w:basedOn w:val="1"/>
    <w:link w:val="79"/>
    <w:qFormat/>
    <w:uiPriority w:val="0"/>
    <w:rPr>
      <w:sz w:val="18"/>
      <w:szCs w:val="18"/>
    </w:rPr>
  </w:style>
  <w:style w:type="paragraph" w:styleId="37">
    <w:name w:val="footer"/>
    <w:basedOn w:val="1"/>
    <w:link w:val="78"/>
    <w:qFormat/>
    <w:uiPriority w:val="99"/>
    <w:pPr>
      <w:tabs>
        <w:tab w:val="center" w:pos="4153"/>
        <w:tab w:val="right" w:pos="8306"/>
      </w:tabs>
      <w:snapToGrid w:val="0"/>
      <w:jc w:val="left"/>
    </w:pPr>
    <w:rPr>
      <w:sz w:val="18"/>
      <w:szCs w:val="18"/>
    </w:rPr>
  </w:style>
  <w:style w:type="paragraph" w:styleId="38">
    <w:name w:val="header"/>
    <w:basedOn w:val="1"/>
    <w:link w:val="76"/>
    <w:qFormat/>
    <w:uiPriority w:val="0"/>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8890"/>
      </w:tabs>
      <w:spacing w:before="120" w:after="120"/>
    </w:pPr>
    <w:rPr>
      <w:rFonts w:eastAsia="黑体"/>
      <w:b/>
      <w:bCs/>
      <w:caps/>
      <w:sz w:val="20"/>
      <w:szCs w:val="20"/>
    </w:rPr>
  </w:style>
  <w:style w:type="paragraph" w:styleId="40">
    <w:name w:val="toc 4"/>
    <w:basedOn w:val="1"/>
    <w:next w:val="1"/>
    <w:qFormat/>
    <w:uiPriority w:val="0"/>
    <w:pPr>
      <w:ind w:left="1260" w:leftChars="600"/>
    </w:pPr>
  </w:style>
  <w:style w:type="paragraph" w:styleId="41">
    <w:name w:val="index heading"/>
    <w:basedOn w:val="1"/>
    <w:next w:val="42"/>
    <w:qFormat/>
    <w:uiPriority w:val="0"/>
    <w:pPr>
      <w:spacing w:before="240" w:after="120" w:line="440" w:lineRule="atLeast"/>
      <w:jc w:val="center"/>
    </w:pPr>
    <w:rPr>
      <w:b/>
      <w:bCs/>
      <w:szCs w:val="31"/>
    </w:rPr>
  </w:style>
  <w:style w:type="paragraph" w:styleId="42">
    <w:name w:val="index 1"/>
    <w:basedOn w:val="1"/>
    <w:next w:val="1"/>
    <w:qFormat/>
    <w:uiPriority w:val="0"/>
    <w:pPr>
      <w:spacing w:line="220" w:lineRule="exact"/>
      <w:jc w:val="center"/>
    </w:pPr>
    <w:rPr>
      <w:rFonts w:ascii="仿宋_GB2312" w:eastAsia="仿宋_GB2312"/>
      <w:szCs w:val="21"/>
    </w:rPr>
  </w:style>
  <w:style w:type="paragraph" w:styleId="43">
    <w:name w:val="Subtitle"/>
    <w:link w:val="372"/>
    <w:qFormat/>
    <w:uiPriority w:val="0"/>
    <w:pPr>
      <w:spacing w:line="312" w:lineRule="atLeast"/>
      <w:outlineLvl w:val="1"/>
    </w:pPr>
    <w:rPr>
      <w:rFonts w:eastAsia="黑体" w:asciiTheme="minorHAnsi" w:hAnsiTheme="minorHAnsi" w:cstheme="minorBidi"/>
      <w:b/>
      <w:bCs/>
      <w:kern w:val="28"/>
      <w:sz w:val="84"/>
      <w:lang w:val="en-US" w:eastAsia="zh-CN" w:bidi="ar-SA"/>
    </w:rPr>
  </w:style>
  <w:style w:type="paragraph" w:styleId="44">
    <w:name w:val="List"/>
    <w:basedOn w:val="1"/>
    <w:qFormat/>
    <w:uiPriority w:val="0"/>
    <w:pPr>
      <w:spacing w:line="440" w:lineRule="atLeast"/>
      <w:ind w:left="420" w:hanging="420"/>
    </w:pPr>
    <w:rPr>
      <w:szCs w:val="20"/>
    </w:rPr>
  </w:style>
  <w:style w:type="paragraph" w:styleId="45">
    <w:name w:val="footnote text"/>
    <w:basedOn w:val="1"/>
    <w:link w:val="156"/>
    <w:qFormat/>
    <w:uiPriority w:val="0"/>
    <w:pPr>
      <w:snapToGrid w:val="0"/>
      <w:jc w:val="left"/>
    </w:pPr>
    <w:rPr>
      <w:sz w:val="18"/>
      <w:szCs w:val="18"/>
    </w:rPr>
  </w:style>
  <w:style w:type="paragraph" w:styleId="46">
    <w:name w:val="toc 6"/>
    <w:basedOn w:val="1"/>
    <w:next w:val="1"/>
    <w:unhideWhenUsed/>
    <w:qFormat/>
    <w:uiPriority w:val="0"/>
    <w:pPr>
      <w:ind w:left="2100" w:leftChars="1000"/>
    </w:pPr>
    <w:rPr>
      <w:rFonts w:asciiTheme="minorHAnsi" w:hAnsiTheme="minorHAnsi" w:eastAsiaTheme="minorEastAsia" w:cstheme="minorBidi"/>
      <w:szCs w:val="22"/>
    </w:rPr>
  </w:style>
  <w:style w:type="paragraph" w:styleId="47">
    <w:name w:val="Body Text Indent 3"/>
    <w:basedOn w:val="1"/>
    <w:link w:val="160"/>
    <w:qFormat/>
    <w:uiPriority w:val="0"/>
    <w:pPr>
      <w:spacing w:after="120" w:line="440" w:lineRule="atLeast"/>
      <w:ind w:left="200" w:leftChars="200"/>
    </w:pPr>
    <w:rPr>
      <w:sz w:val="16"/>
      <w:szCs w:val="20"/>
    </w:rPr>
  </w:style>
  <w:style w:type="paragraph" w:styleId="48">
    <w:name w:val="toc 2"/>
    <w:basedOn w:val="1"/>
    <w:next w:val="1"/>
    <w:qFormat/>
    <w:uiPriority w:val="39"/>
    <w:pPr>
      <w:ind w:left="210"/>
      <w:jc w:val="left"/>
    </w:pPr>
    <w:rPr>
      <w:smallCaps/>
      <w:sz w:val="20"/>
      <w:szCs w:val="20"/>
    </w:rPr>
  </w:style>
  <w:style w:type="paragraph" w:styleId="49">
    <w:name w:val="toc 9"/>
    <w:basedOn w:val="1"/>
    <w:next w:val="1"/>
    <w:unhideWhenUsed/>
    <w:qFormat/>
    <w:uiPriority w:val="0"/>
    <w:pPr>
      <w:ind w:left="3360" w:leftChars="1600"/>
    </w:pPr>
    <w:rPr>
      <w:rFonts w:asciiTheme="minorHAnsi" w:hAnsiTheme="minorHAnsi" w:eastAsiaTheme="minorEastAsia" w:cstheme="minorBidi"/>
      <w:szCs w:val="22"/>
    </w:rPr>
  </w:style>
  <w:style w:type="paragraph" w:styleId="50">
    <w:name w:val="Body Text 2"/>
    <w:basedOn w:val="1"/>
    <w:link w:val="164"/>
    <w:qFormat/>
    <w:uiPriority w:val="0"/>
    <w:rPr>
      <w:rFonts w:ascii="宋体" w:hAnsi="宋体"/>
      <w:sz w:val="28"/>
    </w:rPr>
  </w:style>
  <w:style w:type="paragraph" w:styleId="51">
    <w:name w:val="HTML Preformatted"/>
    <w:basedOn w:val="1"/>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52">
    <w:name w:val="Normal (Web)"/>
    <w:basedOn w:val="1"/>
    <w:link w:val="361"/>
    <w:qFormat/>
    <w:uiPriority w:val="0"/>
    <w:pPr>
      <w:spacing w:before="100" w:beforeAutospacing="1" w:after="100" w:afterAutospacing="1"/>
    </w:pPr>
    <w:rPr>
      <w:rFonts w:ascii="宋体" w:hAnsi="宋体" w:cs="宋体"/>
      <w:sz w:val="24"/>
    </w:rPr>
  </w:style>
  <w:style w:type="paragraph" w:styleId="53">
    <w:name w:val="Title"/>
    <w:basedOn w:val="1"/>
    <w:link w:val="158"/>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54">
    <w:name w:val="annotation subject"/>
    <w:basedOn w:val="20"/>
    <w:next w:val="20"/>
    <w:link w:val="194"/>
    <w:qFormat/>
    <w:uiPriority w:val="0"/>
    <w:pPr>
      <w:jc w:val="both"/>
    </w:pPr>
    <w:rPr>
      <w:b/>
      <w:bCs/>
    </w:rPr>
  </w:style>
  <w:style w:type="paragraph" w:styleId="55">
    <w:name w:val="Body Text First Indent"/>
    <w:basedOn w:val="1"/>
    <w:link w:val="195"/>
    <w:qFormat/>
    <w:uiPriority w:val="0"/>
    <w:pPr>
      <w:spacing w:line="312" w:lineRule="auto"/>
      <w:ind w:firstLine="420"/>
    </w:pPr>
  </w:style>
  <w:style w:type="paragraph" w:styleId="56">
    <w:name w:val="Body Text First Indent 2"/>
    <w:basedOn w:val="24"/>
    <w:link w:val="168"/>
    <w:qFormat/>
    <w:uiPriority w:val="0"/>
    <w:pPr>
      <w:ind w:firstLine="420" w:firstLineChars="200"/>
    </w:pPr>
  </w:style>
  <w:style w:type="table" w:styleId="58">
    <w:name w:val="Table Grid"/>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59">
    <w:name w:val="Table Theme"/>
    <w:basedOn w:val="5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0">
    <w:name w:val="Table Subtle 2"/>
    <w:basedOn w:val="57"/>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top w:val="nil"/>
          <w:left w:val="nil"/>
          <w:bottom w:val="single" w:color="000000" w:sz="12" w:space="0"/>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61">
    <w:name w:val="Table List 7"/>
    <w:basedOn w:val="57"/>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bl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character" w:styleId="63">
    <w:name w:val="Strong"/>
    <w:basedOn w:val="62"/>
    <w:qFormat/>
    <w:uiPriority w:val="0"/>
    <w:rPr>
      <w:rFonts w:ascii="Times New Roman" w:hAnsi="Times New Roman" w:eastAsia="宋体" w:cs="Times New Roman"/>
      <w:b/>
      <w:bCs/>
    </w:rPr>
  </w:style>
  <w:style w:type="character" w:styleId="64">
    <w:name w:val="endnote reference"/>
    <w:basedOn w:val="62"/>
    <w:qFormat/>
    <w:uiPriority w:val="0"/>
    <w:rPr>
      <w:vertAlign w:val="superscript"/>
    </w:rPr>
  </w:style>
  <w:style w:type="character" w:styleId="65">
    <w:name w:val="page number"/>
    <w:basedOn w:val="62"/>
    <w:qFormat/>
    <w:uiPriority w:val="0"/>
  </w:style>
  <w:style w:type="character" w:styleId="66">
    <w:name w:val="FollowedHyperlink"/>
    <w:basedOn w:val="62"/>
    <w:qFormat/>
    <w:uiPriority w:val="0"/>
    <w:rPr>
      <w:color w:val="000080"/>
      <w:u w:val="single"/>
    </w:rPr>
  </w:style>
  <w:style w:type="character" w:styleId="67">
    <w:name w:val="Emphasis"/>
    <w:qFormat/>
    <w:uiPriority w:val="0"/>
    <w:rPr>
      <w:i/>
    </w:rPr>
  </w:style>
  <w:style w:type="character" w:styleId="68">
    <w:name w:val="line number"/>
    <w:basedOn w:val="62"/>
    <w:qFormat/>
    <w:uiPriority w:val="0"/>
  </w:style>
  <w:style w:type="character" w:styleId="69">
    <w:name w:val="Hyperlink"/>
    <w:basedOn w:val="62"/>
    <w:qFormat/>
    <w:uiPriority w:val="99"/>
    <w:rPr>
      <w:color w:val="0000FF"/>
      <w:u w:val="single"/>
    </w:rPr>
  </w:style>
  <w:style w:type="character" w:styleId="70">
    <w:name w:val="annotation reference"/>
    <w:basedOn w:val="62"/>
    <w:qFormat/>
    <w:uiPriority w:val="0"/>
    <w:rPr>
      <w:sz w:val="21"/>
      <w:szCs w:val="21"/>
    </w:rPr>
  </w:style>
  <w:style w:type="character" w:styleId="71">
    <w:name w:val="footnote reference"/>
    <w:basedOn w:val="62"/>
    <w:qFormat/>
    <w:uiPriority w:val="0"/>
    <w:rPr>
      <w:vertAlign w:val="superscript"/>
    </w:rPr>
  </w:style>
  <w:style w:type="character" w:customStyle="1" w:styleId="72">
    <w:name w:val="标题 1 Char"/>
    <w:basedOn w:val="62"/>
    <w:link w:val="3"/>
    <w:qFormat/>
    <w:uiPriority w:val="0"/>
    <w:rPr>
      <w:rFonts w:eastAsia="宋体"/>
      <w:b/>
      <w:bCs/>
      <w:kern w:val="44"/>
      <w:sz w:val="44"/>
      <w:szCs w:val="44"/>
      <w:lang w:val="en-US" w:eastAsia="zh-CN" w:bidi="ar-SA"/>
    </w:rPr>
  </w:style>
  <w:style w:type="character" w:customStyle="1" w:styleId="73">
    <w:name w:val="标题 2 Char2"/>
    <w:basedOn w:val="62"/>
    <w:link w:val="4"/>
    <w:qFormat/>
    <w:uiPriority w:val="0"/>
    <w:rPr>
      <w:rFonts w:ascii="Arial" w:hAnsi="Arial" w:eastAsia="黑体"/>
      <w:b/>
      <w:bCs/>
      <w:kern w:val="2"/>
      <w:sz w:val="32"/>
      <w:szCs w:val="32"/>
      <w:lang w:val="en-US" w:eastAsia="zh-CN" w:bidi="ar-SA"/>
    </w:rPr>
  </w:style>
  <w:style w:type="character" w:customStyle="1" w:styleId="74">
    <w:name w:val="标题 3 Char"/>
    <w:link w:val="5"/>
    <w:qFormat/>
    <w:uiPriority w:val="0"/>
    <w:rPr>
      <w:b/>
      <w:bCs/>
      <w:sz w:val="32"/>
      <w:szCs w:val="32"/>
    </w:rPr>
  </w:style>
  <w:style w:type="character" w:customStyle="1" w:styleId="75">
    <w:name w:val="文档结构图 Char"/>
    <w:basedOn w:val="62"/>
    <w:link w:val="18"/>
    <w:qFormat/>
    <w:uiPriority w:val="0"/>
    <w:rPr>
      <w:rFonts w:eastAsia="宋体"/>
      <w:kern w:val="2"/>
      <w:sz w:val="21"/>
      <w:szCs w:val="24"/>
      <w:lang w:val="en-US" w:eastAsia="zh-CN" w:bidi="ar-SA"/>
    </w:rPr>
  </w:style>
  <w:style w:type="character" w:customStyle="1" w:styleId="76">
    <w:name w:val="页眉 Char"/>
    <w:basedOn w:val="62"/>
    <w:link w:val="38"/>
    <w:qFormat/>
    <w:uiPriority w:val="0"/>
    <w:rPr>
      <w:rFonts w:eastAsia="宋体"/>
      <w:kern w:val="2"/>
      <w:sz w:val="18"/>
      <w:szCs w:val="18"/>
      <w:lang w:val="en-US" w:eastAsia="zh-CN" w:bidi="ar-SA"/>
    </w:rPr>
  </w:style>
  <w:style w:type="character" w:customStyle="1" w:styleId="77">
    <w:name w:val="1.1 Char"/>
    <w:basedOn w:val="62"/>
    <w:qFormat/>
    <w:uiPriority w:val="0"/>
    <w:rPr>
      <w:rFonts w:ascii="宋体" w:hAnsi="Arial" w:eastAsia="宋体"/>
      <w:b/>
      <w:snapToGrid w:val="0"/>
      <w:sz w:val="32"/>
      <w:lang w:val="en-US" w:eastAsia="zh-CN" w:bidi="ar-SA"/>
    </w:rPr>
  </w:style>
  <w:style w:type="character" w:customStyle="1" w:styleId="78">
    <w:name w:val="页脚 Char"/>
    <w:basedOn w:val="62"/>
    <w:link w:val="37"/>
    <w:qFormat/>
    <w:uiPriority w:val="99"/>
    <w:rPr>
      <w:rFonts w:eastAsia="宋体"/>
      <w:kern w:val="2"/>
      <w:sz w:val="18"/>
      <w:szCs w:val="18"/>
      <w:lang w:val="en-US" w:eastAsia="zh-CN" w:bidi="ar-SA"/>
    </w:rPr>
  </w:style>
  <w:style w:type="character" w:customStyle="1" w:styleId="79">
    <w:name w:val="批注框文本 Char"/>
    <w:basedOn w:val="62"/>
    <w:link w:val="36"/>
    <w:qFormat/>
    <w:uiPriority w:val="0"/>
    <w:rPr>
      <w:rFonts w:eastAsia="宋体"/>
      <w:kern w:val="2"/>
      <w:sz w:val="18"/>
      <w:szCs w:val="18"/>
      <w:lang w:val="en-US" w:eastAsia="zh-CN" w:bidi="ar-SA"/>
    </w:rPr>
  </w:style>
  <w:style w:type="character" w:customStyle="1" w:styleId="80">
    <w:name w:val="标题2 Char Char"/>
    <w:basedOn w:val="62"/>
    <w:link w:val="81"/>
    <w:qFormat/>
    <w:uiPriority w:val="0"/>
    <w:rPr>
      <w:rFonts w:eastAsia="宋体"/>
      <w:b/>
      <w:kern w:val="44"/>
      <w:sz w:val="32"/>
      <w:szCs w:val="32"/>
      <w:lang w:val="en-US" w:eastAsia="zh-CN" w:bidi="ar-SA"/>
    </w:rPr>
  </w:style>
  <w:style w:type="paragraph" w:customStyle="1" w:styleId="81">
    <w:name w:val="标题2"/>
    <w:basedOn w:val="4"/>
    <w:link w:val="80"/>
    <w:qFormat/>
    <w:uiPriority w:val="0"/>
    <w:pPr>
      <w:spacing w:before="0" w:after="0" w:line="400" w:lineRule="exact"/>
      <w:outlineLvl w:val="0"/>
    </w:pPr>
    <w:rPr>
      <w:rFonts w:eastAsia="宋体"/>
      <w:kern w:val="44"/>
    </w:rPr>
  </w:style>
  <w:style w:type="character" w:customStyle="1" w:styleId="82">
    <w:name w:val="font5 Char Char"/>
    <w:basedOn w:val="62"/>
    <w:link w:val="83"/>
    <w:qFormat/>
    <w:uiPriority w:val="0"/>
    <w:rPr>
      <w:rFonts w:ascii="宋体" w:hAnsi="宋体" w:eastAsia="宋体"/>
      <w:sz w:val="24"/>
      <w:szCs w:val="24"/>
      <w:lang w:val="en-US" w:eastAsia="zh-CN" w:bidi="ar-SA"/>
    </w:rPr>
  </w:style>
  <w:style w:type="paragraph" w:customStyle="1" w:styleId="83">
    <w:name w:val="font5"/>
    <w:basedOn w:val="1"/>
    <w:link w:val="82"/>
    <w:qFormat/>
    <w:uiPriority w:val="0"/>
    <w:pPr>
      <w:widowControl/>
      <w:spacing w:before="100" w:beforeAutospacing="1" w:after="100" w:afterAutospacing="1"/>
      <w:jc w:val="left"/>
    </w:pPr>
    <w:rPr>
      <w:rFonts w:ascii="宋体" w:hAnsi="宋体"/>
      <w:sz w:val="24"/>
    </w:rPr>
  </w:style>
  <w:style w:type="character" w:customStyle="1" w:styleId="84">
    <w:name w:val="Char Char Char"/>
    <w:basedOn w:val="62"/>
    <w:qFormat/>
    <w:uiPriority w:val="0"/>
    <w:rPr>
      <w:rFonts w:ascii="Arial" w:hAnsi="Arial" w:eastAsia="黑体"/>
      <w:b/>
      <w:bCs/>
      <w:kern w:val="2"/>
      <w:sz w:val="32"/>
      <w:szCs w:val="32"/>
      <w:lang w:val="en-US" w:eastAsia="zh-CN" w:bidi="ar-SA"/>
    </w:rPr>
  </w:style>
  <w:style w:type="character" w:customStyle="1" w:styleId="85">
    <w:name w:val="批注文字 Char"/>
    <w:basedOn w:val="62"/>
    <w:link w:val="20"/>
    <w:qFormat/>
    <w:uiPriority w:val="0"/>
    <w:rPr>
      <w:rFonts w:eastAsia="宋体"/>
      <w:kern w:val="2"/>
      <w:sz w:val="21"/>
      <w:szCs w:val="24"/>
      <w:lang w:val="en-US" w:eastAsia="zh-CN" w:bidi="ar-SA"/>
    </w:rPr>
  </w:style>
  <w:style w:type="paragraph" w:customStyle="1" w:styleId="86">
    <w:name w:val="Char Char Char1"/>
    <w:basedOn w:val="1"/>
    <w:qFormat/>
    <w:uiPriority w:val="0"/>
    <w:pPr>
      <w:tabs>
        <w:tab w:val="left" w:pos="1280"/>
      </w:tabs>
      <w:snapToGrid w:val="0"/>
      <w:spacing w:line="360" w:lineRule="auto"/>
      <w:ind w:left="200"/>
    </w:pPr>
    <w:rPr>
      <w:rFonts w:eastAsia="仿宋_GB2312" w:cs="宋体"/>
      <w:sz w:val="24"/>
    </w:rPr>
  </w:style>
  <w:style w:type="paragraph" w:customStyle="1" w:styleId="87">
    <w:name w:val="Char Char Char1 Char"/>
    <w:basedOn w:val="4"/>
    <w:next w:val="1"/>
    <w:qFormat/>
    <w:uiPriority w:val="0"/>
    <w:pPr>
      <w:snapToGrid w:val="0"/>
      <w:spacing w:before="120" w:after="120" w:line="240" w:lineRule="auto"/>
      <w:jc w:val="left"/>
    </w:pPr>
    <w:rPr>
      <w:bCs w:val="0"/>
      <w:szCs w:val="20"/>
    </w:rPr>
  </w:style>
  <w:style w:type="paragraph" w:customStyle="1" w:styleId="88">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89">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90">
    <w:name w:val="Char Char Char Char Char Char Char Char Char Char Char Char Char Char Char Char"/>
    <w:basedOn w:val="4"/>
    <w:next w:val="1"/>
    <w:qFormat/>
    <w:uiPriority w:val="0"/>
    <w:pPr>
      <w:snapToGrid w:val="0"/>
      <w:spacing w:before="120" w:after="120" w:line="240" w:lineRule="auto"/>
      <w:jc w:val="left"/>
    </w:pPr>
    <w:rPr>
      <w:bCs w:val="0"/>
      <w:sz w:val="24"/>
      <w:szCs w:val="20"/>
    </w:rPr>
  </w:style>
  <w:style w:type="paragraph" w:customStyle="1" w:styleId="91">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customStyle="1" w:styleId="92">
    <w:name w:val="样式1"/>
    <w:basedOn w:val="23"/>
    <w:qFormat/>
    <w:uiPriority w:val="0"/>
    <w:pPr>
      <w:tabs>
        <w:tab w:val="left" w:pos="960"/>
      </w:tabs>
      <w:spacing w:before="100" w:beforeAutospacing="1" w:after="100" w:afterAutospacing="1"/>
      <w:jc w:val="center"/>
    </w:pPr>
    <w:rPr>
      <w:color w:val="000000"/>
      <w:spacing w:val="8"/>
      <w:sz w:val="24"/>
      <w:szCs w:val="20"/>
    </w:rPr>
  </w:style>
  <w:style w:type="paragraph" w:customStyle="1" w:styleId="93">
    <w:name w:val="Char"/>
    <w:basedOn w:val="1"/>
    <w:qFormat/>
    <w:uiPriority w:val="0"/>
    <w:pPr>
      <w:tabs>
        <w:tab w:val="left" w:pos="360"/>
      </w:tabs>
    </w:pPr>
    <w:rPr>
      <w:sz w:val="24"/>
    </w:rPr>
  </w:style>
  <w:style w:type="paragraph" w:customStyle="1" w:styleId="94">
    <w:name w:val="Char Char Char Char Char Char Char Char Char Char Char Char Char"/>
    <w:basedOn w:val="4"/>
    <w:next w:val="1"/>
    <w:qFormat/>
    <w:uiPriority w:val="0"/>
    <w:pPr>
      <w:snapToGrid w:val="0"/>
      <w:spacing w:before="120" w:after="120" w:line="240" w:lineRule="auto"/>
      <w:jc w:val="left"/>
    </w:pPr>
    <w:rPr>
      <w:bCs w:val="0"/>
      <w:sz w:val="24"/>
      <w:szCs w:val="20"/>
    </w:rPr>
  </w:style>
  <w:style w:type="paragraph" w:customStyle="1" w:styleId="95">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96">
    <w:name w:val="表格"/>
    <w:basedOn w:val="1"/>
    <w:link w:val="352"/>
    <w:qFormat/>
    <w:uiPriority w:val="0"/>
    <w:pPr>
      <w:jc w:val="center"/>
      <w:textAlignment w:val="center"/>
    </w:pPr>
    <w:rPr>
      <w:rFonts w:ascii="华文细黑" w:hAnsi="华文细黑"/>
      <w:kern w:val="0"/>
      <w:szCs w:val="20"/>
    </w:rPr>
  </w:style>
  <w:style w:type="paragraph" w:customStyle="1" w:styleId="97">
    <w:name w:val="Char Char Char1 Char Char Char Char Char Char Char"/>
    <w:basedOn w:val="1"/>
    <w:qFormat/>
    <w:uiPriority w:val="0"/>
    <w:pPr>
      <w:spacing w:line="480" w:lineRule="exact"/>
    </w:pPr>
  </w:style>
  <w:style w:type="paragraph" w:customStyle="1" w:styleId="98">
    <w:name w:val="xl47"/>
    <w:basedOn w:val="1"/>
    <w:qFormat/>
    <w:uiPriority w:val="0"/>
    <w:pPr>
      <w:widowControl/>
      <w:spacing w:before="100" w:beforeAutospacing="1" w:after="100" w:afterAutospacing="1"/>
      <w:jc w:val="center"/>
    </w:pPr>
    <w:rPr>
      <w:rFonts w:ascii="宋体" w:hAnsi="宋体"/>
      <w:kern w:val="0"/>
      <w:sz w:val="28"/>
      <w:szCs w:val="28"/>
    </w:rPr>
  </w:style>
  <w:style w:type="paragraph" w:customStyle="1" w:styleId="99">
    <w:name w:val="样式2"/>
    <w:basedOn w:val="1"/>
    <w:qFormat/>
    <w:uiPriority w:val="0"/>
    <w:pPr>
      <w:adjustRightInd w:val="0"/>
      <w:spacing w:before="240" w:after="60" w:line="420" w:lineRule="atLeast"/>
      <w:jc w:val="center"/>
      <w:textAlignment w:val="baseline"/>
      <w:outlineLvl w:val="0"/>
    </w:pPr>
    <w:rPr>
      <w:rFonts w:ascii="Arial" w:hAnsi="Arial"/>
      <w:b/>
      <w:sz w:val="32"/>
    </w:rPr>
  </w:style>
  <w:style w:type="paragraph" w:customStyle="1" w:styleId="100">
    <w:name w:val="一"/>
    <w:basedOn w:val="1"/>
    <w:qFormat/>
    <w:uiPriority w:val="0"/>
    <w:pPr>
      <w:adjustRightInd w:val="0"/>
      <w:spacing w:before="360" w:after="180" w:line="440" w:lineRule="exact"/>
      <w:ind w:firstLine="425"/>
      <w:jc w:val="center"/>
      <w:textAlignment w:val="baseline"/>
    </w:pPr>
    <w:rPr>
      <w:rFonts w:ascii="黑体" w:hAnsi="Courier New" w:eastAsia="黑体"/>
      <w:kern w:val="0"/>
      <w:sz w:val="30"/>
      <w:szCs w:val="20"/>
    </w:rPr>
  </w:style>
  <w:style w:type="paragraph" w:customStyle="1" w:styleId="101">
    <w:name w:val="p0"/>
    <w:basedOn w:val="1"/>
    <w:qFormat/>
    <w:uiPriority w:val="0"/>
    <w:pPr>
      <w:widowControl/>
    </w:pPr>
    <w:rPr>
      <w:rFonts w:hint="eastAsia"/>
      <w:szCs w:val="20"/>
    </w:rPr>
  </w:style>
  <w:style w:type="paragraph" w:customStyle="1" w:styleId="102">
    <w:name w:val="xl31"/>
    <w:basedOn w:val="1"/>
    <w:qFormat/>
    <w:uiPriority w:val="0"/>
    <w:pPr>
      <w:widowControl/>
      <w:spacing w:before="100" w:beforeAutospacing="1" w:after="100" w:afterAutospacing="1"/>
      <w:jc w:val="center"/>
    </w:pPr>
    <w:rPr>
      <w:rFonts w:ascii="宋体" w:hAnsi="宋体"/>
      <w:kern w:val="0"/>
      <w:sz w:val="24"/>
    </w:rPr>
  </w:style>
  <w:style w:type="paragraph" w:customStyle="1" w:styleId="103">
    <w:name w:val="Char2"/>
    <w:basedOn w:val="1"/>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104">
    <w:name w:val="Char Char Char Char Char Char Char Char Char Char Char Char Char Char Char Char1"/>
    <w:basedOn w:val="4"/>
    <w:next w:val="1"/>
    <w:qFormat/>
    <w:uiPriority w:val="0"/>
    <w:pPr>
      <w:snapToGrid w:val="0"/>
      <w:spacing w:before="120" w:after="120" w:line="240" w:lineRule="auto"/>
      <w:jc w:val="left"/>
    </w:pPr>
    <w:rPr>
      <w:bCs w:val="0"/>
      <w:sz w:val="24"/>
      <w:szCs w:val="20"/>
    </w:rPr>
  </w:style>
  <w:style w:type="paragraph" w:customStyle="1" w:styleId="105">
    <w:name w:val="纯文本1"/>
    <w:basedOn w:val="1"/>
    <w:qFormat/>
    <w:uiPriority w:val="0"/>
    <w:pPr>
      <w:autoSpaceDE w:val="0"/>
      <w:autoSpaceDN w:val="0"/>
      <w:adjustRightInd w:val="0"/>
      <w:spacing w:line="360" w:lineRule="exact"/>
      <w:ind w:firstLine="425"/>
    </w:pPr>
    <w:rPr>
      <w:rFonts w:ascii="宋体"/>
      <w:szCs w:val="20"/>
    </w:rPr>
  </w:style>
  <w:style w:type="paragraph" w:customStyle="1" w:styleId="106">
    <w:name w:val="Char Char Char Char Char Char"/>
    <w:basedOn w:val="4"/>
    <w:next w:val="1"/>
    <w:qFormat/>
    <w:uiPriority w:val="0"/>
    <w:pPr>
      <w:snapToGrid w:val="0"/>
      <w:spacing w:before="120" w:after="120" w:line="240" w:lineRule="auto"/>
      <w:jc w:val="left"/>
    </w:pPr>
    <w:rPr>
      <w:bCs w:val="0"/>
      <w:sz w:val="24"/>
      <w:szCs w:val="20"/>
    </w:rPr>
  </w:style>
  <w:style w:type="paragraph" w:customStyle="1" w:styleId="107">
    <w:name w:val="表格文字"/>
    <w:basedOn w:val="1"/>
    <w:qFormat/>
    <w:uiPriority w:val="0"/>
    <w:rPr>
      <w:sz w:val="24"/>
    </w:rPr>
  </w:style>
  <w:style w:type="paragraph" w:customStyle="1" w:styleId="108">
    <w:name w:val="1"/>
    <w:basedOn w:val="1"/>
    <w:next w:val="1"/>
    <w:qFormat/>
    <w:uiPriority w:val="0"/>
  </w:style>
  <w:style w:type="paragraph" w:customStyle="1" w:styleId="109">
    <w:name w:val="小条"/>
    <w:basedOn w:val="110"/>
    <w:qFormat/>
    <w:uiPriority w:val="0"/>
    <w:rPr>
      <w:rFonts w:ascii="Times New Roman"/>
    </w:rPr>
  </w:style>
  <w:style w:type="paragraph" w:customStyle="1" w:styleId="110">
    <w:name w:val="段落"/>
    <w:basedOn w:val="1"/>
    <w:qFormat/>
    <w:uiPriority w:val="0"/>
    <w:pPr>
      <w:spacing w:line="360" w:lineRule="auto"/>
    </w:pPr>
    <w:rPr>
      <w:rFonts w:ascii="宋体" w:hAnsi="宋体"/>
      <w:szCs w:val="20"/>
    </w:rPr>
  </w:style>
  <w:style w:type="paragraph" w:customStyle="1" w:styleId="111">
    <w:name w:val="Char Char Char Char Char Char Char"/>
    <w:basedOn w:val="1"/>
    <w:qFormat/>
    <w:uiPriority w:val="0"/>
  </w:style>
  <w:style w:type="paragraph" w:customStyle="1" w:styleId="112">
    <w:name w:val="font7"/>
    <w:basedOn w:val="1"/>
    <w:qFormat/>
    <w:uiPriority w:val="0"/>
    <w:pPr>
      <w:widowControl/>
      <w:spacing w:before="100" w:beforeAutospacing="1" w:after="100" w:afterAutospacing="1"/>
      <w:jc w:val="left"/>
    </w:pPr>
    <w:rPr>
      <w:rFonts w:hint="eastAsia" w:ascii="宋体" w:hAnsi="宋体"/>
      <w:kern w:val="0"/>
      <w:sz w:val="28"/>
      <w:szCs w:val="28"/>
    </w:rPr>
  </w:style>
  <w:style w:type="paragraph" w:customStyle="1" w:styleId="113">
    <w:name w:val="Char Char Char Char Char Char Char Char Char Char Char Char Char1"/>
    <w:basedOn w:val="4"/>
    <w:next w:val="1"/>
    <w:qFormat/>
    <w:uiPriority w:val="0"/>
    <w:pPr>
      <w:snapToGrid w:val="0"/>
      <w:spacing w:before="120" w:after="120" w:line="240" w:lineRule="auto"/>
      <w:jc w:val="left"/>
    </w:pPr>
    <w:rPr>
      <w:bCs w:val="0"/>
      <w:sz w:val="24"/>
      <w:szCs w:val="20"/>
    </w:rPr>
  </w:style>
  <w:style w:type="paragraph" w:customStyle="1" w:styleId="114">
    <w:name w:val="样式4"/>
    <w:basedOn w:val="1"/>
    <w:qFormat/>
    <w:uiPriority w:val="0"/>
    <w:pPr>
      <w:adjustRightInd w:val="0"/>
      <w:spacing w:before="240" w:after="60" w:line="420" w:lineRule="atLeast"/>
      <w:jc w:val="center"/>
      <w:textAlignment w:val="baseline"/>
      <w:outlineLvl w:val="0"/>
    </w:pPr>
    <w:rPr>
      <w:rFonts w:ascii="Arial" w:hAnsi="Arial"/>
      <w:b/>
      <w:kern w:val="0"/>
      <w:sz w:val="32"/>
    </w:rPr>
  </w:style>
  <w:style w:type="paragraph" w:customStyle="1" w:styleId="115">
    <w:name w:val="Char1"/>
    <w:basedOn w:val="1"/>
    <w:qFormat/>
    <w:uiPriority w:val="0"/>
    <w:rPr>
      <w:rFonts w:ascii="Tahoma" w:hAnsi="Tahoma"/>
      <w:sz w:val="24"/>
      <w:szCs w:val="20"/>
    </w:rPr>
  </w:style>
  <w:style w:type="paragraph" w:customStyle="1" w:styleId="116">
    <w:name w:val="表中文字"/>
    <w:basedOn w:val="1"/>
    <w:link w:val="390"/>
    <w:qFormat/>
    <w:uiPriority w:val="0"/>
    <w:pPr>
      <w:spacing w:line="320" w:lineRule="exact"/>
      <w:jc w:val="center"/>
    </w:pPr>
    <w:rPr>
      <w:szCs w:val="21"/>
    </w:rPr>
  </w:style>
  <w:style w:type="paragraph" w:customStyle="1" w:styleId="117">
    <w:name w:val="样式3"/>
    <w:basedOn w:val="1"/>
    <w:qFormat/>
    <w:uiPriority w:val="0"/>
    <w:pPr>
      <w:adjustRightInd w:val="0"/>
      <w:jc w:val="center"/>
      <w:textAlignment w:val="baseline"/>
      <w:outlineLvl w:val="0"/>
    </w:pPr>
    <w:rPr>
      <w:rFonts w:ascii="Arial" w:hAnsi="Arial"/>
      <w:b/>
    </w:rPr>
  </w:style>
  <w:style w:type="paragraph" w:customStyle="1" w:styleId="118">
    <w:name w:val="xl27"/>
    <w:basedOn w:val="1"/>
    <w:qFormat/>
    <w:uiPriority w:val="0"/>
    <w:pPr>
      <w:widowControl/>
      <w:pBdr>
        <w:bottom w:val="single" w:color="auto" w:sz="4" w:space="0"/>
        <w:right w:val="single" w:color="auto" w:sz="4" w:space="0"/>
      </w:pBdr>
      <w:spacing w:before="100" w:beforeAutospacing="1" w:after="100" w:afterAutospacing="1"/>
      <w:jc w:val="center"/>
    </w:pPr>
    <w:rPr>
      <w:kern w:val="0"/>
      <w:sz w:val="24"/>
    </w:rPr>
  </w:style>
  <w:style w:type="character" w:customStyle="1" w:styleId="119">
    <w:name w:val="标题 2 Char"/>
    <w:basedOn w:val="62"/>
    <w:qFormat/>
    <w:uiPriority w:val="0"/>
    <w:rPr>
      <w:rFonts w:ascii="Arial" w:hAnsi="Arial" w:eastAsia="黑体" w:cs="宋体"/>
      <w:b/>
      <w:bCs/>
      <w:kern w:val="2"/>
      <w:sz w:val="32"/>
      <w:szCs w:val="32"/>
      <w:lang w:val="en-US" w:eastAsia="zh-CN" w:bidi="ar-SA"/>
    </w:rPr>
  </w:style>
  <w:style w:type="paragraph" w:customStyle="1" w:styleId="120">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21">
    <w:name w:val="font8"/>
    <w:basedOn w:val="1"/>
    <w:qFormat/>
    <w:uiPriority w:val="0"/>
    <w:pPr>
      <w:widowControl/>
      <w:spacing w:before="100" w:beforeAutospacing="1" w:after="100" w:afterAutospacing="1"/>
      <w:jc w:val="left"/>
    </w:pPr>
    <w:rPr>
      <w:kern w:val="0"/>
      <w:sz w:val="28"/>
      <w:szCs w:val="28"/>
    </w:rPr>
  </w:style>
  <w:style w:type="paragraph" w:customStyle="1" w:styleId="122">
    <w:name w:val="xl24"/>
    <w:basedOn w:val="1"/>
    <w:qFormat/>
    <w:uiPriority w:val="0"/>
    <w:pPr>
      <w:widowControl/>
      <w:pBdr>
        <w:top w:val="single" w:color="auto" w:sz="4" w:space="0"/>
      </w:pBdr>
      <w:spacing w:before="100" w:beforeAutospacing="1" w:after="100" w:afterAutospacing="1"/>
      <w:jc w:val="left"/>
    </w:pPr>
    <w:rPr>
      <w:rFonts w:ascii="宋体" w:hAnsi="宋体"/>
      <w:kern w:val="0"/>
      <w:sz w:val="24"/>
    </w:rPr>
  </w:style>
  <w:style w:type="paragraph" w:customStyle="1" w:styleId="123">
    <w:name w:val="xl2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24">
    <w:name w:val="xl26"/>
    <w:basedOn w:val="1"/>
    <w:qFormat/>
    <w:uiPriority w:val="0"/>
    <w:pPr>
      <w:widowControl/>
      <w:pBdr>
        <w:top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25">
    <w:name w:val="xl28"/>
    <w:basedOn w:val="1"/>
    <w:qFormat/>
    <w:uiPriority w:val="0"/>
    <w:pPr>
      <w:widowControl/>
      <w:pBdr>
        <w:left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26">
    <w:name w:val="xl29"/>
    <w:basedOn w:val="1"/>
    <w:qFormat/>
    <w:uiPriority w:val="0"/>
    <w:pPr>
      <w:widowControl/>
      <w:pBdr>
        <w:top w:val="single" w:color="auto" w:sz="4" w:space="0"/>
        <w:left w:val="single" w:color="auto" w:sz="4" w:space="0"/>
      </w:pBdr>
      <w:spacing w:before="100" w:beforeAutospacing="1" w:after="100" w:afterAutospacing="1"/>
      <w:jc w:val="left"/>
    </w:pPr>
    <w:rPr>
      <w:kern w:val="0"/>
      <w:sz w:val="24"/>
    </w:rPr>
  </w:style>
  <w:style w:type="paragraph" w:customStyle="1" w:styleId="127">
    <w:name w:val="xl3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kern w:val="0"/>
      <w:sz w:val="24"/>
    </w:rPr>
  </w:style>
  <w:style w:type="paragraph" w:customStyle="1" w:styleId="128">
    <w:name w:val="xl32"/>
    <w:basedOn w:val="1"/>
    <w:qFormat/>
    <w:uiPriority w:val="0"/>
    <w:pPr>
      <w:widowControl/>
      <w:spacing w:before="100" w:beforeAutospacing="1" w:after="100" w:afterAutospacing="1"/>
      <w:jc w:val="left"/>
    </w:pPr>
    <w:rPr>
      <w:kern w:val="0"/>
      <w:sz w:val="24"/>
    </w:rPr>
  </w:style>
  <w:style w:type="paragraph" w:customStyle="1" w:styleId="129">
    <w:name w:val="xl33"/>
    <w:basedOn w:val="1"/>
    <w:qFormat/>
    <w:uiPriority w:val="0"/>
    <w:pPr>
      <w:widowControl/>
      <w:pBdr>
        <w:left w:val="single" w:color="auto" w:sz="4" w:space="0"/>
      </w:pBdr>
      <w:spacing w:before="100" w:beforeAutospacing="1" w:after="100" w:afterAutospacing="1"/>
      <w:jc w:val="left"/>
    </w:pPr>
    <w:rPr>
      <w:kern w:val="0"/>
      <w:sz w:val="24"/>
    </w:rPr>
  </w:style>
  <w:style w:type="paragraph" w:customStyle="1" w:styleId="130">
    <w:name w:val="xl34"/>
    <w:basedOn w:val="1"/>
    <w:qFormat/>
    <w:uiPriority w:val="0"/>
    <w:pPr>
      <w:widowControl/>
      <w:pBdr>
        <w:left w:val="single" w:color="auto" w:sz="4" w:space="0"/>
        <w:right w:val="single" w:color="auto" w:sz="4" w:space="0"/>
      </w:pBdr>
      <w:spacing w:before="100" w:beforeAutospacing="1" w:after="100" w:afterAutospacing="1"/>
      <w:jc w:val="left"/>
    </w:pPr>
    <w:rPr>
      <w:kern w:val="0"/>
      <w:sz w:val="24"/>
    </w:rPr>
  </w:style>
  <w:style w:type="paragraph" w:customStyle="1" w:styleId="131">
    <w:name w:val="xl35"/>
    <w:basedOn w:val="1"/>
    <w:qFormat/>
    <w:uiPriority w:val="0"/>
    <w:pPr>
      <w:widowControl/>
      <w:pBdr>
        <w:left w:val="single" w:color="auto" w:sz="4" w:space="0"/>
      </w:pBdr>
      <w:spacing w:before="100" w:beforeAutospacing="1" w:after="100" w:afterAutospacing="1"/>
      <w:jc w:val="left"/>
    </w:pPr>
    <w:rPr>
      <w:rFonts w:ascii="宋体" w:hAnsi="宋体"/>
      <w:kern w:val="0"/>
      <w:sz w:val="24"/>
    </w:rPr>
  </w:style>
  <w:style w:type="paragraph" w:customStyle="1" w:styleId="132">
    <w:name w:val="xl36"/>
    <w:basedOn w:val="1"/>
    <w:qFormat/>
    <w:uiPriority w:val="0"/>
    <w:pPr>
      <w:widowControl/>
      <w:pBdr>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33">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34">
    <w:name w:val="xl38"/>
    <w:basedOn w:val="1"/>
    <w:qFormat/>
    <w:uiPriority w:val="0"/>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135">
    <w:name w:val="xl39"/>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36">
    <w:name w:val="xl40"/>
    <w:basedOn w:val="1"/>
    <w:qFormat/>
    <w:uiPriority w:val="0"/>
    <w:pPr>
      <w:widowControl/>
      <w:pBdr>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37">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38">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39">
    <w:name w:val="xl43"/>
    <w:basedOn w:val="1"/>
    <w:qFormat/>
    <w:uiPriority w:val="0"/>
    <w:pPr>
      <w:widowControl/>
      <w:pBdr>
        <w:top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140">
    <w:name w:val="xl44"/>
    <w:basedOn w:val="1"/>
    <w:qFormat/>
    <w:uiPriority w:val="0"/>
    <w:pPr>
      <w:widowControl/>
      <w:pBdr>
        <w:top w:val="single" w:color="auto" w:sz="4" w:space="0"/>
        <w:left w:val="single" w:color="auto" w:sz="4" w:space="0"/>
      </w:pBdr>
      <w:spacing w:before="100" w:beforeAutospacing="1" w:after="100" w:afterAutospacing="1"/>
      <w:jc w:val="center"/>
    </w:pPr>
    <w:rPr>
      <w:rFonts w:ascii="宋体" w:hAnsi="宋体"/>
      <w:kern w:val="0"/>
      <w:sz w:val="24"/>
    </w:rPr>
  </w:style>
  <w:style w:type="paragraph" w:customStyle="1" w:styleId="141">
    <w:name w:val="xl45"/>
    <w:basedOn w:val="1"/>
    <w:qFormat/>
    <w:uiPriority w:val="0"/>
    <w:pPr>
      <w:widowControl/>
      <w:pBdr>
        <w:top w:val="single" w:color="auto" w:sz="4" w:space="0"/>
        <w:left w:val="single" w:color="auto" w:sz="4" w:space="0"/>
      </w:pBdr>
      <w:spacing w:before="100" w:beforeAutospacing="1" w:after="100" w:afterAutospacing="1"/>
      <w:jc w:val="left"/>
    </w:pPr>
    <w:rPr>
      <w:rFonts w:ascii="宋体" w:hAnsi="宋体"/>
      <w:kern w:val="0"/>
      <w:sz w:val="24"/>
    </w:rPr>
  </w:style>
  <w:style w:type="paragraph" w:customStyle="1" w:styleId="142">
    <w:name w:val="xl46"/>
    <w:basedOn w:val="1"/>
    <w:qFormat/>
    <w:uiPriority w:val="0"/>
    <w:pPr>
      <w:widowControl/>
      <w:pBdr>
        <w:left w:val="single" w:color="auto" w:sz="4" w:space="0"/>
      </w:pBdr>
      <w:spacing w:before="100" w:beforeAutospacing="1" w:after="100" w:afterAutospacing="1"/>
      <w:jc w:val="center"/>
    </w:pPr>
    <w:rPr>
      <w:rFonts w:ascii="宋体" w:hAnsi="宋体"/>
      <w:kern w:val="0"/>
      <w:sz w:val="24"/>
    </w:rPr>
  </w:style>
  <w:style w:type="paragraph" w:customStyle="1" w:styleId="143">
    <w:name w:val="xl48"/>
    <w:basedOn w:val="1"/>
    <w:qFormat/>
    <w:uiPriority w:val="0"/>
    <w:pPr>
      <w:widowControl/>
      <w:pBdr>
        <w:left w:val="single" w:color="auto" w:sz="4" w:space="0"/>
      </w:pBdr>
      <w:spacing w:before="100" w:beforeAutospacing="1" w:after="100" w:afterAutospacing="1"/>
      <w:jc w:val="center"/>
    </w:pPr>
    <w:rPr>
      <w:kern w:val="0"/>
      <w:sz w:val="24"/>
    </w:rPr>
  </w:style>
  <w:style w:type="paragraph" w:customStyle="1" w:styleId="144">
    <w:name w:val="xl49"/>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45">
    <w:name w:val="xl50"/>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46">
    <w:name w:val="xl51"/>
    <w:basedOn w:val="1"/>
    <w:qFormat/>
    <w:uiPriority w:val="0"/>
    <w:pPr>
      <w:widowControl/>
      <w:pBdr>
        <w:left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147">
    <w:name w:val="xl52"/>
    <w:basedOn w:val="1"/>
    <w:qFormat/>
    <w:uiPriority w:val="0"/>
    <w:pPr>
      <w:widowControl/>
      <w:pBdr>
        <w:top w:val="single" w:color="auto" w:sz="4" w:space="0"/>
      </w:pBdr>
      <w:spacing w:before="100" w:beforeAutospacing="1" w:after="100" w:afterAutospacing="1"/>
      <w:jc w:val="center"/>
    </w:pPr>
    <w:rPr>
      <w:kern w:val="0"/>
      <w:sz w:val="24"/>
    </w:rPr>
  </w:style>
  <w:style w:type="character" w:customStyle="1" w:styleId="148">
    <w:name w:val="font5 Char"/>
    <w:basedOn w:val="62"/>
    <w:qFormat/>
    <w:uiPriority w:val="0"/>
    <w:rPr>
      <w:rFonts w:ascii="宋体" w:hAnsi="宋体" w:eastAsia="宋体"/>
      <w:sz w:val="24"/>
      <w:szCs w:val="24"/>
      <w:lang w:val="en-US" w:eastAsia="zh-CN" w:bidi="ar-SA"/>
    </w:rPr>
  </w:style>
  <w:style w:type="paragraph" w:customStyle="1" w:styleId="149">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2F5496" w:themeColor="accent1" w:themeShade="BF"/>
      <w:kern w:val="0"/>
      <w:sz w:val="28"/>
      <w:szCs w:val="28"/>
    </w:rPr>
  </w:style>
  <w:style w:type="character" w:customStyle="1" w:styleId="150">
    <w:name w:val="标题 4 Char"/>
    <w:basedOn w:val="62"/>
    <w:link w:val="6"/>
    <w:qFormat/>
    <w:uiPriority w:val="0"/>
    <w:rPr>
      <w:rFonts w:ascii="Arial" w:hAnsi="Arial" w:eastAsia="黑体"/>
      <w:b/>
      <w:bCs/>
      <w:kern w:val="2"/>
      <w:sz w:val="28"/>
      <w:szCs w:val="28"/>
    </w:rPr>
  </w:style>
  <w:style w:type="character" w:customStyle="1" w:styleId="151">
    <w:name w:val="标题 6 Char"/>
    <w:basedOn w:val="62"/>
    <w:link w:val="8"/>
    <w:qFormat/>
    <w:uiPriority w:val="0"/>
    <w:rPr>
      <w:rFonts w:ascii="Arial" w:hAnsi="Arial" w:eastAsia="黑体"/>
      <w:b/>
      <w:bCs/>
      <w:kern w:val="2"/>
      <w:sz w:val="24"/>
      <w:szCs w:val="24"/>
    </w:rPr>
  </w:style>
  <w:style w:type="character" w:customStyle="1" w:styleId="152">
    <w:name w:val="标题 7 Char"/>
    <w:basedOn w:val="62"/>
    <w:link w:val="9"/>
    <w:qFormat/>
    <w:uiPriority w:val="0"/>
    <w:rPr>
      <w:b/>
      <w:bCs/>
      <w:sz w:val="24"/>
      <w:szCs w:val="24"/>
    </w:rPr>
  </w:style>
  <w:style w:type="character" w:customStyle="1" w:styleId="153">
    <w:name w:val="标题 8 Char"/>
    <w:basedOn w:val="62"/>
    <w:link w:val="10"/>
    <w:qFormat/>
    <w:uiPriority w:val="0"/>
    <w:rPr>
      <w:rFonts w:ascii="Arial" w:hAnsi="Arial" w:eastAsia="黑体"/>
      <w:sz w:val="24"/>
      <w:szCs w:val="24"/>
    </w:rPr>
  </w:style>
  <w:style w:type="character" w:customStyle="1" w:styleId="154">
    <w:name w:val="标题 9 Char"/>
    <w:basedOn w:val="62"/>
    <w:link w:val="11"/>
    <w:qFormat/>
    <w:uiPriority w:val="0"/>
    <w:rPr>
      <w:rFonts w:ascii="Arial" w:hAnsi="Arial" w:eastAsia="黑体"/>
      <w:sz w:val="21"/>
      <w:szCs w:val="21"/>
    </w:rPr>
  </w:style>
  <w:style w:type="character" w:customStyle="1" w:styleId="155">
    <w:name w:val="正文文本 Char1"/>
    <w:basedOn w:val="62"/>
    <w:link w:val="23"/>
    <w:qFormat/>
    <w:uiPriority w:val="99"/>
    <w:rPr>
      <w:kern w:val="2"/>
      <w:sz w:val="21"/>
      <w:szCs w:val="24"/>
    </w:rPr>
  </w:style>
  <w:style w:type="character" w:customStyle="1" w:styleId="156">
    <w:name w:val="脚注文本 Char"/>
    <w:basedOn w:val="62"/>
    <w:link w:val="45"/>
    <w:qFormat/>
    <w:uiPriority w:val="0"/>
    <w:rPr>
      <w:kern w:val="2"/>
      <w:sz w:val="18"/>
      <w:szCs w:val="18"/>
    </w:rPr>
  </w:style>
  <w:style w:type="character" w:customStyle="1" w:styleId="157">
    <w:name w:val="正文文本 3 Char"/>
    <w:basedOn w:val="62"/>
    <w:link w:val="21"/>
    <w:qFormat/>
    <w:uiPriority w:val="0"/>
    <w:rPr>
      <w:rFonts w:ascii="宋体"/>
      <w:kern w:val="2"/>
      <w:sz w:val="24"/>
    </w:rPr>
  </w:style>
  <w:style w:type="character" w:customStyle="1" w:styleId="158">
    <w:name w:val="标题 Char"/>
    <w:basedOn w:val="62"/>
    <w:link w:val="53"/>
    <w:qFormat/>
    <w:uiPriority w:val="0"/>
    <w:rPr>
      <w:rFonts w:ascii="Arial" w:hAnsi="Arial"/>
      <w:b/>
      <w:sz w:val="32"/>
    </w:rPr>
  </w:style>
  <w:style w:type="character" w:customStyle="1" w:styleId="159">
    <w:name w:val="正文文本缩进 Char"/>
    <w:basedOn w:val="62"/>
    <w:qFormat/>
    <w:uiPriority w:val="0"/>
    <w:rPr>
      <w:kern w:val="2"/>
      <w:sz w:val="21"/>
      <w:szCs w:val="24"/>
    </w:rPr>
  </w:style>
  <w:style w:type="character" w:customStyle="1" w:styleId="160">
    <w:name w:val="正文文本缩进 3 Char"/>
    <w:basedOn w:val="62"/>
    <w:link w:val="47"/>
    <w:qFormat/>
    <w:uiPriority w:val="0"/>
    <w:rPr>
      <w:kern w:val="2"/>
      <w:sz w:val="16"/>
    </w:rPr>
  </w:style>
  <w:style w:type="character" w:customStyle="1" w:styleId="161">
    <w:name w:val="font161"/>
    <w:basedOn w:val="62"/>
    <w:qFormat/>
    <w:uiPriority w:val="0"/>
    <w:rPr>
      <w:b/>
      <w:bCs/>
      <w:sz w:val="32"/>
      <w:szCs w:val="32"/>
    </w:rPr>
  </w:style>
  <w:style w:type="character" w:customStyle="1" w:styleId="162">
    <w:name w:val="正文文本缩进 2 Char"/>
    <w:basedOn w:val="62"/>
    <w:link w:val="34"/>
    <w:qFormat/>
    <w:uiPriority w:val="0"/>
    <w:rPr>
      <w:kern w:val="2"/>
      <w:sz w:val="21"/>
      <w:szCs w:val="24"/>
    </w:rPr>
  </w:style>
  <w:style w:type="character" w:customStyle="1" w:styleId="163">
    <w:name w:val="纯文本 Char"/>
    <w:basedOn w:val="62"/>
    <w:link w:val="30"/>
    <w:qFormat/>
    <w:uiPriority w:val="0"/>
    <w:rPr>
      <w:rFonts w:ascii="宋体" w:hAnsi="Courier New"/>
      <w:color w:val="000000"/>
      <w:sz w:val="21"/>
    </w:rPr>
  </w:style>
  <w:style w:type="character" w:customStyle="1" w:styleId="164">
    <w:name w:val="正文文本 2 Char"/>
    <w:basedOn w:val="62"/>
    <w:link w:val="50"/>
    <w:qFormat/>
    <w:uiPriority w:val="0"/>
    <w:rPr>
      <w:rFonts w:ascii="宋体" w:hAnsi="宋体"/>
      <w:kern w:val="2"/>
      <w:sz w:val="28"/>
      <w:szCs w:val="24"/>
    </w:rPr>
  </w:style>
  <w:style w:type="paragraph" w:customStyle="1" w:styleId="165">
    <w:name w:val="表格文字居中"/>
    <w:basedOn w:val="1"/>
    <w:next w:val="1"/>
    <w:qFormat/>
    <w:uiPriority w:val="0"/>
    <w:pPr>
      <w:tabs>
        <w:tab w:val="left" w:pos="720"/>
        <w:tab w:val="left" w:pos="900"/>
      </w:tabs>
      <w:adjustRightInd w:val="0"/>
      <w:snapToGrid w:val="0"/>
      <w:spacing w:beforeLines="20" w:afterLines="20" w:line="360" w:lineRule="auto"/>
      <w:jc w:val="center"/>
    </w:pPr>
    <w:rPr>
      <w:rFonts w:ascii="宋体" w:hAnsi="Arial"/>
      <w:kern w:val="0"/>
      <w:sz w:val="18"/>
      <w:szCs w:val="20"/>
    </w:rPr>
  </w:style>
  <w:style w:type="character" w:customStyle="1" w:styleId="166">
    <w:name w:val="尾注文本 Char"/>
    <w:basedOn w:val="62"/>
    <w:link w:val="35"/>
    <w:qFormat/>
    <w:uiPriority w:val="0"/>
    <w:rPr>
      <w:kern w:val="2"/>
      <w:sz w:val="21"/>
      <w:szCs w:val="24"/>
    </w:rPr>
  </w:style>
  <w:style w:type="character" w:customStyle="1" w:styleId="167">
    <w:name w:val="正文文本缩进 Char1"/>
    <w:basedOn w:val="62"/>
    <w:link w:val="24"/>
    <w:qFormat/>
    <w:uiPriority w:val="99"/>
    <w:rPr>
      <w:kern w:val="2"/>
      <w:sz w:val="21"/>
      <w:szCs w:val="24"/>
    </w:rPr>
  </w:style>
  <w:style w:type="character" w:customStyle="1" w:styleId="168">
    <w:name w:val="正文首行缩进 2 Char"/>
    <w:basedOn w:val="167"/>
    <w:link w:val="56"/>
    <w:qFormat/>
    <w:uiPriority w:val="0"/>
    <w:rPr>
      <w:kern w:val="2"/>
      <w:sz w:val="21"/>
      <w:szCs w:val="24"/>
    </w:rPr>
  </w:style>
  <w:style w:type="paragraph" w:styleId="169">
    <w:name w:val="List Paragraph"/>
    <w:basedOn w:val="1"/>
    <w:qFormat/>
    <w:uiPriority w:val="34"/>
    <w:pPr>
      <w:ind w:firstLine="420" w:firstLineChars="200"/>
    </w:pPr>
  </w:style>
  <w:style w:type="paragraph" w:customStyle="1" w:styleId="170">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171">
    <w:name w:val="未处理的提及1"/>
    <w:basedOn w:val="62"/>
    <w:semiHidden/>
    <w:unhideWhenUsed/>
    <w:qFormat/>
    <w:uiPriority w:val="99"/>
    <w:rPr>
      <w:color w:val="605E5C"/>
      <w:shd w:val="clear" w:color="auto" w:fill="E1DFDD"/>
    </w:rPr>
  </w:style>
  <w:style w:type="character" w:customStyle="1" w:styleId="172">
    <w:name w:val="标题 5 Char"/>
    <w:basedOn w:val="62"/>
    <w:link w:val="7"/>
    <w:qFormat/>
    <w:uiPriority w:val="0"/>
    <w:rPr>
      <w:b/>
      <w:bCs/>
      <w:kern w:val="2"/>
      <w:sz w:val="28"/>
      <w:szCs w:val="28"/>
    </w:rPr>
  </w:style>
  <w:style w:type="character" w:customStyle="1" w:styleId="173">
    <w:name w:val="批注文字 字符1"/>
    <w:basedOn w:val="62"/>
    <w:semiHidden/>
    <w:qFormat/>
    <w:uiPriority w:val="99"/>
  </w:style>
  <w:style w:type="character" w:customStyle="1" w:styleId="174">
    <w:name w:val="Char Char5"/>
    <w:basedOn w:val="62"/>
    <w:qFormat/>
    <w:uiPriority w:val="0"/>
    <w:rPr>
      <w:rFonts w:eastAsia="宋体"/>
      <w:kern w:val="2"/>
      <w:sz w:val="18"/>
      <w:szCs w:val="18"/>
      <w:lang w:val="en-US" w:eastAsia="zh-CN" w:bidi="ar-SA"/>
    </w:rPr>
  </w:style>
  <w:style w:type="character" w:customStyle="1" w:styleId="175">
    <w:name w:val="Char Char3"/>
    <w:basedOn w:val="62"/>
    <w:qFormat/>
    <w:uiPriority w:val="0"/>
    <w:rPr>
      <w:rFonts w:eastAsia="宋体"/>
      <w:kern w:val="2"/>
      <w:sz w:val="18"/>
      <w:szCs w:val="18"/>
      <w:lang w:val="en-US" w:eastAsia="zh-CN" w:bidi="ar-SA"/>
    </w:rPr>
  </w:style>
  <w:style w:type="character" w:customStyle="1" w:styleId="176">
    <w:name w:val="Char Char2"/>
    <w:basedOn w:val="62"/>
    <w:qFormat/>
    <w:uiPriority w:val="0"/>
    <w:rPr>
      <w:rFonts w:eastAsia="宋体"/>
      <w:kern w:val="2"/>
      <w:sz w:val="21"/>
      <w:szCs w:val="24"/>
      <w:lang w:val="en-US" w:eastAsia="zh-CN" w:bidi="ar-SA"/>
    </w:rPr>
  </w:style>
  <w:style w:type="character" w:customStyle="1" w:styleId="177">
    <w:name w:val="Char Char"/>
    <w:qFormat/>
    <w:uiPriority w:val="0"/>
    <w:rPr>
      <w:rFonts w:eastAsia="宋体"/>
      <w:kern w:val="2"/>
      <w:sz w:val="18"/>
      <w:szCs w:val="18"/>
      <w:lang w:val="en-US" w:eastAsia="zh-CN" w:bidi="ar-SA"/>
    </w:rPr>
  </w:style>
  <w:style w:type="character" w:customStyle="1" w:styleId="178">
    <w:name w:val="Char Char1"/>
    <w:basedOn w:val="62"/>
    <w:qFormat/>
    <w:uiPriority w:val="0"/>
    <w:rPr>
      <w:rFonts w:eastAsia="宋体"/>
      <w:kern w:val="2"/>
      <w:sz w:val="21"/>
      <w:szCs w:val="24"/>
      <w:lang w:val="en-US" w:eastAsia="zh-CN" w:bidi="ar-SA"/>
    </w:rPr>
  </w:style>
  <w:style w:type="character" w:customStyle="1" w:styleId="179">
    <w:name w:val="Char Char4"/>
    <w:basedOn w:val="62"/>
    <w:qFormat/>
    <w:uiPriority w:val="0"/>
    <w:rPr>
      <w:rFonts w:eastAsia="宋体"/>
      <w:kern w:val="2"/>
      <w:sz w:val="18"/>
      <w:szCs w:val="18"/>
      <w:lang w:val="en-US" w:eastAsia="zh-CN" w:bidi="ar-SA"/>
    </w:rPr>
  </w:style>
  <w:style w:type="character" w:customStyle="1" w:styleId="180">
    <w:name w:val="标题 1 Char Char"/>
    <w:basedOn w:val="62"/>
    <w:qFormat/>
    <w:uiPriority w:val="0"/>
    <w:rPr>
      <w:rFonts w:eastAsia="宋体"/>
      <w:b/>
      <w:bCs/>
      <w:kern w:val="44"/>
      <w:sz w:val="44"/>
      <w:szCs w:val="44"/>
      <w:lang w:val="en-US" w:eastAsia="zh-CN" w:bidi="ar-SA"/>
    </w:rPr>
  </w:style>
  <w:style w:type="character" w:customStyle="1" w:styleId="181">
    <w:name w:val="批注框文本 字符1"/>
    <w:basedOn w:val="62"/>
    <w:semiHidden/>
    <w:qFormat/>
    <w:uiPriority w:val="99"/>
    <w:rPr>
      <w:sz w:val="18"/>
      <w:szCs w:val="18"/>
    </w:rPr>
  </w:style>
  <w:style w:type="character" w:customStyle="1" w:styleId="182">
    <w:name w:val="文档结构图 字符1"/>
    <w:basedOn w:val="62"/>
    <w:semiHidden/>
    <w:qFormat/>
    <w:uiPriority w:val="99"/>
    <w:rPr>
      <w:rFonts w:ascii="Microsoft YaHei UI" w:eastAsia="Microsoft YaHei UI"/>
      <w:sz w:val="18"/>
      <w:szCs w:val="18"/>
    </w:rPr>
  </w:style>
  <w:style w:type="character" w:customStyle="1" w:styleId="183">
    <w:name w:val="Char Char Char Char Char"/>
    <w:basedOn w:val="62"/>
    <w:qFormat/>
    <w:uiPriority w:val="0"/>
    <w:rPr>
      <w:rFonts w:ascii="Arial" w:hAnsi="Arial" w:eastAsia="黑体"/>
      <w:b/>
      <w:bCs/>
      <w:kern w:val="2"/>
      <w:sz w:val="32"/>
      <w:szCs w:val="32"/>
      <w:lang w:val="en-US" w:eastAsia="zh-CN" w:bidi="ar-SA"/>
    </w:rPr>
  </w:style>
  <w:style w:type="character" w:customStyle="1" w:styleId="184">
    <w:name w:val="Char Char8"/>
    <w:basedOn w:val="62"/>
    <w:qFormat/>
    <w:uiPriority w:val="0"/>
    <w:rPr>
      <w:rFonts w:eastAsia="宋体"/>
      <w:b/>
      <w:bCs/>
      <w:kern w:val="44"/>
      <w:sz w:val="44"/>
      <w:szCs w:val="44"/>
      <w:lang w:val="en-US" w:eastAsia="zh-CN" w:bidi="ar-SA"/>
    </w:rPr>
  </w:style>
  <w:style w:type="paragraph" w:customStyle="1" w:styleId="185">
    <w:name w:val="reader-word-layer reader-word-s23-6"/>
    <w:basedOn w:val="1"/>
    <w:qFormat/>
    <w:uiPriority w:val="0"/>
    <w:pPr>
      <w:widowControl/>
      <w:spacing w:before="100" w:beforeAutospacing="1" w:after="100" w:afterAutospacing="1"/>
      <w:jc w:val="left"/>
    </w:pPr>
    <w:rPr>
      <w:rFonts w:ascii="宋体" w:hAnsi="宋体" w:cs="宋体"/>
      <w:kern w:val="0"/>
      <w:sz w:val="24"/>
    </w:rPr>
  </w:style>
  <w:style w:type="character" w:customStyle="1" w:styleId="186">
    <w:name w:val="日期 Char"/>
    <w:basedOn w:val="62"/>
    <w:link w:val="33"/>
    <w:qFormat/>
    <w:uiPriority w:val="0"/>
    <w:rPr>
      <w:kern w:val="2"/>
      <w:sz w:val="21"/>
      <w:szCs w:val="24"/>
    </w:rPr>
  </w:style>
  <w:style w:type="paragraph" w:customStyle="1" w:styleId="187">
    <w:name w:val="reader-word-layer reader-word-s23-9"/>
    <w:basedOn w:val="1"/>
    <w:qFormat/>
    <w:uiPriority w:val="0"/>
    <w:pPr>
      <w:widowControl/>
      <w:spacing w:before="100" w:beforeAutospacing="1" w:after="100" w:afterAutospacing="1"/>
      <w:jc w:val="left"/>
    </w:pPr>
    <w:rPr>
      <w:rFonts w:ascii="宋体" w:hAnsi="宋体" w:cs="宋体"/>
      <w:kern w:val="0"/>
      <w:sz w:val="24"/>
    </w:rPr>
  </w:style>
  <w:style w:type="paragraph" w:customStyle="1" w:styleId="188">
    <w:name w:val="reader-word-layer reader-word-s23-5"/>
    <w:basedOn w:val="1"/>
    <w:qFormat/>
    <w:uiPriority w:val="0"/>
    <w:pPr>
      <w:widowControl/>
      <w:spacing w:before="100" w:beforeAutospacing="1" w:after="100" w:afterAutospacing="1"/>
      <w:jc w:val="left"/>
    </w:pPr>
    <w:rPr>
      <w:rFonts w:ascii="宋体" w:hAnsi="宋体" w:cs="宋体"/>
      <w:kern w:val="0"/>
      <w:sz w:val="24"/>
    </w:rPr>
  </w:style>
  <w:style w:type="paragraph" w:customStyle="1" w:styleId="189">
    <w:name w:val="reader-word-layer reader-word-s23-4"/>
    <w:basedOn w:val="1"/>
    <w:qFormat/>
    <w:uiPriority w:val="0"/>
    <w:pPr>
      <w:widowControl/>
      <w:spacing w:before="100" w:beforeAutospacing="1" w:after="100" w:afterAutospacing="1"/>
      <w:jc w:val="left"/>
    </w:pPr>
    <w:rPr>
      <w:rFonts w:ascii="宋体" w:hAnsi="宋体" w:cs="宋体"/>
      <w:kern w:val="0"/>
      <w:sz w:val="24"/>
    </w:rPr>
  </w:style>
  <w:style w:type="table" w:customStyle="1" w:styleId="190">
    <w:name w:val="网格型1"/>
    <w:basedOn w:val="57"/>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
    <w:name w:val="TableGrid"/>
    <w:qFormat/>
    <w:uiPriority w:val="0"/>
    <w:rPr>
      <w:rFonts w:ascii="Calibri" w:hAnsi="Calibri"/>
      <w:kern w:val="2"/>
      <w:sz w:val="21"/>
      <w:szCs w:val="22"/>
    </w:rPr>
    <w:tblPr>
      <w:tblCellMar>
        <w:top w:w="0" w:type="dxa"/>
        <w:left w:w="0" w:type="dxa"/>
        <w:bottom w:w="0" w:type="dxa"/>
        <w:right w:w="0" w:type="dxa"/>
      </w:tblCellMar>
    </w:tblPr>
  </w:style>
  <w:style w:type="character" w:customStyle="1" w:styleId="192">
    <w:name w:val="不明显强调1"/>
    <w:basedOn w:val="62"/>
    <w:qFormat/>
    <w:uiPriority w:val="19"/>
    <w:rPr>
      <w:i/>
      <w:iCs/>
      <w:color w:val="808080"/>
    </w:rPr>
  </w:style>
  <w:style w:type="character" w:customStyle="1" w:styleId="193">
    <w:name w:val="标题 2 Char1"/>
    <w:basedOn w:val="62"/>
    <w:qFormat/>
    <w:uiPriority w:val="0"/>
    <w:rPr>
      <w:rFonts w:ascii="Arial" w:hAnsi="Arial" w:eastAsia="黑体"/>
      <w:b/>
      <w:bCs/>
      <w:kern w:val="2"/>
      <w:sz w:val="32"/>
      <w:szCs w:val="32"/>
      <w:lang w:val="en-US" w:eastAsia="zh-CN" w:bidi="ar-SA"/>
    </w:rPr>
  </w:style>
  <w:style w:type="character" w:customStyle="1" w:styleId="194">
    <w:name w:val="批注主题 Char1"/>
    <w:basedOn w:val="85"/>
    <w:link w:val="54"/>
    <w:qFormat/>
    <w:uiPriority w:val="99"/>
    <w:rPr>
      <w:rFonts w:eastAsia="宋体"/>
      <w:b/>
      <w:bCs/>
      <w:kern w:val="2"/>
      <w:sz w:val="21"/>
      <w:szCs w:val="24"/>
      <w:lang w:val="en-US" w:eastAsia="zh-CN" w:bidi="ar-SA"/>
    </w:rPr>
  </w:style>
  <w:style w:type="character" w:customStyle="1" w:styleId="195">
    <w:name w:val="正文首行缩进 Char1"/>
    <w:basedOn w:val="155"/>
    <w:link w:val="55"/>
    <w:qFormat/>
    <w:uiPriority w:val="99"/>
    <w:rPr>
      <w:kern w:val="2"/>
      <w:sz w:val="21"/>
      <w:szCs w:val="24"/>
    </w:rPr>
  </w:style>
  <w:style w:type="paragraph" w:customStyle="1" w:styleId="196">
    <w:name w:val="Char11"/>
    <w:basedOn w:val="1"/>
    <w:qFormat/>
    <w:uiPriority w:val="0"/>
    <w:pPr>
      <w:widowControl/>
      <w:spacing w:after="160" w:line="240" w:lineRule="exact"/>
      <w:jc w:val="left"/>
    </w:pPr>
    <w:rPr>
      <w:rFonts w:ascii="Arial" w:hAnsi="Arial" w:eastAsia="Times New Roman" w:cs="Verdana"/>
      <w:b/>
      <w:kern w:val="0"/>
      <w:sz w:val="24"/>
      <w:szCs w:val="20"/>
      <w:lang w:eastAsia="en-US"/>
    </w:rPr>
  </w:style>
  <w:style w:type="character" w:customStyle="1" w:styleId="197">
    <w:name w:val="正文文本 Char"/>
    <w:basedOn w:val="62"/>
    <w:qFormat/>
    <w:uiPriority w:val="0"/>
    <w:rPr>
      <w:rFonts w:eastAsia="宋体"/>
      <w:kern w:val="2"/>
      <w:sz w:val="21"/>
      <w:szCs w:val="24"/>
      <w:lang w:val="en-US" w:eastAsia="zh-CN" w:bidi="ar-SA"/>
    </w:rPr>
  </w:style>
  <w:style w:type="character" w:customStyle="1" w:styleId="198">
    <w:name w:val="批注主题 Char"/>
    <w:basedOn w:val="85"/>
    <w:qFormat/>
    <w:uiPriority w:val="0"/>
    <w:rPr>
      <w:rFonts w:ascii="Times New Roman" w:hAnsi="Times New Roman" w:eastAsia="宋体" w:cs="Times New Roman"/>
      <w:b/>
      <w:bCs/>
      <w:kern w:val="2"/>
      <w:sz w:val="21"/>
      <w:szCs w:val="24"/>
      <w:lang w:val="en-US" w:eastAsia="zh-CN" w:bidi="ar-SA"/>
    </w:rPr>
  </w:style>
  <w:style w:type="character" w:customStyle="1" w:styleId="199">
    <w:name w:val="正文首行缩进 Char"/>
    <w:basedOn w:val="197"/>
    <w:qFormat/>
    <w:uiPriority w:val="0"/>
    <w:rPr>
      <w:rFonts w:eastAsia="宋体"/>
      <w:kern w:val="2"/>
      <w:sz w:val="21"/>
      <w:szCs w:val="24"/>
      <w:lang w:val="en-US" w:eastAsia="zh-CN" w:bidi="ar-SA"/>
    </w:rPr>
  </w:style>
  <w:style w:type="paragraph" w:customStyle="1" w:styleId="200">
    <w:name w:val="修订1"/>
    <w:qFormat/>
    <w:uiPriority w:val="0"/>
    <w:rPr>
      <w:rFonts w:ascii="Times New Roman" w:hAnsi="Times New Roman" w:eastAsia="宋体" w:cs="Times New Roman"/>
      <w:kern w:val="2"/>
      <w:sz w:val="21"/>
      <w:szCs w:val="24"/>
      <w:lang w:val="en-US" w:eastAsia="zh-CN" w:bidi="ar-SA"/>
    </w:rPr>
  </w:style>
  <w:style w:type="paragraph" w:customStyle="1" w:styleId="201">
    <w:name w:val="修订2"/>
    <w:qFormat/>
    <w:uiPriority w:val="0"/>
    <w:rPr>
      <w:rFonts w:ascii="Times New Roman" w:hAnsi="Times New Roman" w:eastAsia="宋体" w:cs="Times New Roman"/>
      <w:kern w:val="2"/>
      <w:sz w:val="21"/>
      <w:szCs w:val="24"/>
      <w:lang w:val="en-US" w:eastAsia="zh-CN" w:bidi="ar-SA"/>
    </w:rPr>
  </w:style>
  <w:style w:type="paragraph" w:customStyle="1" w:styleId="202">
    <w:name w:val="TOC 标题11"/>
    <w:basedOn w:val="3"/>
    <w:next w:val="1"/>
    <w:semiHidden/>
    <w:unhideWhenUsed/>
    <w:qFormat/>
    <w:uiPriority w:val="39"/>
    <w:pPr>
      <w:widowControl/>
      <w:spacing w:before="480" w:after="0" w:line="276" w:lineRule="auto"/>
      <w:jc w:val="left"/>
      <w:outlineLvl w:val="9"/>
    </w:pPr>
    <w:rPr>
      <w:rFonts w:ascii="Cambria" w:hAnsi="Cambria"/>
      <w:color w:val="365F91"/>
      <w:kern w:val="0"/>
      <w:sz w:val="28"/>
      <w:szCs w:val="28"/>
    </w:rPr>
  </w:style>
  <w:style w:type="table" w:customStyle="1" w:styleId="203">
    <w:name w:val="网格型2"/>
    <w:basedOn w:val="5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
    <w:name w:val="网格型3"/>
    <w:basedOn w:val="57"/>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
    <w:name w:val="网格型11"/>
    <w:basedOn w:val="57"/>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
    <w:name w:val="网格型21"/>
    <w:basedOn w:val="5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
    <w:name w:val="TableGrid1"/>
    <w:qFormat/>
    <w:uiPriority w:val="0"/>
    <w:rPr>
      <w:rFonts w:ascii="Calibri" w:hAnsi="Calibri"/>
      <w:kern w:val="2"/>
      <w:sz w:val="21"/>
      <w:szCs w:val="22"/>
    </w:rPr>
    <w:tblPr>
      <w:tblCellMar>
        <w:top w:w="0" w:type="dxa"/>
        <w:left w:w="0" w:type="dxa"/>
        <w:bottom w:w="0" w:type="dxa"/>
        <w:right w:w="0" w:type="dxa"/>
      </w:tblCellMar>
    </w:tblPr>
  </w:style>
  <w:style w:type="table" w:customStyle="1" w:styleId="208">
    <w:name w:val="网格型4"/>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
    <w:name w:val="网格型12"/>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
    <w:name w:val="网格型2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
    <w:name w:val="网格型5"/>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
    <w:name w:val="网格型6"/>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
    <w:name w:val="网格型13"/>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
    <w:name w:val="TableGrid2"/>
    <w:qFormat/>
    <w:uiPriority w:val="0"/>
    <w:rPr>
      <w:rFonts w:ascii="Calibri" w:hAnsi="Calibri"/>
      <w:kern w:val="2"/>
      <w:sz w:val="21"/>
      <w:szCs w:val="22"/>
    </w:rPr>
    <w:tblPr>
      <w:tblCellMar>
        <w:top w:w="0" w:type="dxa"/>
        <w:left w:w="0" w:type="dxa"/>
        <w:bottom w:w="0" w:type="dxa"/>
        <w:right w:w="0" w:type="dxa"/>
      </w:tblCellMar>
    </w:tblPr>
  </w:style>
  <w:style w:type="table" w:customStyle="1" w:styleId="215">
    <w:name w:val="网格型23"/>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
    <w:name w:val="网格型6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
    <w:name w:val="网格型7"/>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
    <w:name w:val="网格型61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
    <w:name w:val="网格型8"/>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
    <w:name w:val="网格型14"/>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
    <w:name w:val="网格型24"/>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
    <w:name w:val="网格型3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
    <w:name w:val="网格型111"/>
    <w:basedOn w:val="57"/>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
    <w:name w:val="TableGrid3"/>
    <w:qFormat/>
    <w:uiPriority w:val="0"/>
    <w:rPr>
      <w:rFonts w:ascii="Calibri" w:hAnsi="Calibri"/>
      <w:kern w:val="2"/>
      <w:sz w:val="21"/>
      <w:szCs w:val="22"/>
    </w:rPr>
    <w:tblPr>
      <w:tblCellMar>
        <w:top w:w="0" w:type="dxa"/>
        <w:left w:w="0" w:type="dxa"/>
        <w:bottom w:w="0" w:type="dxa"/>
        <w:right w:w="0" w:type="dxa"/>
      </w:tblCellMar>
    </w:tblPr>
  </w:style>
  <w:style w:type="table" w:customStyle="1" w:styleId="225">
    <w:name w:val="网格型21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
    <w:name w:val="网格型4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
    <w:name w:val="网格型121"/>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
    <w:name w:val="TableGrid11"/>
    <w:qFormat/>
    <w:uiPriority w:val="0"/>
    <w:rPr>
      <w:rFonts w:ascii="Calibri" w:hAnsi="Calibri"/>
      <w:kern w:val="2"/>
      <w:sz w:val="21"/>
      <w:szCs w:val="22"/>
    </w:rPr>
    <w:tblPr>
      <w:tblCellMar>
        <w:top w:w="0" w:type="dxa"/>
        <w:left w:w="0" w:type="dxa"/>
        <w:bottom w:w="0" w:type="dxa"/>
        <w:right w:w="0" w:type="dxa"/>
      </w:tblCellMar>
    </w:tblPr>
  </w:style>
  <w:style w:type="table" w:customStyle="1" w:styleId="229">
    <w:name w:val="网格型22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
    <w:name w:val="网格型5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
    <w:name w:val="网格型6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2">
    <w:name w:val="网格型131"/>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
    <w:name w:val="TableGrid21"/>
    <w:qFormat/>
    <w:uiPriority w:val="0"/>
    <w:rPr>
      <w:rFonts w:ascii="Calibri" w:hAnsi="Calibri"/>
      <w:kern w:val="2"/>
      <w:sz w:val="21"/>
      <w:szCs w:val="22"/>
    </w:rPr>
    <w:tblPr>
      <w:tblCellMar>
        <w:top w:w="0" w:type="dxa"/>
        <w:left w:w="0" w:type="dxa"/>
        <w:bottom w:w="0" w:type="dxa"/>
        <w:right w:w="0" w:type="dxa"/>
      </w:tblCellMar>
    </w:tblPr>
  </w:style>
  <w:style w:type="table" w:customStyle="1" w:styleId="234">
    <w:name w:val="网格型23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
    <w:name w:val="网格型7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
    <w:name w:val="网格型61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37">
    <w:name w:val="列项"/>
    <w:basedOn w:val="1"/>
    <w:qFormat/>
    <w:uiPriority w:val="0"/>
    <w:pPr>
      <w:widowControl/>
      <w:numPr>
        <w:ilvl w:val="0"/>
        <w:numId w:val="6"/>
      </w:numPr>
      <w:ind w:firstLine="0"/>
      <w:jc w:val="left"/>
    </w:pPr>
    <w:rPr>
      <w:rFonts w:ascii="宋体" w:eastAsia="仿宋"/>
      <w:sz w:val="28"/>
    </w:rPr>
  </w:style>
  <w:style w:type="table" w:customStyle="1" w:styleId="238">
    <w:name w:val="网格型9"/>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
    <w:name w:val="网格型15"/>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
    <w:name w:val="网格型25"/>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
    <w:name w:val="网格型3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
    <w:name w:val="网格型112"/>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
    <w:name w:val="TableGrid4"/>
    <w:qFormat/>
    <w:uiPriority w:val="0"/>
    <w:rPr>
      <w:rFonts w:ascii="Calibri" w:hAnsi="Calibri"/>
      <w:kern w:val="2"/>
      <w:sz w:val="21"/>
      <w:szCs w:val="22"/>
    </w:rPr>
    <w:tblPr>
      <w:tblCellMar>
        <w:top w:w="0" w:type="dxa"/>
        <w:left w:w="0" w:type="dxa"/>
        <w:bottom w:w="0" w:type="dxa"/>
        <w:right w:w="0" w:type="dxa"/>
      </w:tblCellMar>
    </w:tblPr>
  </w:style>
  <w:style w:type="table" w:customStyle="1" w:styleId="244">
    <w:name w:val="网格型21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
    <w:name w:val="网格型4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
    <w:name w:val="网格型122"/>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
    <w:name w:val="TableGrid12"/>
    <w:qFormat/>
    <w:uiPriority w:val="0"/>
    <w:rPr>
      <w:rFonts w:ascii="Calibri" w:hAnsi="Calibri"/>
      <w:kern w:val="2"/>
      <w:sz w:val="21"/>
      <w:szCs w:val="22"/>
    </w:rPr>
    <w:tblPr>
      <w:tblCellMar>
        <w:top w:w="0" w:type="dxa"/>
        <w:left w:w="0" w:type="dxa"/>
        <w:bottom w:w="0" w:type="dxa"/>
        <w:right w:w="0" w:type="dxa"/>
      </w:tblCellMar>
    </w:tblPr>
  </w:style>
  <w:style w:type="table" w:customStyle="1" w:styleId="248">
    <w:name w:val="网格型22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9">
    <w:name w:val="网格型5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0">
    <w:name w:val="网格型63"/>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1">
    <w:name w:val="网格型132"/>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2">
    <w:name w:val="TableGrid22"/>
    <w:qFormat/>
    <w:uiPriority w:val="0"/>
    <w:rPr>
      <w:rFonts w:ascii="Calibri" w:hAnsi="Calibri"/>
      <w:kern w:val="2"/>
      <w:sz w:val="21"/>
      <w:szCs w:val="22"/>
    </w:rPr>
    <w:tblPr>
      <w:tblCellMar>
        <w:top w:w="0" w:type="dxa"/>
        <w:left w:w="0" w:type="dxa"/>
        <w:bottom w:w="0" w:type="dxa"/>
        <w:right w:w="0" w:type="dxa"/>
      </w:tblCellMar>
    </w:tblPr>
  </w:style>
  <w:style w:type="table" w:customStyle="1" w:styleId="253">
    <w:name w:val="网格型23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4">
    <w:name w:val="网格型7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5">
    <w:name w:val="网格型141"/>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6">
    <w:name w:val="TableGrid31"/>
    <w:qFormat/>
    <w:uiPriority w:val="0"/>
    <w:rPr>
      <w:rFonts w:ascii="Calibri" w:hAnsi="Calibri"/>
      <w:kern w:val="2"/>
      <w:sz w:val="21"/>
      <w:szCs w:val="22"/>
    </w:rPr>
    <w:tblPr>
      <w:tblCellMar>
        <w:top w:w="0" w:type="dxa"/>
        <w:left w:w="0" w:type="dxa"/>
        <w:bottom w:w="0" w:type="dxa"/>
        <w:right w:w="0" w:type="dxa"/>
      </w:tblCellMar>
    </w:tblPr>
  </w:style>
  <w:style w:type="table" w:customStyle="1" w:styleId="257">
    <w:name w:val="网格型24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8">
    <w:name w:val="网格型311"/>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59">
    <w:name w:val="网格型1111"/>
    <w:basedOn w:val="57"/>
    <w:unhideWhenUsed/>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0">
    <w:name w:val="网格型211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1">
    <w:name w:val="TableGrid111"/>
    <w:qFormat/>
    <w:uiPriority w:val="0"/>
    <w:rPr>
      <w:rFonts w:ascii="Calibri" w:hAnsi="Calibri"/>
      <w:kern w:val="2"/>
      <w:sz w:val="21"/>
      <w:szCs w:val="22"/>
    </w:rPr>
    <w:tblPr>
      <w:tblCellMar>
        <w:top w:w="0" w:type="dxa"/>
        <w:left w:w="0" w:type="dxa"/>
        <w:bottom w:w="0" w:type="dxa"/>
        <w:right w:w="0" w:type="dxa"/>
      </w:tblCellMar>
    </w:tblPr>
  </w:style>
  <w:style w:type="table" w:customStyle="1" w:styleId="262">
    <w:name w:val="网格型41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3">
    <w:name w:val="网格型1211"/>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4">
    <w:name w:val="网格型221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5">
    <w:name w:val="网格型51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6">
    <w:name w:val="网格型613"/>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7">
    <w:name w:val="网格型1311"/>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68">
    <w:name w:val="TableGrid211"/>
    <w:qFormat/>
    <w:uiPriority w:val="0"/>
    <w:rPr>
      <w:rFonts w:ascii="Calibri" w:hAnsi="Calibri"/>
      <w:kern w:val="2"/>
      <w:sz w:val="21"/>
      <w:szCs w:val="22"/>
    </w:rPr>
    <w:tblPr>
      <w:tblCellMar>
        <w:top w:w="0" w:type="dxa"/>
        <w:left w:w="0" w:type="dxa"/>
        <w:bottom w:w="0" w:type="dxa"/>
        <w:right w:w="0" w:type="dxa"/>
      </w:tblCellMar>
    </w:tblPr>
  </w:style>
  <w:style w:type="table" w:customStyle="1" w:styleId="269">
    <w:name w:val="网格型231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0">
    <w:name w:val="网格型10"/>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1">
    <w:name w:val="网格型16"/>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2">
    <w:name w:val="网格型26"/>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3">
    <w:name w:val="网格型33"/>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4">
    <w:name w:val="网格型113"/>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5">
    <w:name w:val="TableGrid5"/>
    <w:qFormat/>
    <w:uiPriority w:val="0"/>
    <w:rPr>
      <w:rFonts w:ascii="Calibri" w:hAnsi="Calibri"/>
      <w:kern w:val="2"/>
      <w:sz w:val="21"/>
      <w:szCs w:val="22"/>
    </w:rPr>
    <w:tblPr>
      <w:tblCellMar>
        <w:top w:w="0" w:type="dxa"/>
        <w:left w:w="0" w:type="dxa"/>
        <w:bottom w:w="0" w:type="dxa"/>
        <w:right w:w="0" w:type="dxa"/>
      </w:tblCellMar>
    </w:tblPr>
  </w:style>
  <w:style w:type="table" w:customStyle="1" w:styleId="276">
    <w:name w:val="网格型213"/>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7">
    <w:name w:val="网格型43"/>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8">
    <w:name w:val="网格型123"/>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9">
    <w:name w:val="TableGrid13"/>
    <w:qFormat/>
    <w:uiPriority w:val="0"/>
    <w:rPr>
      <w:rFonts w:ascii="Calibri" w:hAnsi="Calibri"/>
      <w:kern w:val="2"/>
      <w:sz w:val="21"/>
      <w:szCs w:val="22"/>
    </w:rPr>
    <w:tblPr>
      <w:tblCellMar>
        <w:top w:w="0" w:type="dxa"/>
        <w:left w:w="0" w:type="dxa"/>
        <w:bottom w:w="0" w:type="dxa"/>
        <w:right w:w="0" w:type="dxa"/>
      </w:tblCellMar>
    </w:tblPr>
  </w:style>
  <w:style w:type="table" w:customStyle="1" w:styleId="280">
    <w:name w:val="网格型223"/>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1">
    <w:name w:val="网格型53"/>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2">
    <w:name w:val="网格型64"/>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3">
    <w:name w:val="网格型133"/>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4">
    <w:name w:val="TableGrid23"/>
    <w:qFormat/>
    <w:uiPriority w:val="0"/>
    <w:rPr>
      <w:rFonts w:ascii="Calibri" w:hAnsi="Calibri"/>
      <w:kern w:val="2"/>
      <w:sz w:val="21"/>
      <w:szCs w:val="22"/>
    </w:rPr>
    <w:tblPr>
      <w:tblCellMar>
        <w:top w:w="0" w:type="dxa"/>
        <w:left w:w="0" w:type="dxa"/>
        <w:bottom w:w="0" w:type="dxa"/>
        <w:right w:w="0" w:type="dxa"/>
      </w:tblCellMar>
    </w:tblPr>
  </w:style>
  <w:style w:type="table" w:customStyle="1" w:styleId="285">
    <w:name w:val="网格型233"/>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
    <w:name w:val="网格型73"/>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
    <w:name w:val="网格型142"/>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
    <w:name w:val="TableGrid32"/>
    <w:qFormat/>
    <w:uiPriority w:val="0"/>
    <w:rPr>
      <w:rFonts w:ascii="Calibri" w:hAnsi="Calibri"/>
      <w:kern w:val="2"/>
      <w:sz w:val="21"/>
      <w:szCs w:val="22"/>
    </w:rPr>
    <w:tblPr>
      <w:tblCellMar>
        <w:top w:w="0" w:type="dxa"/>
        <w:left w:w="0" w:type="dxa"/>
        <w:bottom w:w="0" w:type="dxa"/>
        <w:right w:w="0" w:type="dxa"/>
      </w:tblCellMar>
    </w:tblPr>
  </w:style>
  <w:style w:type="table" w:customStyle="1" w:styleId="289">
    <w:name w:val="网格型24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
    <w:name w:val="网格型312"/>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
    <w:name w:val="网格型1112"/>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2">
    <w:name w:val="网格型211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3">
    <w:name w:val="TableGrid112"/>
    <w:qFormat/>
    <w:uiPriority w:val="0"/>
    <w:rPr>
      <w:rFonts w:ascii="Calibri" w:hAnsi="Calibri"/>
      <w:kern w:val="2"/>
      <w:sz w:val="21"/>
      <w:szCs w:val="22"/>
    </w:rPr>
    <w:tblPr>
      <w:tblCellMar>
        <w:top w:w="0" w:type="dxa"/>
        <w:left w:w="0" w:type="dxa"/>
        <w:bottom w:w="0" w:type="dxa"/>
        <w:right w:w="0" w:type="dxa"/>
      </w:tblCellMar>
    </w:tblPr>
  </w:style>
  <w:style w:type="table" w:customStyle="1" w:styleId="294">
    <w:name w:val="网格型41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5">
    <w:name w:val="网格型1212"/>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6">
    <w:name w:val="网格型221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7">
    <w:name w:val="网格型51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8">
    <w:name w:val="网格型614"/>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9">
    <w:name w:val="网格型1312"/>
    <w:basedOn w:val="57"/>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0">
    <w:name w:val="TableGrid212"/>
    <w:qFormat/>
    <w:uiPriority w:val="0"/>
    <w:rPr>
      <w:rFonts w:ascii="Calibri" w:hAnsi="Calibri"/>
      <w:kern w:val="2"/>
      <w:sz w:val="21"/>
      <w:szCs w:val="22"/>
    </w:rPr>
    <w:tblPr>
      <w:tblCellMar>
        <w:top w:w="0" w:type="dxa"/>
        <w:left w:w="0" w:type="dxa"/>
        <w:bottom w:w="0" w:type="dxa"/>
        <w:right w:w="0" w:type="dxa"/>
      </w:tblCellMar>
    </w:tblPr>
  </w:style>
  <w:style w:type="table" w:customStyle="1" w:styleId="301">
    <w:name w:val="网格型231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2">
    <w:name w:val="网格型74"/>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3">
    <w:name w:val="网格型75"/>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4">
    <w:name w:val="网格型614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5">
    <w:name w:val="网格型73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6">
    <w:name w:val="网格型6142"/>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07">
    <w:name w:val="网格型751"/>
    <w:basedOn w:val="57"/>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08">
    <w:name w:val="未处理的提及2"/>
    <w:basedOn w:val="62"/>
    <w:semiHidden/>
    <w:unhideWhenUsed/>
    <w:qFormat/>
    <w:uiPriority w:val="99"/>
    <w:rPr>
      <w:color w:val="605E5C"/>
      <w:shd w:val="clear" w:color="auto" w:fill="E1DFDD"/>
    </w:rPr>
  </w:style>
  <w:style w:type="character" w:customStyle="1" w:styleId="309">
    <w:name w:val="未处理的提及3"/>
    <w:basedOn w:val="62"/>
    <w:semiHidden/>
    <w:unhideWhenUsed/>
    <w:qFormat/>
    <w:uiPriority w:val="99"/>
    <w:rPr>
      <w:color w:val="605E5C"/>
      <w:shd w:val="clear" w:color="auto" w:fill="E1DFDD"/>
    </w:rPr>
  </w:style>
  <w:style w:type="character" w:customStyle="1" w:styleId="310">
    <w:name w:val="未处理的提及4"/>
    <w:basedOn w:val="62"/>
    <w:semiHidden/>
    <w:unhideWhenUsed/>
    <w:qFormat/>
    <w:uiPriority w:val="99"/>
    <w:rPr>
      <w:color w:val="605E5C"/>
      <w:shd w:val="clear" w:color="auto" w:fill="E1DFDD"/>
    </w:rPr>
  </w:style>
  <w:style w:type="character" w:customStyle="1" w:styleId="311">
    <w:name w:val="未处理的提及5"/>
    <w:basedOn w:val="62"/>
    <w:semiHidden/>
    <w:unhideWhenUsed/>
    <w:qFormat/>
    <w:uiPriority w:val="99"/>
    <w:rPr>
      <w:color w:val="605E5C"/>
      <w:shd w:val="clear" w:color="auto" w:fill="E1DFDD"/>
    </w:rPr>
  </w:style>
  <w:style w:type="character" w:customStyle="1" w:styleId="312">
    <w:name w:val="正文缩进 Char"/>
    <w:link w:val="15"/>
    <w:qFormat/>
    <w:uiPriority w:val="0"/>
    <w:rPr>
      <w:rFonts w:ascii="Times New Roman" w:hAnsi="Times New Roman" w:eastAsia="宋体" w:cs="Times New Roman"/>
      <w:kern w:val="2"/>
      <w:sz w:val="28"/>
    </w:rPr>
  </w:style>
  <w:style w:type="character" w:customStyle="1" w:styleId="313">
    <w:name w:val="二级标题 Char Char"/>
    <w:link w:val="314"/>
    <w:qFormat/>
    <w:uiPriority w:val="0"/>
    <w:rPr>
      <w:b/>
      <w:kern w:val="44"/>
      <w:sz w:val="28"/>
    </w:rPr>
  </w:style>
  <w:style w:type="paragraph" w:customStyle="1" w:styleId="314">
    <w:name w:val="二级标题"/>
    <w:basedOn w:val="4"/>
    <w:link w:val="313"/>
    <w:qFormat/>
    <w:uiPriority w:val="0"/>
    <w:pPr>
      <w:spacing w:beforeLines="20" w:afterLines="20" w:line="500" w:lineRule="exact"/>
    </w:pPr>
    <w:rPr>
      <w:rFonts w:asciiTheme="minorHAnsi" w:hAnsiTheme="minorHAnsi" w:eastAsiaTheme="minorEastAsia" w:cstheme="minorBidi"/>
      <w:bCs w:val="0"/>
      <w:kern w:val="44"/>
      <w:sz w:val="28"/>
      <w:szCs w:val="20"/>
    </w:rPr>
  </w:style>
  <w:style w:type="character" w:customStyle="1" w:styleId="315">
    <w:name w:val="样式 标题 2 + Times New Roman + (中文) 宋体 小四 Char Char"/>
    <w:link w:val="316"/>
    <w:qFormat/>
    <w:uiPriority w:val="0"/>
    <w:rPr>
      <w:rFonts w:eastAsia="黑体"/>
      <w:b/>
      <w:bCs/>
      <w:kern w:val="2"/>
      <w:sz w:val="24"/>
    </w:rPr>
  </w:style>
  <w:style w:type="paragraph" w:customStyle="1" w:styleId="316">
    <w:name w:val="样式 标题 2 + Times New Roman + (中文) 宋体 小四"/>
    <w:basedOn w:val="317"/>
    <w:link w:val="315"/>
    <w:qFormat/>
    <w:uiPriority w:val="0"/>
    <w:rPr>
      <w:rFonts w:eastAsia="黑体"/>
    </w:rPr>
  </w:style>
  <w:style w:type="paragraph" w:customStyle="1" w:styleId="317">
    <w:name w:val="标题 2 + Times New Roman"/>
    <w:basedOn w:val="4"/>
    <w:link w:val="348"/>
    <w:qFormat/>
    <w:uiPriority w:val="0"/>
    <w:pPr>
      <w:adjustRightInd w:val="0"/>
      <w:spacing w:before="0" w:after="0" w:line="360" w:lineRule="auto"/>
    </w:pPr>
    <w:rPr>
      <w:rFonts w:eastAsia="宋体" w:asciiTheme="minorHAnsi" w:hAnsiTheme="minorHAnsi" w:cstheme="minorBidi"/>
      <w:sz w:val="24"/>
      <w:szCs w:val="20"/>
    </w:rPr>
  </w:style>
  <w:style w:type="character" w:customStyle="1" w:styleId="318">
    <w:name w:val="标题 4 Char1"/>
    <w:qFormat/>
    <w:uiPriority w:val="0"/>
    <w:rPr>
      <w:rFonts w:ascii="Arial" w:hAnsi="Arial" w:eastAsia="黑体"/>
      <w:b/>
      <w:bCs/>
      <w:kern w:val="2"/>
      <w:sz w:val="28"/>
      <w:szCs w:val="28"/>
    </w:rPr>
  </w:style>
  <w:style w:type="character" w:customStyle="1" w:styleId="319">
    <w:name w:val="批注框文本 Char1"/>
    <w:qFormat/>
    <w:uiPriority w:val="99"/>
    <w:rPr>
      <w:rFonts w:ascii="Times New Roman" w:hAnsi="Times New Roman" w:eastAsia="仿宋_GB2312" w:cs="Times New Roman"/>
      <w:sz w:val="18"/>
      <w:szCs w:val="18"/>
    </w:rPr>
  </w:style>
  <w:style w:type="character" w:customStyle="1" w:styleId="320">
    <w:name w:val="表格文字（对中） Char Char"/>
    <w:qFormat/>
    <w:uiPriority w:val="0"/>
    <w:rPr>
      <w:rFonts w:eastAsia="宋体"/>
      <w:spacing w:val="8"/>
      <w:kern w:val="2"/>
      <w:sz w:val="18"/>
      <w:szCs w:val="18"/>
      <w:lang w:val="en-US" w:eastAsia="zh-CN" w:bidi="ar-SA"/>
    </w:rPr>
  </w:style>
  <w:style w:type="character" w:customStyle="1" w:styleId="321">
    <w:name w:val="jj101"/>
    <w:qFormat/>
    <w:uiPriority w:val="0"/>
    <w:rPr>
      <w:sz w:val="20"/>
      <w:szCs w:val="20"/>
      <w:u w:val="none"/>
    </w:rPr>
  </w:style>
  <w:style w:type="character" w:customStyle="1" w:styleId="322">
    <w:name w:val="纯文本 Char1"/>
    <w:qFormat/>
    <w:uiPriority w:val="99"/>
    <w:rPr>
      <w:rFonts w:ascii="宋体" w:hAnsi="Courier New" w:eastAsia="宋体" w:cs="Courier New"/>
      <w:szCs w:val="21"/>
    </w:rPr>
  </w:style>
  <w:style w:type="character" w:customStyle="1" w:styleId="323">
    <w:name w:val="newscontent1"/>
    <w:qFormat/>
    <w:uiPriority w:val="0"/>
    <w:rPr>
      <w:sz w:val="20"/>
      <w:szCs w:val="20"/>
      <w:u w:val="none"/>
    </w:rPr>
  </w:style>
  <w:style w:type="character" w:customStyle="1" w:styleId="324">
    <w:name w:val="Char Char25"/>
    <w:qFormat/>
    <w:uiPriority w:val="0"/>
    <w:rPr>
      <w:rFonts w:ascii="Arial" w:hAnsi="Arial" w:eastAsia="黑体"/>
      <w:b/>
      <w:bCs/>
      <w:kern w:val="2"/>
      <w:sz w:val="32"/>
      <w:szCs w:val="32"/>
      <w:lang w:val="en-US" w:eastAsia="zh-CN" w:bidi="ar-SA"/>
    </w:rPr>
  </w:style>
  <w:style w:type="character" w:customStyle="1" w:styleId="325">
    <w:name w:val="Comment"/>
    <w:qFormat/>
    <w:uiPriority w:val="0"/>
    <w:rPr>
      <w:vanish/>
    </w:rPr>
  </w:style>
  <w:style w:type="character" w:customStyle="1" w:styleId="326">
    <w:name w:val="正文首行缩进 2 Char1"/>
    <w:basedOn w:val="167"/>
    <w:semiHidden/>
    <w:qFormat/>
    <w:uiPriority w:val="99"/>
    <w:rPr>
      <w:rFonts w:eastAsia="仿宋_GB2312"/>
      <w:kern w:val="2"/>
      <w:sz w:val="21"/>
      <w:szCs w:val="24"/>
    </w:rPr>
  </w:style>
  <w:style w:type="character" w:customStyle="1" w:styleId="327">
    <w:name w:val="CITE"/>
    <w:qFormat/>
    <w:uiPriority w:val="0"/>
    <w:rPr>
      <w:i/>
    </w:rPr>
  </w:style>
  <w:style w:type="character" w:customStyle="1" w:styleId="328">
    <w:name w:val="txt1"/>
    <w:basedOn w:val="62"/>
    <w:qFormat/>
    <w:uiPriority w:val="0"/>
  </w:style>
  <w:style w:type="character" w:customStyle="1" w:styleId="329">
    <w:name w:val="无间隔 Char"/>
    <w:link w:val="330"/>
    <w:qFormat/>
    <w:uiPriority w:val="0"/>
    <w:rPr>
      <w:rFonts w:ascii="Calibri" w:hAnsi="Calibri" w:eastAsia="Times New Roman"/>
      <w:sz w:val="22"/>
      <w:szCs w:val="22"/>
    </w:rPr>
  </w:style>
  <w:style w:type="paragraph" w:styleId="330">
    <w:name w:val="No Spacing"/>
    <w:link w:val="329"/>
    <w:qFormat/>
    <w:uiPriority w:val="0"/>
    <w:rPr>
      <w:rFonts w:ascii="Calibri" w:hAnsi="Calibri" w:eastAsia="Times New Roman" w:cstheme="minorBidi"/>
      <w:sz w:val="22"/>
      <w:szCs w:val="22"/>
      <w:lang w:val="en-US" w:eastAsia="zh-CN" w:bidi="ar-SA"/>
    </w:rPr>
  </w:style>
  <w:style w:type="character" w:customStyle="1" w:styleId="331">
    <w:name w:val="bz-content1"/>
    <w:qFormat/>
    <w:uiPriority w:val="0"/>
    <w:rPr>
      <w:sz w:val="20"/>
      <w:szCs w:val="20"/>
      <w:u w:val="none"/>
    </w:rPr>
  </w:style>
  <w:style w:type="character" w:customStyle="1" w:styleId="332">
    <w:name w:val="!正文缩进_alt7 Char Char"/>
    <w:link w:val="333"/>
    <w:qFormat/>
    <w:uiPriority w:val="0"/>
    <w:rPr>
      <w:rFonts w:eastAsia="宋体"/>
      <w:spacing w:val="6"/>
      <w:kern w:val="2"/>
      <w:sz w:val="24"/>
      <w:szCs w:val="24"/>
    </w:rPr>
  </w:style>
  <w:style w:type="paragraph" w:customStyle="1" w:styleId="333">
    <w:name w:val="!正文缩进_alt7"/>
    <w:basedOn w:val="1"/>
    <w:link w:val="332"/>
    <w:qFormat/>
    <w:uiPriority w:val="0"/>
    <w:pPr>
      <w:spacing w:line="180" w:lineRule="auto"/>
      <w:ind w:firstLine="200" w:firstLineChars="200"/>
    </w:pPr>
    <w:rPr>
      <w:rFonts w:asciiTheme="minorHAnsi" w:hAnsiTheme="minorHAnsi" w:cstheme="minorBidi"/>
      <w:spacing w:val="6"/>
      <w:sz w:val="24"/>
    </w:rPr>
  </w:style>
  <w:style w:type="character" w:customStyle="1" w:styleId="334">
    <w:name w:val="标题 3 Char1"/>
    <w:qFormat/>
    <w:uiPriority w:val="0"/>
    <w:rPr>
      <w:rFonts w:eastAsia="仿宋_GB2312"/>
      <w:b/>
      <w:bCs/>
      <w:kern w:val="2"/>
      <w:sz w:val="32"/>
      <w:szCs w:val="32"/>
      <w:lang w:val="en-US" w:eastAsia="zh-CN" w:bidi="ar-SA"/>
    </w:rPr>
  </w:style>
  <w:style w:type="character" w:customStyle="1" w:styleId="335">
    <w:name w:val="批注文字 Char1"/>
    <w:qFormat/>
    <w:uiPriority w:val="0"/>
    <w:rPr>
      <w:rFonts w:ascii="Times New Roman" w:hAnsi="Times New Roman" w:eastAsia="仿宋_GB2312" w:cs="Times New Roman"/>
      <w:szCs w:val="20"/>
    </w:rPr>
  </w:style>
  <w:style w:type="character" w:customStyle="1" w:styleId="336">
    <w:name w:val="Char Char61"/>
    <w:qFormat/>
    <w:uiPriority w:val="0"/>
    <w:rPr>
      <w:rFonts w:eastAsia="仿宋_GB2312"/>
      <w:kern w:val="2"/>
      <w:sz w:val="18"/>
      <w:lang w:val="en-US" w:eastAsia="zh-CN" w:bidi="ar-SA"/>
    </w:rPr>
  </w:style>
  <w:style w:type="character" w:customStyle="1" w:styleId="337">
    <w:name w:val="样式 正文首行缩进正文首行缩进 Char Char Char正文首行缩进 Char Char Char Char Char ... Char Char Char Char Char"/>
    <w:link w:val="338"/>
    <w:qFormat/>
    <w:uiPriority w:val="0"/>
    <w:rPr>
      <w:rFonts w:ascii="宋体" w:hAnsi="宋体" w:eastAsia="宋体"/>
      <w:color w:val="000000"/>
      <w:spacing w:val="8"/>
      <w:kern w:val="2"/>
      <w:sz w:val="24"/>
      <w:szCs w:val="21"/>
    </w:rPr>
  </w:style>
  <w:style w:type="paragraph" w:customStyle="1" w:styleId="338">
    <w:name w:val="样式 正文首行缩进正文首行缩进 Char Char Char正文首行缩进 Char Char Char Char Char ... Char"/>
    <w:basedOn w:val="1"/>
    <w:link w:val="337"/>
    <w:qFormat/>
    <w:uiPriority w:val="0"/>
    <w:pPr>
      <w:adjustRightInd w:val="0"/>
      <w:snapToGrid w:val="0"/>
      <w:spacing w:line="360" w:lineRule="auto"/>
      <w:ind w:firstLine="100" w:firstLineChars="100"/>
    </w:pPr>
    <w:rPr>
      <w:rFonts w:ascii="宋体" w:hAnsi="宋体" w:cstheme="minorBidi"/>
      <w:color w:val="000000"/>
      <w:spacing w:val="8"/>
      <w:sz w:val="24"/>
      <w:szCs w:val="21"/>
    </w:rPr>
  </w:style>
  <w:style w:type="character" w:customStyle="1" w:styleId="339">
    <w:name w:val="表头 Char Char"/>
    <w:link w:val="340"/>
    <w:qFormat/>
    <w:uiPriority w:val="0"/>
    <w:rPr>
      <w:rFonts w:eastAsia="宋体"/>
      <w:b/>
      <w:kern w:val="2"/>
      <w:sz w:val="28"/>
    </w:rPr>
  </w:style>
  <w:style w:type="paragraph" w:customStyle="1" w:styleId="340">
    <w:name w:val="表头"/>
    <w:basedOn w:val="1"/>
    <w:link w:val="339"/>
    <w:qFormat/>
    <w:uiPriority w:val="0"/>
    <w:pPr>
      <w:spacing w:after="120" w:line="400" w:lineRule="exact"/>
      <w:ind w:firstLine="1134"/>
      <w:jc w:val="left"/>
    </w:pPr>
    <w:rPr>
      <w:rFonts w:asciiTheme="minorHAnsi" w:hAnsiTheme="minorHAnsi" w:cstheme="minorBidi"/>
      <w:b/>
      <w:sz w:val="28"/>
      <w:szCs w:val="20"/>
    </w:rPr>
  </w:style>
  <w:style w:type="character" w:customStyle="1" w:styleId="341">
    <w:name w:val="样式 标题 3 Char Char + 宋体 非加粗"/>
    <w:qFormat/>
    <w:uiPriority w:val="0"/>
    <w:rPr>
      <w:rFonts w:ascii="宋体" w:hAnsi="宋体" w:eastAsia="黑体"/>
      <w:sz w:val="28"/>
      <w:szCs w:val="24"/>
    </w:rPr>
  </w:style>
  <w:style w:type="character" w:customStyle="1" w:styleId="342">
    <w:name w:val="正文缩进 Char Char"/>
    <w:qFormat/>
    <w:uiPriority w:val="0"/>
    <w:rPr>
      <w:rFonts w:eastAsia="宋体"/>
      <w:kern w:val="2"/>
      <w:sz w:val="21"/>
      <w:lang w:val="en-US" w:eastAsia="zh-CN"/>
    </w:rPr>
  </w:style>
  <w:style w:type="character" w:customStyle="1" w:styleId="343">
    <w:name w:val="表头1 Char Char Char Char"/>
    <w:link w:val="344"/>
    <w:qFormat/>
    <w:uiPriority w:val="0"/>
    <w:rPr>
      <w:rFonts w:ascii="宋体" w:hAnsi="宋体" w:eastAsia="宋体"/>
      <w:kern w:val="2"/>
      <w:sz w:val="24"/>
      <w:szCs w:val="16"/>
    </w:rPr>
  </w:style>
  <w:style w:type="paragraph" w:customStyle="1" w:styleId="344">
    <w:name w:val="表头1 Char Char"/>
    <w:basedOn w:val="1"/>
    <w:link w:val="343"/>
    <w:qFormat/>
    <w:uiPriority w:val="0"/>
    <w:pPr>
      <w:adjustRightInd w:val="0"/>
      <w:snapToGrid w:val="0"/>
      <w:spacing w:beforeLines="50" w:afterLines="50" w:line="360" w:lineRule="auto"/>
      <w:jc w:val="center"/>
    </w:pPr>
    <w:rPr>
      <w:rFonts w:ascii="宋体" w:hAnsi="宋体" w:cstheme="minorBidi"/>
      <w:sz w:val="24"/>
      <w:szCs w:val="16"/>
    </w:rPr>
  </w:style>
  <w:style w:type="character" w:customStyle="1" w:styleId="345">
    <w:name w:val="页脚 Char1"/>
    <w:qFormat/>
    <w:uiPriority w:val="0"/>
    <w:rPr>
      <w:kern w:val="2"/>
      <w:sz w:val="18"/>
      <w:szCs w:val="18"/>
    </w:rPr>
  </w:style>
  <w:style w:type="character" w:customStyle="1" w:styleId="346">
    <w:name w:val="CODE"/>
    <w:qFormat/>
    <w:uiPriority w:val="0"/>
    <w:rPr>
      <w:rFonts w:ascii="Courier New" w:hAnsi="Courier New"/>
      <w:sz w:val="20"/>
    </w:rPr>
  </w:style>
  <w:style w:type="character" w:customStyle="1" w:styleId="347">
    <w:name w:val="Char Char81"/>
    <w:qFormat/>
    <w:uiPriority w:val="0"/>
    <w:rPr>
      <w:rFonts w:eastAsia="宋体"/>
      <w:kern w:val="2"/>
      <w:sz w:val="18"/>
      <w:szCs w:val="18"/>
      <w:lang w:val="en-US" w:eastAsia="zh-CN" w:bidi="ar-SA"/>
    </w:rPr>
  </w:style>
  <w:style w:type="character" w:customStyle="1" w:styleId="348">
    <w:name w:val="标题 2 + Times New Roman Char Char"/>
    <w:link w:val="317"/>
    <w:qFormat/>
    <w:uiPriority w:val="0"/>
    <w:rPr>
      <w:rFonts w:eastAsia="宋体"/>
      <w:b/>
      <w:bCs/>
      <w:kern w:val="2"/>
      <w:sz w:val="24"/>
    </w:rPr>
  </w:style>
  <w:style w:type="character" w:customStyle="1" w:styleId="349">
    <w:name w:val="样式 正文文本 + 首行缩进:  2 字符 Char"/>
    <w:basedOn w:val="197"/>
    <w:link w:val="350"/>
    <w:qFormat/>
    <w:uiPriority w:val="0"/>
    <w:rPr>
      <w:rFonts w:eastAsia="仿宋_GB2312"/>
      <w:kern w:val="2"/>
      <w:sz w:val="24"/>
      <w:szCs w:val="24"/>
      <w:lang w:val="en-US" w:eastAsia="zh-CN" w:bidi="ar-SA"/>
    </w:rPr>
  </w:style>
  <w:style w:type="paragraph" w:customStyle="1" w:styleId="350">
    <w:name w:val="样式 正文文本 + 首行缩进:  2 字符"/>
    <w:basedOn w:val="23"/>
    <w:link w:val="349"/>
    <w:qFormat/>
    <w:uiPriority w:val="0"/>
    <w:pPr>
      <w:adjustRightInd w:val="0"/>
      <w:spacing w:after="0" w:line="520" w:lineRule="exact"/>
      <w:ind w:firstLine="200" w:firstLineChars="200"/>
      <w:textAlignment w:val="baseline"/>
    </w:pPr>
    <w:rPr>
      <w:rFonts w:eastAsia="仿宋_GB2312" w:asciiTheme="minorHAnsi" w:hAnsiTheme="minorHAnsi" w:cstheme="minorBidi"/>
      <w:sz w:val="24"/>
      <w:szCs w:val="20"/>
    </w:rPr>
  </w:style>
  <w:style w:type="character" w:customStyle="1" w:styleId="351">
    <w:name w:val="Char Char13"/>
    <w:qFormat/>
    <w:uiPriority w:val="0"/>
    <w:rPr>
      <w:rFonts w:eastAsia="宋体"/>
      <w:kern w:val="2"/>
      <w:sz w:val="32"/>
      <w:lang w:val="en-US" w:eastAsia="zh-CN" w:bidi="ar-SA"/>
    </w:rPr>
  </w:style>
  <w:style w:type="character" w:customStyle="1" w:styleId="352">
    <w:name w:val="表格 Char Char"/>
    <w:link w:val="96"/>
    <w:qFormat/>
    <w:uiPriority w:val="0"/>
    <w:rPr>
      <w:rFonts w:ascii="华文细黑" w:hAnsi="华文细黑" w:eastAsia="宋体" w:cs="Times New Roman"/>
      <w:sz w:val="21"/>
    </w:rPr>
  </w:style>
  <w:style w:type="character" w:customStyle="1" w:styleId="353">
    <w:name w:val="表头1 Char Char Char Char Char"/>
    <w:link w:val="354"/>
    <w:qFormat/>
    <w:uiPriority w:val="0"/>
    <w:rPr>
      <w:rFonts w:ascii="宋体" w:hAnsi="宋体" w:eastAsia="宋体"/>
      <w:kern w:val="2"/>
      <w:sz w:val="24"/>
      <w:szCs w:val="16"/>
    </w:rPr>
  </w:style>
  <w:style w:type="paragraph" w:customStyle="1" w:styleId="354">
    <w:name w:val="表头1"/>
    <w:basedOn w:val="1"/>
    <w:link w:val="353"/>
    <w:qFormat/>
    <w:uiPriority w:val="0"/>
    <w:pPr>
      <w:adjustRightInd w:val="0"/>
      <w:snapToGrid w:val="0"/>
      <w:spacing w:beforeLines="50" w:afterLines="50" w:line="360" w:lineRule="auto"/>
      <w:jc w:val="center"/>
    </w:pPr>
    <w:rPr>
      <w:rFonts w:ascii="宋体" w:hAnsi="宋体" w:cstheme="minorBidi"/>
      <w:sz w:val="24"/>
      <w:szCs w:val="16"/>
    </w:rPr>
  </w:style>
  <w:style w:type="character" w:customStyle="1" w:styleId="355">
    <w:name w:val="一级标题 Char"/>
    <w:link w:val="356"/>
    <w:qFormat/>
    <w:uiPriority w:val="0"/>
    <w:rPr>
      <w:rFonts w:ascii="Arial" w:hAnsi="Arial" w:eastAsia="黑体"/>
      <w:b/>
      <w:bCs/>
      <w:sz w:val="32"/>
    </w:rPr>
  </w:style>
  <w:style w:type="paragraph" w:customStyle="1" w:styleId="356">
    <w:name w:val="一级标题"/>
    <w:basedOn w:val="1"/>
    <w:next w:val="1"/>
    <w:link w:val="355"/>
    <w:qFormat/>
    <w:uiPriority w:val="0"/>
    <w:pPr>
      <w:adjustRightInd w:val="0"/>
      <w:spacing w:before="300" w:line="360" w:lineRule="auto"/>
      <w:jc w:val="center"/>
      <w:outlineLvl w:val="0"/>
    </w:pPr>
    <w:rPr>
      <w:rFonts w:ascii="Arial" w:hAnsi="Arial" w:eastAsia="黑体" w:cstheme="minorBidi"/>
      <w:b/>
      <w:bCs/>
      <w:kern w:val="0"/>
      <w:sz w:val="32"/>
      <w:szCs w:val="20"/>
    </w:rPr>
  </w:style>
  <w:style w:type="character" w:customStyle="1" w:styleId="357">
    <w:name w:val="批注文字 Char2"/>
    <w:qFormat/>
    <w:uiPriority w:val="99"/>
    <w:rPr>
      <w:rFonts w:eastAsia="仿宋_GB2312"/>
      <w:kern w:val="2"/>
      <w:sz w:val="21"/>
    </w:rPr>
  </w:style>
  <w:style w:type="character" w:customStyle="1" w:styleId="358">
    <w:name w:val="章标题 1 Char2"/>
    <w:qFormat/>
    <w:uiPriority w:val="0"/>
    <w:rPr>
      <w:rFonts w:ascii="宋体" w:eastAsia="宋体"/>
      <w:b/>
      <w:kern w:val="2"/>
      <w:sz w:val="30"/>
      <w:lang w:val="en-US" w:eastAsia="zh-CN" w:bidi="ar-SA"/>
    </w:rPr>
  </w:style>
  <w:style w:type="character" w:customStyle="1" w:styleId="359">
    <w:name w:val="段落1 Char Char Char Char Char Char"/>
    <w:link w:val="360"/>
    <w:qFormat/>
    <w:uiPriority w:val="0"/>
    <w:rPr>
      <w:rFonts w:ascii="宋体" w:hAnsi="宋体" w:eastAsia="宋体"/>
      <w:spacing w:val="8"/>
      <w:kern w:val="2"/>
      <w:sz w:val="24"/>
      <w:szCs w:val="21"/>
    </w:rPr>
  </w:style>
  <w:style w:type="paragraph" w:customStyle="1" w:styleId="360">
    <w:name w:val="段落1 Char"/>
    <w:basedOn w:val="1"/>
    <w:link w:val="359"/>
    <w:qFormat/>
    <w:uiPriority w:val="0"/>
    <w:pPr>
      <w:adjustRightInd w:val="0"/>
      <w:snapToGrid w:val="0"/>
      <w:spacing w:beforeLines="50" w:afterLines="50" w:line="560" w:lineRule="exact"/>
      <w:ind w:firstLine="480" w:firstLineChars="200"/>
    </w:pPr>
    <w:rPr>
      <w:rFonts w:ascii="宋体" w:hAnsi="宋体" w:cstheme="minorBidi"/>
      <w:spacing w:val="8"/>
      <w:sz w:val="24"/>
      <w:szCs w:val="21"/>
    </w:rPr>
  </w:style>
  <w:style w:type="character" w:customStyle="1" w:styleId="361">
    <w:name w:val="普通(网站) Char"/>
    <w:link w:val="52"/>
    <w:qFormat/>
    <w:uiPriority w:val="0"/>
    <w:rPr>
      <w:rFonts w:ascii="宋体" w:hAnsi="宋体" w:eastAsia="宋体" w:cs="宋体"/>
      <w:sz w:val="24"/>
    </w:rPr>
  </w:style>
  <w:style w:type="character" w:customStyle="1" w:styleId="362">
    <w:name w:val="副标题 Char1"/>
    <w:qFormat/>
    <w:uiPriority w:val="11"/>
    <w:rPr>
      <w:rFonts w:ascii="Cambria" w:hAnsi="Cambria" w:cs="Times New Roman"/>
      <w:b/>
      <w:bCs/>
      <w:kern w:val="28"/>
      <w:sz w:val="32"/>
      <w:szCs w:val="32"/>
    </w:rPr>
  </w:style>
  <w:style w:type="character" w:customStyle="1" w:styleId="363">
    <w:name w:val="韩中骆正文 Char"/>
    <w:link w:val="364"/>
    <w:qFormat/>
    <w:uiPriority w:val="0"/>
    <w:rPr>
      <w:spacing w:val="8"/>
      <w:kern w:val="2"/>
      <w:sz w:val="24"/>
      <w:szCs w:val="24"/>
    </w:rPr>
  </w:style>
  <w:style w:type="paragraph" w:customStyle="1" w:styleId="364">
    <w:name w:val="韩中骆正文"/>
    <w:basedOn w:val="1"/>
    <w:link w:val="363"/>
    <w:qFormat/>
    <w:uiPriority w:val="0"/>
    <w:pPr>
      <w:spacing w:line="360" w:lineRule="auto"/>
      <w:ind w:firstLine="200" w:firstLineChars="200"/>
    </w:pPr>
    <w:rPr>
      <w:rFonts w:asciiTheme="minorHAnsi" w:hAnsiTheme="minorHAnsi" w:eastAsiaTheme="minorEastAsia" w:cstheme="minorBidi"/>
      <w:spacing w:val="8"/>
      <w:sz w:val="24"/>
    </w:rPr>
  </w:style>
  <w:style w:type="character" w:customStyle="1" w:styleId="365">
    <w:name w:val="Char Char24"/>
    <w:qFormat/>
    <w:uiPriority w:val="0"/>
    <w:rPr>
      <w:rFonts w:eastAsia="仿宋_GB2312"/>
      <w:b/>
      <w:bCs/>
      <w:kern w:val="2"/>
      <w:sz w:val="32"/>
      <w:szCs w:val="32"/>
      <w:lang w:val="en-US" w:eastAsia="zh-CN" w:bidi="ar-SA"/>
    </w:rPr>
  </w:style>
  <w:style w:type="character" w:customStyle="1" w:styleId="366">
    <w:name w:val="正文文本 Char Char"/>
    <w:qFormat/>
    <w:uiPriority w:val="0"/>
    <w:rPr>
      <w:rFonts w:eastAsia="宋体"/>
      <w:kern w:val="2"/>
      <w:sz w:val="24"/>
      <w:lang w:val="en-US" w:eastAsia="zh-CN" w:bidi="ar-SA"/>
    </w:rPr>
  </w:style>
  <w:style w:type="character" w:customStyle="1" w:styleId="367">
    <w:name w:val="样式 标题 3Char标题 3 Char Char标题 3 Char Char标题 3 Char Char Char ...1 Char"/>
    <w:link w:val="368"/>
    <w:qFormat/>
    <w:uiPriority w:val="0"/>
    <w:rPr>
      <w:b/>
      <w:spacing w:val="8"/>
      <w:sz w:val="30"/>
    </w:rPr>
  </w:style>
  <w:style w:type="paragraph" w:customStyle="1" w:styleId="368">
    <w:name w:val="样式 标题 3Char标题 3 Char Char标题 3 Char Char标题 3 Char Char Char ...1"/>
    <w:basedOn w:val="5"/>
    <w:link w:val="367"/>
    <w:qFormat/>
    <w:uiPriority w:val="0"/>
    <w:pPr>
      <w:tabs>
        <w:tab w:val="left" w:pos="900"/>
      </w:tabs>
      <w:spacing w:before="120" w:after="120" w:line="180" w:lineRule="auto"/>
      <w:ind w:firstLine="103" w:firstLineChars="49"/>
    </w:pPr>
    <w:rPr>
      <w:rFonts w:asciiTheme="minorHAnsi" w:hAnsiTheme="minorHAnsi" w:eastAsiaTheme="minorEastAsia" w:cstheme="minorBidi"/>
      <w:bCs w:val="0"/>
      <w:spacing w:val="8"/>
      <w:sz w:val="30"/>
      <w:szCs w:val="20"/>
    </w:rPr>
  </w:style>
  <w:style w:type="character" w:customStyle="1" w:styleId="369">
    <w:name w:val="标题 3 Char Char"/>
    <w:qFormat/>
    <w:uiPriority w:val="0"/>
    <w:rPr>
      <w:rFonts w:eastAsia="仿宋_GB2312"/>
      <w:b/>
      <w:bCs/>
      <w:kern w:val="2"/>
      <w:sz w:val="32"/>
      <w:szCs w:val="32"/>
      <w:lang w:val="en-US" w:eastAsia="zh-CN" w:bidi="ar-SA"/>
    </w:rPr>
  </w:style>
  <w:style w:type="character" w:customStyle="1" w:styleId="370">
    <w:name w:val="Char Char26"/>
    <w:qFormat/>
    <w:uiPriority w:val="0"/>
    <w:rPr>
      <w:rFonts w:eastAsia="宋体"/>
      <w:b/>
      <w:bCs/>
      <w:kern w:val="44"/>
      <w:sz w:val="44"/>
      <w:szCs w:val="44"/>
      <w:lang w:val="en-US" w:eastAsia="zh-CN" w:bidi="ar-SA"/>
    </w:rPr>
  </w:style>
  <w:style w:type="character" w:customStyle="1" w:styleId="371">
    <w:name w:val="Char Char241"/>
    <w:qFormat/>
    <w:uiPriority w:val="0"/>
    <w:rPr>
      <w:rFonts w:eastAsia="仿宋_GB2312"/>
      <w:b/>
      <w:bCs/>
      <w:kern w:val="2"/>
      <w:sz w:val="32"/>
      <w:szCs w:val="32"/>
      <w:lang w:val="en-US" w:eastAsia="zh-CN" w:bidi="ar-SA"/>
    </w:rPr>
  </w:style>
  <w:style w:type="character" w:customStyle="1" w:styleId="372">
    <w:name w:val="副标题 Char"/>
    <w:link w:val="43"/>
    <w:qFormat/>
    <w:uiPriority w:val="0"/>
    <w:rPr>
      <w:rFonts w:eastAsia="黑体"/>
      <w:b/>
      <w:bCs/>
      <w:kern w:val="28"/>
      <w:sz w:val="84"/>
    </w:rPr>
  </w:style>
  <w:style w:type="character" w:customStyle="1" w:styleId="373">
    <w:name w:val="表头文字 Char"/>
    <w:link w:val="374"/>
    <w:qFormat/>
    <w:uiPriority w:val="0"/>
    <w:rPr>
      <w:rFonts w:cs="宋体"/>
      <w:sz w:val="21"/>
    </w:rPr>
  </w:style>
  <w:style w:type="paragraph" w:customStyle="1" w:styleId="374">
    <w:name w:val="表头文字"/>
    <w:basedOn w:val="1"/>
    <w:link w:val="373"/>
    <w:qFormat/>
    <w:uiPriority w:val="0"/>
    <w:pPr>
      <w:spacing w:line="360" w:lineRule="auto"/>
      <w:jc w:val="center"/>
    </w:pPr>
    <w:rPr>
      <w:rFonts w:cs="宋体" w:asciiTheme="minorHAnsi" w:hAnsiTheme="minorHAnsi" w:eastAsiaTheme="minorEastAsia"/>
      <w:kern w:val="0"/>
      <w:szCs w:val="20"/>
    </w:rPr>
  </w:style>
  <w:style w:type="character" w:customStyle="1" w:styleId="375">
    <w:name w:val="正文文本 3 Char1"/>
    <w:semiHidden/>
    <w:qFormat/>
    <w:uiPriority w:val="99"/>
    <w:rPr>
      <w:rFonts w:eastAsia="仿宋_GB2312"/>
      <w:kern w:val="2"/>
      <w:sz w:val="16"/>
      <w:szCs w:val="16"/>
    </w:rPr>
  </w:style>
  <w:style w:type="character" w:customStyle="1" w:styleId="376">
    <w:name w:val="纯文本 Char Char"/>
    <w:qFormat/>
    <w:uiPriority w:val="0"/>
    <w:rPr>
      <w:rFonts w:ascii="宋体" w:hAnsi="Courier New" w:eastAsia="仿宋_GB2312"/>
      <w:kern w:val="2"/>
      <w:sz w:val="21"/>
      <w:lang w:val="en-US" w:eastAsia="zh-CN" w:bidi="ar-SA"/>
    </w:rPr>
  </w:style>
  <w:style w:type="character" w:customStyle="1" w:styleId="377">
    <w:name w:val="表格11 Char Char"/>
    <w:link w:val="378"/>
    <w:qFormat/>
    <w:uiPriority w:val="0"/>
    <w:rPr>
      <w:rFonts w:ascii="宋体" w:eastAsia="宋体"/>
      <w:spacing w:val="-10"/>
      <w:kern w:val="2"/>
      <w:sz w:val="24"/>
    </w:rPr>
  </w:style>
  <w:style w:type="paragraph" w:customStyle="1" w:styleId="378">
    <w:name w:val="表格11"/>
    <w:basedOn w:val="96"/>
    <w:link w:val="377"/>
    <w:qFormat/>
    <w:uiPriority w:val="0"/>
    <w:pPr>
      <w:adjustRightInd w:val="0"/>
      <w:snapToGrid w:val="0"/>
      <w:textAlignment w:val="auto"/>
    </w:pPr>
    <w:rPr>
      <w:rFonts w:ascii="宋体" w:hAnsiTheme="minorHAnsi" w:cstheme="minorBidi"/>
      <w:spacing w:val="-10"/>
      <w:kern w:val="2"/>
      <w:sz w:val="24"/>
    </w:rPr>
  </w:style>
  <w:style w:type="character" w:customStyle="1" w:styleId="379">
    <w:name w:val="Sample"/>
    <w:qFormat/>
    <w:uiPriority w:val="0"/>
    <w:rPr>
      <w:rFonts w:ascii="Courier New" w:hAnsi="Courier New"/>
    </w:rPr>
  </w:style>
  <w:style w:type="character" w:customStyle="1" w:styleId="380">
    <w:name w:val="日期 Char1"/>
    <w:qFormat/>
    <w:uiPriority w:val="99"/>
    <w:rPr>
      <w:rFonts w:ascii="Times New Roman" w:hAnsi="Times New Roman" w:eastAsia="仿宋_GB2312" w:cs="Times New Roman"/>
      <w:szCs w:val="20"/>
    </w:rPr>
  </w:style>
  <w:style w:type="character" w:customStyle="1" w:styleId="381">
    <w:name w:val="脚注文本 Char1"/>
    <w:semiHidden/>
    <w:qFormat/>
    <w:uiPriority w:val="99"/>
    <w:rPr>
      <w:rFonts w:eastAsia="仿宋_GB2312"/>
      <w:kern w:val="2"/>
      <w:sz w:val="18"/>
      <w:szCs w:val="18"/>
    </w:rPr>
  </w:style>
  <w:style w:type="character" w:customStyle="1" w:styleId="382">
    <w:name w:val="Typewriter"/>
    <w:qFormat/>
    <w:uiPriority w:val="0"/>
    <w:rPr>
      <w:rFonts w:ascii="Courier New" w:hAnsi="Courier New"/>
      <w:sz w:val="20"/>
    </w:rPr>
  </w:style>
  <w:style w:type="character" w:customStyle="1" w:styleId="383">
    <w:name w:val="纯文本 Char Char Char Char"/>
    <w:qFormat/>
    <w:uiPriority w:val="0"/>
    <w:rPr>
      <w:rFonts w:ascii="楷体_GB2312" w:hAnsi="Courier New" w:eastAsia="楷体_GB2312"/>
      <w:kern w:val="2"/>
      <w:sz w:val="21"/>
      <w:lang w:val="en-US" w:eastAsia="zh-CN"/>
    </w:rPr>
  </w:style>
  <w:style w:type="character" w:customStyle="1" w:styleId="384">
    <w:name w:val="Char Char251"/>
    <w:qFormat/>
    <w:uiPriority w:val="0"/>
    <w:rPr>
      <w:rFonts w:ascii="Arial" w:hAnsi="Arial" w:eastAsia="黑体"/>
      <w:b/>
      <w:bCs/>
      <w:kern w:val="2"/>
      <w:sz w:val="32"/>
      <w:szCs w:val="32"/>
      <w:lang w:val="en-US" w:eastAsia="zh-CN" w:bidi="ar-SA"/>
    </w:rPr>
  </w:style>
  <w:style w:type="character" w:customStyle="1" w:styleId="385">
    <w:name w:val="正文文本缩进 3 Char1"/>
    <w:semiHidden/>
    <w:qFormat/>
    <w:uiPriority w:val="99"/>
    <w:rPr>
      <w:rFonts w:ascii="Times New Roman" w:hAnsi="Times New Roman" w:eastAsia="仿宋_GB2312" w:cs="Times New Roman"/>
      <w:sz w:val="16"/>
      <w:szCs w:val="16"/>
    </w:rPr>
  </w:style>
  <w:style w:type="character" w:customStyle="1" w:styleId="386">
    <w:name w:val="标题 Char1"/>
    <w:qFormat/>
    <w:uiPriority w:val="10"/>
    <w:rPr>
      <w:rFonts w:ascii="Cambria" w:hAnsi="Cambria" w:cs="Times New Roman"/>
      <w:b/>
      <w:bCs/>
      <w:kern w:val="2"/>
      <w:sz w:val="32"/>
      <w:szCs w:val="32"/>
    </w:rPr>
  </w:style>
  <w:style w:type="character" w:customStyle="1" w:styleId="387">
    <w:name w:val="grame"/>
    <w:basedOn w:val="62"/>
    <w:qFormat/>
    <w:uiPriority w:val="0"/>
  </w:style>
  <w:style w:type="character" w:customStyle="1" w:styleId="388">
    <w:name w:val="表头 Char2"/>
    <w:qFormat/>
    <w:uiPriority w:val="0"/>
    <w:rPr>
      <w:rFonts w:eastAsia="黑体"/>
      <w:kern w:val="2"/>
      <w:sz w:val="24"/>
      <w:lang w:val="en-US" w:eastAsia="zh-CN"/>
    </w:rPr>
  </w:style>
  <w:style w:type="character" w:customStyle="1" w:styleId="389">
    <w:name w:val="正文文本 2 Char1"/>
    <w:semiHidden/>
    <w:qFormat/>
    <w:uiPriority w:val="99"/>
    <w:rPr>
      <w:rFonts w:ascii="Times New Roman" w:hAnsi="Times New Roman" w:eastAsia="仿宋_GB2312" w:cs="Times New Roman"/>
      <w:szCs w:val="20"/>
    </w:rPr>
  </w:style>
  <w:style w:type="character" w:customStyle="1" w:styleId="390">
    <w:name w:val="表中文字 Char"/>
    <w:link w:val="116"/>
    <w:qFormat/>
    <w:uiPriority w:val="0"/>
    <w:rPr>
      <w:rFonts w:ascii="Times New Roman" w:hAnsi="Times New Roman" w:eastAsia="宋体" w:cs="Times New Roman"/>
      <w:kern w:val="2"/>
      <w:sz w:val="21"/>
      <w:szCs w:val="21"/>
    </w:rPr>
  </w:style>
  <w:style w:type="character" w:customStyle="1" w:styleId="391">
    <w:name w:val="章标题 1 Char Char2"/>
    <w:qFormat/>
    <w:uiPriority w:val="0"/>
    <w:rPr>
      <w:rFonts w:ascii="宋体" w:hAnsi="宋体"/>
      <w:b/>
      <w:bCs/>
      <w:kern w:val="44"/>
      <w:sz w:val="30"/>
      <w:szCs w:val="44"/>
    </w:rPr>
  </w:style>
  <w:style w:type="character" w:customStyle="1" w:styleId="392">
    <w:name w:val="样式 正文首行缩进正文首行缩进 Char Char Char正文首行缩进 Char Char Char Char Char ... Char Char Char Char Char Char"/>
    <w:link w:val="393"/>
    <w:qFormat/>
    <w:uiPriority w:val="0"/>
    <w:rPr>
      <w:rFonts w:ascii="宋体" w:hAnsi="宋体" w:eastAsia="宋体"/>
      <w:color w:val="000000"/>
      <w:spacing w:val="8"/>
      <w:kern w:val="2"/>
      <w:sz w:val="24"/>
      <w:szCs w:val="21"/>
    </w:rPr>
  </w:style>
  <w:style w:type="paragraph" w:customStyle="1" w:styleId="393">
    <w:name w:val="样式 正文首行缩进正文首行缩进 Char Char Char正文首行缩进 Char Char Char Char Char ... Char Char Char"/>
    <w:basedOn w:val="1"/>
    <w:link w:val="392"/>
    <w:qFormat/>
    <w:uiPriority w:val="0"/>
    <w:pPr>
      <w:adjustRightInd w:val="0"/>
      <w:snapToGrid w:val="0"/>
      <w:spacing w:line="360" w:lineRule="auto"/>
      <w:ind w:firstLine="100" w:firstLineChars="200"/>
    </w:pPr>
    <w:rPr>
      <w:rFonts w:ascii="宋体" w:hAnsi="宋体" w:cstheme="minorBidi"/>
      <w:color w:val="000000"/>
      <w:spacing w:val="8"/>
      <w:sz w:val="24"/>
      <w:szCs w:val="21"/>
    </w:rPr>
  </w:style>
  <w:style w:type="character" w:customStyle="1" w:styleId="394">
    <w:name w:val="表格标题 Char1"/>
    <w:link w:val="395"/>
    <w:qFormat/>
    <w:uiPriority w:val="0"/>
    <w:rPr>
      <w:spacing w:val="8"/>
      <w:kern w:val="2"/>
      <w:sz w:val="28"/>
    </w:rPr>
  </w:style>
  <w:style w:type="paragraph" w:customStyle="1" w:styleId="395">
    <w:name w:val="表格标题"/>
    <w:basedOn w:val="1"/>
    <w:link w:val="394"/>
    <w:qFormat/>
    <w:uiPriority w:val="0"/>
    <w:pPr>
      <w:spacing w:before="240" w:after="240" w:line="180" w:lineRule="auto"/>
      <w:ind w:firstLine="624"/>
      <w:jc w:val="left"/>
    </w:pPr>
    <w:rPr>
      <w:rFonts w:asciiTheme="minorHAnsi" w:hAnsiTheme="minorHAnsi" w:eastAsiaTheme="minorEastAsia" w:cstheme="minorBidi"/>
      <w:spacing w:val="8"/>
      <w:sz w:val="28"/>
      <w:szCs w:val="20"/>
    </w:rPr>
  </w:style>
  <w:style w:type="character" w:customStyle="1" w:styleId="396">
    <w:name w:val="正文文字4 Char Char Char"/>
    <w:qFormat/>
    <w:uiPriority w:val="0"/>
    <w:rPr>
      <w:rFonts w:eastAsia="仿宋_GB2312"/>
      <w:kern w:val="2"/>
      <w:sz w:val="28"/>
      <w:szCs w:val="24"/>
      <w:lang w:val="en-US" w:eastAsia="zh-CN" w:bidi="ar-SA"/>
    </w:rPr>
  </w:style>
  <w:style w:type="character" w:customStyle="1" w:styleId="397">
    <w:name w:val="Keyboard"/>
    <w:qFormat/>
    <w:uiPriority w:val="0"/>
    <w:rPr>
      <w:rFonts w:ascii="Courier New" w:hAnsi="Courier New"/>
      <w:b/>
      <w:sz w:val="20"/>
    </w:rPr>
  </w:style>
  <w:style w:type="character" w:customStyle="1" w:styleId="398">
    <w:name w:val="表格文字（居中） Char Char"/>
    <w:link w:val="399"/>
    <w:qFormat/>
    <w:uiPriority w:val="0"/>
    <w:rPr>
      <w:rFonts w:eastAsia="宋体"/>
      <w:bCs/>
      <w:spacing w:val="-20"/>
      <w:sz w:val="18"/>
      <w:szCs w:val="18"/>
    </w:rPr>
  </w:style>
  <w:style w:type="paragraph" w:customStyle="1" w:styleId="399">
    <w:name w:val="表格文字（居中）"/>
    <w:basedOn w:val="1"/>
    <w:link w:val="398"/>
    <w:qFormat/>
    <w:uiPriority w:val="0"/>
    <w:pPr>
      <w:widowControl/>
      <w:adjustRightInd w:val="0"/>
      <w:snapToGrid w:val="0"/>
      <w:spacing w:line="240" w:lineRule="exact"/>
      <w:jc w:val="left"/>
    </w:pPr>
    <w:rPr>
      <w:rFonts w:asciiTheme="minorHAnsi" w:hAnsiTheme="minorHAnsi" w:cstheme="minorBidi"/>
      <w:bCs/>
      <w:spacing w:val="-20"/>
      <w:kern w:val="0"/>
      <w:sz w:val="18"/>
      <w:szCs w:val="18"/>
    </w:rPr>
  </w:style>
  <w:style w:type="character" w:customStyle="1" w:styleId="400">
    <w:name w:val="标题 1 Char2"/>
    <w:qFormat/>
    <w:uiPriority w:val="0"/>
    <w:rPr>
      <w:rFonts w:ascii="宋体" w:hAnsi="宋体"/>
      <w:b/>
      <w:bCs/>
      <w:kern w:val="44"/>
      <w:sz w:val="30"/>
      <w:szCs w:val="44"/>
    </w:rPr>
  </w:style>
  <w:style w:type="character" w:customStyle="1" w:styleId="401">
    <w:name w:val="样式 正文 + Char"/>
    <w:link w:val="402"/>
    <w:qFormat/>
    <w:uiPriority w:val="0"/>
    <w:rPr>
      <w:bCs/>
      <w:kern w:val="28"/>
      <w:sz w:val="21"/>
      <w:szCs w:val="21"/>
    </w:rPr>
  </w:style>
  <w:style w:type="paragraph" w:customStyle="1" w:styleId="402">
    <w:name w:val="样式 正文 +"/>
    <w:basedOn w:val="1"/>
    <w:link w:val="401"/>
    <w:qFormat/>
    <w:uiPriority w:val="0"/>
    <w:pPr>
      <w:spacing w:line="360" w:lineRule="auto"/>
      <w:ind w:left="14" w:right="100" w:rightChars="100" w:hanging="14"/>
    </w:pPr>
    <w:rPr>
      <w:rFonts w:asciiTheme="minorHAnsi" w:hAnsiTheme="minorHAnsi" w:eastAsiaTheme="minorEastAsia" w:cstheme="minorBidi"/>
      <w:bCs/>
      <w:kern w:val="28"/>
      <w:szCs w:val="21"/>
    </w:rPr>
  </w:style>
  <w:style w:type="character" w:customStyle="1" w:styleId="403">
    <w:name w:val="txt Char"/>
    <w:qFormat/>
    <w:uiPriority w:val="0"/>
    <w:rPr>
      <w:rFonts w:ascii="宋体" w:hAnsi="宋体" w:eastAsia="宋体"/>
      <w:sz w:val="24"/>
      <w:szCs w:val="24"/>
      <w:lang w:val="en-US" w:eastAsia="zh-CN" w:bidi="ar-SA"/>
    </w:rPr>
  </w:style>
  <w:style w:type="character" w:customStyle="1" w:styleId="404">
    <w:name w:val="页眉 Char1"/>
    <w:semiHidden/>
    <w:qFormat/>
    <w:uiPriority w:val="99"/>
    <w:rPr>
      <w:rFonts w:eastAsia="仿宋_GB2312"/>
      <w:kern w:val="2"/>
      <w:sz w:val="18"/>
      <w:szCs w:val="18"/>
    </w:rPr>
  </w:style>
  <w:style w:type="character" w:customStyle="1" w:styleId="405">
    <w:name w:val="标题 8 Char Char Char Char Char Char Char"/>
    <w:qFormat/>
    <w:uiPriority w:val="0"/>
    <w:rPr>
      <w:rFonts w:ascii="Arial" w:hAnsi="Arial" w:eastAsia="黑体"/>
      <w:spacing w:val="8"/>
      <w:kern w:val="2"/>
      <w:sz w:val="24"/>
      <w:szCs w:val="24"/>
      <w:lang w:val="en-US" w:eastAsia="zh-CN"/>
    </w:rPr>
  </w:style>
  <w:style w:type="character" w:customStyle="1" w:styleId="406">
    <w:name w:val="样式 标题 2 + Times New Roman + (中文) 宋体 小四1 Char Char"/>
    <w:link w:val="407"/>
    <w:qFormat/>
    <w:uiPriority w:val="0"/>
    <w:rPr>
      <w:rFonts w:eastAsia="黑体"/>
      <w:b/>
      <w:bCs/>
      <w:kern w:val="2"/>
      <w:sz w:val="24"/>
    </w:rPr>
  </w:style>
  <w:style w:type="paragraph" w:customStyle="1" w:styleId="407">
    <w:name w:val="样式 标题 2 + Times New Roman + (中文) 宋体 小四1"/>
    <w:basedOn w:val="317"/>
    <w:link w:val="406"/>
    <w:qFormat/>
    <w:uiPriority w:val="0"/>
    <w:rPr>
      <w:rFonts w:eastAsia="黑体"/>
    </w:rPr>
  </w:style>
  <w:style w:type="character" w:customStyle="1" w:styleId="408">
    <w:name w:val="样式 粉红"/>
    <w:qFormat/>
    <w:uiPriority w:val="0"/>
    <w:rPr>
      <w:color w:val="auto"/>
      <w:u w:val="none"/>
    </w:rPr>
  </w:style>
  <w:style w:type="character" w:customStyle="1" w:styleId="409">
    <w:name w:val="样式 五号"/>
    <w:qFormat/>
    <w:uiPriority w:val="0"/>
    <w:rPr>
      <w:rFonts w:ascii="黑体" w:hAnsi="宋体" w:eastAsia="宋体" w:cs="宋体"/>
      <w:b/>
      <w:snapToGrid w:val="0"/>
      <w:kern w:val="44"/>
      <w:sz w:val="24"/>
      <w:szCs w:val="28"/>
      <w:lang w:val="en-US" w:eastAsia="zh-CN" w:bidi="ar-SA"/>
    </w:rPr>
  </w:style>
  <w:style w:type="character" w:customStyle="1" w:styleId="410">
    <w:name w:val="样式 (中文) 华文仿宋 三号1"/>
    <w:qFormat/>
    <w:uiPriority w:val="0"/>
    <w:rPr>
      <w:rFonts w:eastAsia="仿宋_GB2312"/>
      <w:sz w:val="32"/>
    </w:rPr>
  </w:style>
  <w:style w:type="character" w:customStyle="1" w:styleId="411">
    <w:name w:val="表格zhc Char Char"/>
    <w:link w:val="412"/>
    <w:qFormat/>
    <w:uiPriority w:val="0"/>
    <w:rPr>
      <w:rFonts w:cs="宋体"/>
      <w:szCs w:val="21"/>
    </w:rPr>
  </w:style>
  <w:style w:type="paragraph" w:customStyle="1" w:styleId="412">
    <w:name w:val="表格zhc"/>
    <w:basedOn w:val="1"/>
    <w:link w:val="411"/>
    <w:qFormat/>
    <w:uiPriority w:val="0"/>
    <w:pPr>
      <w:adjustRightInd w:val="0"/>
      <w:snapToGrid w:val="0"/>
      <w:jc w:val="center"/>
    </w:pPr>
    <w:rPr>
      <w:rFonts w:cs="宋体" w:asciiTheme="minorHAnsi" w:hAnsiTheme="minorHAnsi" w:eastAsiaTheme="minorEastAsia"/>
      <w:kern w:val="0"/>
      <w:sz w:val="20"/>
      <w:szCs w:val="21"/>
    </w:rPr>
  </w:style>
  <w:style w:type="character" w:customStyle="1" w:styleId="413">
    <w:name w:val="样式 样式 样式 首行缩进:  2 字符 + 首行缩进:  2 字符1 + 黑色 Char Char"/>
    <w:link w:val="414"/>
    <w:qFormat/>
    <w:uiPriority w:val="0"/>
    <w:rPr>
      <w:color w:val="000000"/>
      <w:sz w:val="24"/>
    </w:rPr>
  </w:style>
  <w:style w:type="paragraph" w:customStyle="1" w:styleId="414">
    <w:name w:val="样式 样式 样式 首行缩进:  2 字符 + 首行缩进:  2 字符1 + 黑色 Char"/>
    <w:basedOn w:val="1"/>
    <w:link w:val="413"/>
    <w:qFormat/>
    <w:uiPriority w:val="0"/>
    <w:pPr>
      <w:ind w:firstLine="512" w:firstLineChars="200"/>
    </w:pPr>
    <w:rPr>
      <w:rFonts w:asciiTheme="minorHAnsi" w:hAnsiTheme="minorHAnsi" w:eastAsiaTheme="minorEastAsia" w:cstheme="minorBidi"/>
      <w:color w:val="000000"/>
      <w:kern w:val="0"/>
      <w:sz w:val="24"/>
      <w:szCs w:val="20"/>
    </w:rPr>
  </w:style>
  <w:style w:type="character" w:styleId="415">
    <w:name w:val="Placeholder Text"/>
    <w:qFormat/>
    <w:uiPriority w:val="99"/>
    <w:rPr>
      <w:color w:val="808080"/>
    </w:rPr>
  </w:style>
  <w:style w:type="character" w:customStyle="1" w:styleId="416">
    <w:name w:val="样式 粉红 下划线"/>
    <w:qFormat/>
    <w:uiPriority w:val="0"/>
    <w:rPr>
      <w:color w:val="auto"/>
      <w:u w:val="none"/>
    </w:rPr>
  </w:style>
  <w:style w:type="character" w:customStyle="1" w:styleId="417">
    <w:name w:val="正文文本缩进 2 Char1"/>
    <w:semiHidden/>
    <w:qFormat/>
    <w:uiPriority w:val="99"/>
    <w:rPr>
      <w:rFonts w:ascii="Times New Roman" w:hAnsi="Times New Roman" w:eastAsia="仿宋_GB2312" w:cs="Times New Roman"/>
      <w:szCs w:val="20"/>
    </w:rPr>
  </w:style>
  <w:style w:type="character" w:customStyle="1" w:styleId="418">
    <w:name w:val="段落1 Char Char Char Char Char Char Char"/>
    <w:link w:val="419"/>
    <w:qFormat/>
    <w:uiPriority w:val="0"/>
    <w:rPr>
      <w:rFonts w:ascii="宋体" w:hAnsi="宋体" w:eastAsia="宋体"/>
      <w:spacing w:val="8"/>
      <w:kern w:val="2"/>
      <w:sz w:val="24"/>
      <w:szCs w:val="21"/>
    </w:rPr>
  </w:style>
  <w:style w:type="paragraph" w:customStyle="1" w:styleId="419">
    <w:name w:val="段落1 Char Char Char"/>
    <w:basedOn w:val="1"/>
    <w:link w:val="418"/>
    <w:qFormat/>
    <w:uiPriority w:val="0"/>
    <w:pPr>
      <w:adjustRightInd w:val="0"/>
      <w:snapToGrid w:val="0"/>
      <w:spacing w:beforeLines="50" w:afterLines="50" w:line="560" w:lineRule="exact"/>
      <w:ind w:firstLine="480" w:firstLineChars="200"/>
    </w:pPr>
    <w:rPr>
      <w:rFonts w:ascii="宋体" w:hAnsi="宋体" w:cstheme="minorBidi"/>
      <w:spacing w:val="8"/>
      <w:sz w:val="24"/>
      <w:szCs w:val="21"/>
    </w:rPr>
  </w:style>
  <w:style w:type="character" w:customStyle="1" w:styleId="420">
    <w:name w:val="使用正文 Char"/>
    <w:link w:val="421"/>
    <w:qFormat/>
    <w:uiPriority w:val="0"/>
    <w:rPr>
      <w:sz w:val="24"/>
      <w:szCs w:val="24"/>
    </w:rPr>
  </w:style>
  <w:style w:type="paragraph" w:customStyle="1" w:styleId="421">
    <w:name w:val="使用正文"/>
    <w:basedOn w:val="1"/>
    <w:link w:val="420"/>
    <w:qFormat/>
    <w:uiPriority w:val="0"/>
    <w:pPr>
      <w:spacing w:line="360" w:lineRule="auto"/>
      <w:ind w:firstLine="200" w:firstLineChars="200"/>
    </w:pPr>
    <w:rPr>
      <w:rFonts w:asciiTheme="minorHAnsi" w:hAnsiTheme="minorHAnsi" w:eastAsiaTheme="minorEastAsia" w:cstheme="minorBidi"/>
      <w:kern w:val="0"/>
      <w:sz w:val="24"/>
    </w:rPr>
  </w:style>
  <w:style w:type="character" w:customStyle="1" w:styleId="422">
    <w:name w:val="文档结构图 Char1"/>
    <w:qFormat/>
    <w:uiPriority w:val="99"/>
    <w:rPr>
      <w:rFonts w:ascii="宋体" w:hAnsi="Times New Roman" w:eastAsia="宋体" w:cs="Times New Roman"/>
      <w:sz w:val="18"/>
      <w:szCs w:val="18"/>
    </w:rPr>
  </w:style>
  <w:style w:type="character" w:customStyle="1" w:styleId="423">
    <w:name w:val="表格 Char"/>
    <w:qFormat/>
    <w:uiPriority w:val="0"/>
    <w:rPr>
      <w:rFonts w:ascii="华文细黑" w:hAnsi="华文细黑" w:eastAsia="宋体"/>
      <w:sz w:val="21"/>
      <w:lang w:val="en-US" w:eastAsia="zh-CN"/>
    </w:rPr>
  </w:style>
  <w:style w:type="character" w:customStyle="1" w:styleId="424">
    <w:name w:val="页脚 Char2"/>
    <w:semiHidden/>
    <w:qFormat/>
    <w:uiPriority w:val="99"/>
    <w:rPr>
      <w:rFonts w:eastAsia="仿宋_GB2312"/>
      <w:kern w:val="2"/>
      <w:sz w:val="18"/>
      <w:szCs w:val="18"/>
    </w:rPr>
  </w:style>
  <w:style w:type="character" w:customStyle="1" w:styleId="425">
    <w:name w:val="Char Char131"/>
    <w:qFormat/>
    <w:uiPriority w:val="0"/>
    <w:rPr>
      <w:rFonts w:eastAsia="宋体"/>
      <w:kern w:val="2"/>
      <w:sz w:val="32"/>
      <w:lang w:val="en-US" w:eastAsia="zh-CN" w:bidi="ar-SA"/>
    </w:rPr>
  </w:style>
  <w:style w:type="character" w:customStyle="1" w:styleId="426">
    <w:name w:val="Definition"/>
    <w:qFormat/>
    <w:uiPriority w:val="0"/>
    <w:rPr>
      <w:i/>
    </w:rPr>
  </w:style>
  <w:style w:type="character" w:customStyle="1" w:styleId="427">
    <w:name w:val="标书正文 Char"/>
    <w:qFormat/>
    <w:uiPriority w:val="0"/>
    <w:rPr>
      <w:rFonts w:ascii="宋体" w:hAnsi="Courier New" w:eastAsia="仿宋_GB2312"/>
      <w:kern w:val="2"/>
      <w:sz w:val="21"/>
      <w:lang w:val="en-US" w:eastAsia="zh-CN" w:bidi="ar-SA"/>
    </w:rPr>
  </w:style>
  <w:style w:type="character" w:customStyle="1" w:styleId="428">
    <w:name w:val="样式 (中文) 华文仿宋 三号 红色"/>
    <w:qFormat/>
    <w:uiPriority w:val="0"/>
    <w:rPr>
      <w:rFonts w:eastAsia="仿宋_GB2312"/>
      <w:color w:val="FF0000"/>
      <w:sz w:val="32"/>
    </w:rPr>
  </w:style>
  <w:style w:type="character" w:customStyle="1" w:styleId="429">
    <w:name w:val="tpc_content1"/>
    <w:qFormat/>
    <w:uiPriority w:val="0"/>
    <w:rPr>
      <w:sz w:val="18"/>
      <w:szCs w:val="18"/>
    </w:rPr>
  </w:style>
  <w:style w:type="character" w:customStyle="1" w:styleId="430">
    <w:name w:val="Char Char261"/>
    <w:qFormat/>
    <w:uiPriority w:val="0"/>
    <w:rPr>
      <w:rFonts w:eastAsia="宋体"/>
      <w:b/>
      <w:bCs/>
      <w:kern w:val="44"/>
      <w:sz w:val="44"/>
      <w:szCs w:val="44"/>
      <w:lang w:val="en-US" w:eastAsia="zh-CN" w:bidi="ar-SA"/>
    </w:rPr>
  </w:style>
  <w:style w:type="character" w:customStyle="1" w:styleId="431">
    <w:name w:val="Variable"/>
    <w:qFormat/>
    <w:uiPriority w:val="0"/>
    <w:rPr>
      <w:i/>
    </w:rPr>
  </w:style>
  <w:style w:type="character" w:customStyle="1" w:styleId="432">
    <w:name w:val="HTML Markup"/>
    <w:qFormat/>
    <w:uiPriority w:val="0"/>
    <w:rPr>
      <w:vanish/>
      <w:color w:val="FF0000"/>
    </w:rPr>
  </w:style>
  <w:style w:type="character" w:customStyle="1" w:styleId="433">
    <w:name w:val="正文文本缩进 + 蓝色 Char Char"/>
    <w:link w:val="434"/>
    <w:qFormat/>
    <w:uiPriority w:val="0"/>
    <w:rPr>
      <w:color w:val="0000FF"/>
      <w:spacing w:val="4"/>
      <w:sz w:val="24"/>
    </w:rPr>
  </w:style>
  <w:style w:type="paragraph" w:customStyle="1" w:styleId="434">
    <w:name w:val="正文文本缩进 + 蓝色"/>
    <w:basedOn w:val="24"/>
    <w:link w:val="433"/>
    <w:qFormat/>
    <w:uiPriority w:val="0"/>
    <w:pPr>
      <w:spacing w:after="0" w:line="180" w:lineRule="auto"/>
      <w:ind w:left="0" w:leftChars="0" w:firstLine="510"/>
    </w:pPr>
    <w:rPr>
      <w:rFonts w:asciiTheme="minorHAnsi" w:hAnsiTheme="minorHAnsi" w:eastAsiaTheme="minorEastAsia" w:cstheme="minorBidi"/>
      <w:color w:val="0000FF"/>
      <w:spacing w:val="4"/>
      <w:kern w:val="0"/>
      <w:sz w:val="24"/>
      <w:szCs w:val="20"/>
    </w:rPr>
  </w:style>
  <w:style w:type="character" w:customStyle="1" w:styleId="435">
    <w:name w:val="副标题 Char2"/>
    <w:qFormat/>
    <w:uiPriority w:val="11"/>
    <w:rPr>
      <w:rFonts w:ascii="Cambria" w:hAnsi="Cambria" w:eastAsia="宋体" w:cs="Times New Roman"/>
      <w:b/>
      <w:bCs/>
      <w:kern w:val="28"/>
      <w:sz w:val="32"/>
      <w:szCs w:val="32"/>
    </w:rPr>
  </w:style>
  <w:style w:type="paragraph" w:customStyle="1" w:styleId="436">
    <w:name w:val="样式 样式 标题 3 + 首行缩进:  1 字符 + (中文) 宋体 小四 首行缩进:  1 字符"/>
    <w:basedOn w:val="1"/>
    <w:qFormat/>
    <w:uiPriority w:val="0"/>
    <w:pPr>
      <w:keepNext/>
      <w:keepLines/>
      <w:adjustRightInd w:val="0"/>
      <w:spacing w:line="360" w:lineRule="auto"/>
      <w:jc w:val="left"/>
      <w:outlineLvl w:val="2"/>
    </w:pPr>
    <w:rPr>
      <w:rFonts w:cs="宋体"/>
      <w:sz w:val="24"/>
      <w:szCs w:val="20"/>
    </w:rPr>
  </w:style>
  <w:style w:type="paragraph" w:customStyle="1" w:styleId="437">
    <w:name w:val="Char1 Char Char Char Char Char Char Char Char Char Char Char Char Char Char Char Char Char Char Char Char1 Char"/>
    <w:basedOn w:val="1"/>
    <w:qFormat/>
    <w:uiPriority w:val="0"/>
    <w:pPr>
      <w:spacing w:line="180" w:lineRule="auto"/>
      <w:ind w:firstLine="200" w:firstLineChars="200"/>
      <w:jc w:val="left"/>
    </w:pPr>
    <w:rPr>
      <w:rFonts w:eastAsia="仿宋_GB2312"/>
      <w:sz w:val="24"/>
      <w:szCs w:val="20"/>
    </w:rPr>
  </w:style>
  <w:style w:type="paragraph" w:customStyle="1" w:styleId="438">
    <w:name w:val="font14"/>
    <w:basedOn w:val="1"/>
    <w:qFormat/>
    <w:uiPriority w:val="0"/>
    <w:pPr>
      <w:widowControl/>
      <w:spacing w:before="100" w:beforeAutospacing="1" w:after="100" w:afterAutospacing="1"/>
      <w:jc w:val="left"/>
    </w:pPr>
    <w:rPr>
      <w:color w:val="000000"/>
      <w:kern w:val="0"/>
      <w:sz w:val="16"/>
      <w:szCs w:val="16"/>
    </w:rPr>
  </w:style>
  <w:style w:type="paragraph" w:customStyle="1" w:styleId="439">
    <w:name w:val="Char10"/>
    <w:basedOn w:val="1"/>
    <w:qFormat/>
    <w:uiPriority w:val="0"/>
    <w:pPr>
      <w:snapToGrid w:val="0"/>
      <w:spacing w:line="360" w:lineRule="auto"/>
      <w:ind w:firstLine="200" w:firstLineChars="200"/>
    </w:pPr>
    <w:rPr>
      <w:rFonts w:eastAsia="仿宋_GB2312"/>
      <w:sz w:val="24"/>
    </w:rPr>
  </w:style>
  <w:style w:type="paragraph" w:customStyle="1" w:styleId="440">
    <w:name w:val="样式 标题 3 + 非加粗"/>
    <w:basedOn w:val="5"/>
    <w:qFormat/>
    <w:uiPriority w:val="0"/>
    <w:pPr>
      <w:spacing w:before="0" w:after="0" w:line="400" w:lineRule="exact"/>
    </w:pPr>
    <w:rPr>
      <w:b w:val="0"/>
      <w:bCs w:val="0"/>
      <w:spacing w:val="8"/>
      <w:kern w:val="2"/>
      <w:sz w:val="24"/>
      <w:szCs w:val="20"/>
    </w:rPr>
  </w:style>
  <w:style w:type="paragraph" w:customStyle="1" w:styleId="441">
    <w:name w:val="xl5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442">
    <w:name w:val="正文不缩进"/>
    <w:basedOn w:val="1"/>
    <w:qFormat/>
    <w:uiPriority w:val="0"/>
    <w:pPr>
      <w:spacing w:line="180" w:lineRule="auto"/>
    </w:pPr>
    <w:rPr>
      <w:color w:val="000000"/>
      <w:spacing w:val="8"/>
      <w:szCs w:val="20"/>
    </w:rPr>
  </w:style>
  <w:style w:type="paragraph" w:customStyle="1" w:styleId="443">
    <w:name w:val="xl1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44">
    <w:name w:val="Char Char Char2"/>
    <w:basedOn w:val="1"/>
    <w:qFormat/>
    <w:uiPriority w:val="0"/>
  </w:style>
  <w:style w:type="paragraph" w:customStyle="1" w:styleId="445">
    <w:name w:val="xl137"/>
    <w:basedOn w:val="1"/>
    <w:qFormat/>
    <w:uiPriority w:val="0"/>
    <w:pPr>
      <w:widowControl/>
      <w:spacing w:before="100" w:beforeAutospacing="1" w:after="100" w:afterAutospacing="1"/>
      <w:jc w:val="left"/>
      <w:textAlignment w:val="center"/>
    </w:pPr>
    <w:rPr>
      <w:rFonts w:ascii="宋体" w:hAnsi="宋体" w:cs="宋体"/>
      <w:b/>
      <w:bCs/>
      <w:color w:val="FF00FF"/>
      <w:kern w:val="0"/>
      <w:sz w:val="24"/>
    </w:rPr>
  </w:style>
  <w:style w:type="paragraph" w:customStyle="1" w:styleId="446">
    <w:name w:val="Char Char Char Char Char Char Char Char Char Char"/>
    <w:basedOn w:val="1"/>
    <w:qFormat/>
    <w:uiPriority w:val="0"/>
    <w:pPr>
      <w:snapToGrid w:val="0"/>
      <w:spacing w:line="360" w:lineRule="auto"/>
      <w:ind w:firstLine="200" w:firstLineChars="200"/>
    </w:pPr>
  </w:style>
  <w:style w:type="paragraph" w:customStyle="1" w:styleId="447">
    <w:name w:val="xl164"/>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448">
    <w:name w:val="打印正文1"/>
    <w:basedOn w:val="1"/>
    <w:qFormat/>
    <w:uiPriority w:val="0"/>
    <w:pPr>
      <w:spacing w:before="240" w:line="240" w:lineRule="atLeast"/>
    </w:pPr>
    <w:rPr>
      <w:szCs w:val="20"/>
    </w:rPr>
  </w:style>
  <w:style w:type="paragraph" w:customStyle="1" w:styleId="449">
    <w:name w:val="xl1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50">
    <w:name w:val="H4"/>
    <w:basedOn w:val="1"/>
    <w:next w:val="1"/>
    <w:qFormat/>
    <w:uiPriority w:val="0"/>
    <w:pPr>
      <w:keepNext/>
      <w:autoSpaceDE w:val="0"/>
      <w:autoSpaceDN w:val="0"/>
      <w:adjustRightInd w:val="0"/>
      <w:spacing w:before="100" w:after="100"/>
      <w:jc w:val="left"/>
      <w:outlineLvl w:val="4"/>
    </w:pPr>
    <w:rPr>
      <w:b/>
      <w:kern w:val="0"/>
      <w:sz w:val="24"/>
      <w:szCs w:val="20"/>
    </w:rPr>
  </w:style>
  <w:style w:type="paragraph" w:customStyle="1" w:styleId="451">
    <w:name w:val="font9"/>
    <w:basedOn w:val="1"/>
    <w:qFormat/>
    <w:uiPriority w:val="0"/>
    <w:pPr>
      <w:widowControl/>
      <w:spacing w:before="100" w:beforeAutospacing="1" w:after="100" w:afterAutospacing="1"/>
      <w:jc w:val="left"/>
    </w:pPr>
    <w:rPr>
      <w:rFonts w:hint="eastAsia" w:ascii="宋体" w:hAnsi="宋体"/>
      <w:kern w:val="0"/>
      <w:szCs w:val="21"/>
    </w:rPr>
  </w:style>
  <w:style w:type="paragraph" w:customStyle="1" w:styleId="452">
    <w:name w:val="样式 标题 1 + 黑体 一号 居中"/>
    <w:basedOn w:val="3"/>
    <w:qFormat/>
    <w:uiPriority w:val="0"/>
    <w:pPr>
      <w:jc w:val="center"/>
    </w:pPr>
    <w:rPr>
      <w:rFonts w:ascii="黑体" w:eastAsia="黑体" w:cs="宋体"/>
      <w:sz w:val="52"/>
      <w:szCs w:val="20"/>
    </w:rPr>
  </w:style>
  <w:style w:type="paragraph" w:customStyle="1" w:styleId="453">
    <w:name w:val="正文，样式2"/>
    <w:basedOn w:val="15"/>
    <w:qFormat/>
    <w:uiPriority w:val="0"/>
    <w:pPr>
      <w:tabs>
        <w:tab w:val="left" w:pos="57"/>
      </w:tabs>
      <w:adjustRightInd w:val="0"/>
      <w:snapToGrid w:val="0"/>
      <w:spacing w:line="440" w:lineRule="exact"/>
      <w:ind w:firstLine="0"/>
    </w:pPr>
    <w:rPr>
      <w:sz w:val="21"/>
      <w:szCs w:val="21"/>
    </w:rPr>
  </w:style>
  <w:style w:type="paragraph" w:customStyle="1" w:styleId="454">
    <w:name w:val="xl14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20"/>
      <w:szCs w:val="20"/>
    </w:rPr>
  </w:style>
  <w:style w:type="paragraph" w:customStyle="1" w:styleId="455">
    <w:name w:val="xl61"/>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456">
    <w:name w:val="样式 标题 2 + 黑色"/>
    <w:basedOn w:val="4"/>
    <w:qFormat/>
    <w:uiPriority w:val="0"/>
    <w:pPr>
      <w:widowControl/>
      <w:tabs>
        <w:tab w:val="left" w:pos="680"/>
        <w:tab w:val="left" w:pos="720"/>
      </w:tabs>
      <w:topLinePunct/>
      <w:adjustRightInd w:val="0"/>
      <w:snapToGrid w:val="0"/>
      <w:spacing w:before="0" w:after="0" w:line="180" w:lineRule="auto"/>
      <w:ind w:left="680" w:hanging="680"/>
      <w:jc w:val="left"/>
    </w:pPr>
    <w:rPr>
      <w:rFonts w:ascii="宋体" w:hAnsi="Times New Roman" w:eastAsia="宋体"/>
      <w:b w:val="0"/>
      <w:bCs w:val="0"/>
      <w:color w:val="000000"/>
      <w:sz w:val="30"/>
      <w:szCs w:val="20"/>
    </w:rPr>
  </w:style>
  <w:style w:type="paragraph" w:customStyle="1" w:styleId="457">
    <w:name w:val="xl173"/>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FF0000"/>
      <w:kern w:val="0"/>
      <w:sz w:val="20"/>
      <w:szCs w:val="20"/>
    </w:rPr>
  </w:style>
  <w:style w:type="paragraph" w:customStyle="1" w:styleId="458">
    <w:name w:val="z-Top of Form"/>
    <w:next w:val="1"/>
    <w:qFormat/>
    <w:uiPriority w:val="0"/>
    <w:pPr>
      <w:widowControl w:val="0"/>
      <w:pBdr>
        <w:bottom w:val="double" w:color="000000" w:sz="2" w:space="0"/>
      </w:pBdr>
      <w:autoSpaceDE w:val="0"/>
      <w:autoSpaceDN w:val="0"/>
      <w:adjustRightInd w:val="0"/>
      <w:jc w:val="center"/>
    </w:pPr>
    <w:rPr>
      <w:rFonts w:ascii="Arial" w:hAnsi="Arial" w:eastAsia="宋体" w:cs="Times New Roman"/>
      <w:vanish/>
      <w:sz w:val="16"/>
      <w:lang w:val="en-US" w:eastAsia="zh-CN" w:bidi="ar-SA"/>
    </w:rPr>
  </w:style>
  <w:style w:type="paragraph" w:customStyle="1" w:styleId="459">
    <w:name w:val="样式 (中文) 华文仿宋 三号 行距: 固定值 30 磅"/>
    <w:basedOn w:val="1"/>
    <w:qFormat/>
    <w:uiPriority w:val="0"/>
    <w:pPr>
      <w:spacing w:line="600" w:lineRule="exact"/>
      <w:ind w:firstLine="640" w:firstLineChars="200"/>
    </w:pPr>
    <w:rPr>
      <w:rFonts w:eastAsia="仿宋_GB2312" w:cs="宋体"/>
      <w:sz w:val="32"/>
      <w:szCs w:val="20"/>
    </w:rPr>
  </w:style>
  <w:style w:type="paragraph" w:customStyle="1" w:styleId="460">
    <w:name w:val="正文2"/>
    <w:qFormat/>
    <w:uiPriority w:val="0"/>
    <w:pPr>
      <w:widowControl w:val="0"/>
      <w:tabs>
        <w:tab w:val="left" w:pos="567"/>
      </w:tabs>
      <w:adjustRightInd w:val="0"/>
      <w:spacing w:line="360" w:lineRule="atLeast"/>
      <w:jc w:val="both"/>
      <w:textAlignment w:val="baseline"/>
    </w:pPr>
    <w:rPr>
      <w:rFonts w:ascii="Times New Roman" w:hAnsi="Courier" w:eastAsia="PMingLiU" w:cs="Times New Roman"/>
      <w:sz w:val="24"/>
      <w:lang w:val="en-US" w:eastAsia="zh-TW" w:bidi="ar-SA"/>
    </w:rPr>
  </w:style>
  <w:style w:type="paragraph" w:customStyle="1" w:styleId="461">
    <w:name w:val="正文文字缩进"/>
    <w:basedOn w:val="1"/>
    <w:next w:val="1"/>
    <w:qFormat/>
    <w:uiPriority w:val="0"/>
    <w:pPr>
      <w:widowControl/>
      <w:spacing w:line="360" w:lineRule="auto"/>
      <w:ind w:firstLine="560"/>
    </w:pPr>
    <w:rPr>
      <w:color w:val="000000"/>
      <w:sz w:val="28"/>
      <w:szCs w:val="20"/>
    </w:rPr>
  </w:style>
  <w:style w:type="paragraph" w:customStyle="1" w:styleId="462">
    <w:name w:val="Char Char Char Char Char Char Char Char Char Char Char Char Char Char Char1 Char Char Char Char Char Char Char Char Char Char"/>
    <w:basedOn w:val="1"/>
    <w:qFormat/>
    <w:uiPriority w:val="0"/>
  </w:style>
  <w:style w:type="paragraph" w:customStyle="1" w:styleId="463">
    <w:name w:val="四级标题（标书）"/>
    <w:basedOn w:val="1"/>
    <w:qFormat/>
    <w:uiPriority w:val="0"/>
    <w:pPr>
      <w:spacing w:line="500" w:lineRule="exact"/>
      <w:outlineLvl w:val="3"/>
    </w:pPr>
    <w:rPr>
      <w:b/>
      <w:kern w:val="0"/>
      <w:szCs w:val="21"/>
    </w:rPr>
  </w:style>
  <w:style w:type="paragraph" w:customStyle="1" w:styleId="464">
    <w:name w:val="font15"/>
    <w:basedOn w:val="1"/>
    <w:qFormat/>
    <w:uiPriority w:val="0"/>
    <w:pPr>
      <w:widowControl/>
      <w:spacing w:before="100" w:beforeAutospacing="1" w:after="100" w:afterAutospacing="1"/>
      <w:jc w:val="left"/>
    </w:pPr>
    <w:rPr>
      <w:color w:val="000000"/>
      <w:kern w:val="0"/>
      <w:sz w:val="16"/>
      <w:szCs w:val="16"/>
    </w:rPr>
  </w:style>
  <w:style w:type="paragraph" w:customStyle="1" w:styleId="465">
    <w:name w:val="Char Char Char1 Char Char Char Char"/>
    <w:basedOn w:val="1"/>
    <w:qFormat/>
    <w:uiPriority w:val="0"/>
  </w:style>
  <w:style w:type="paragraph" w:customStyle="1" w:styleId="466">
    <w:name w:val="样式 标题 2节标题 1.11.1标题2b2标题 2 Char Char标2h2标题 2 Char1.1标题 2..."/>
    <w:basedOn w:val="4"/>
    <w:qFormat/>
    <w:uiPriority w:val="0"/>
    <w:pPr>
      <w:keepLines w:val="0"/>
      <w:widowControl/>
      <w:tabs>
        <w:tab w:val="left" w:pos="-8"/>
      </w:tabs>
      <w:spacing w:before="120" w:afterLines="50" w:line="500" w:lineRule="exact"/>
      <w:ind w:left="6" w:firstLine="6"/>
      <w:jc w:val="left"/>
    </w:pPr>
    <w:rPr>
      <w:rFonts w:cs="宋体"/>
      <w:color w:val="000000"/>
      <w:sz w:val="30"/>
      <w:szCs w:val="20"/>
    </w:rPr>
  </w:style>
  <w:style w:type="paragraph" w:customStyle="1" w:styleId="467">
    <w:name w:val="样式 标题 4 + (西文) Times New Roman (中文) 仿宋_GB2312 三号"/>
    <w:basedOn w:val="6"/>
    <w:qFormat/>
    <w:uiPriority w:val="0"/>
    <w:pPr>
      <w:tabs>
        <w:tab w:val="left" w:pos="360"/>
      </w:tabs>
      <w:spacing w:line="240" w:lineRule="auto"/>
      <w:ind w:hanging="200" w:hangingChars="200"/>
      <w:jc w:val="left"/>
    </w:pPr>
    <w:rPr>
      <w:rFonts w:ascii="Times New Roman" w:hAnsi="Times New Roman" w:eastAsia="仿宋_GB2312"/>
      <w:bCs w:val="0"/>
      <w:color w:val="000000"/>
    </w:rPr>
  </w:style>
  <w:style w:type="paragraph" w:customStyle="1" w:styleId="468">
    <w:name w:val="样式 样式 正文文本缩进 3 + 小四 首行缩进:  0.85 厘米 段后: 0 磅 行距: 固定值 20 磅 + 首行缩进: ..."/>
    <w:basedOn w:val="1"/>
    <w:qFormat/>
    <w:uiPriority w:val="0"/>
    <w:pPr>
      <w:spacing w:line="400" w:lineRule="exact"/>
      <w:ind w:firstLine="200" w:firstLineChars="200"/>
    </w:pPr>
    <w:rPr>
      <w:sz w:val="24"/>
      <w:szCs w:val="20"/>
    </w:rPr>
  </w:style>
  <w:style w:type="paragraph" w:customStyle="1" w:styleId="469">
    <w:name w:val="样式 标题 1 + 两端对齐"/>
    <w:basedOn w:val="3"/>
    <w:qFormat/>
    <w:uiPriority w:val="0"/>
    <w:pPr>
      <w:adjustRightInd w:val="0"/>
      <w:spacing w:before="0" w:after="0" w:line="360" w:lineRule="auto"/>
      <w:jc w:val="center"/>
    </w:pPr>
    <w:rPr>
      <w:rFonts w:ascii="宋体" w:hAnsi="宋体" w:cs="宋体"/>
      <w:bCs w:val="0"/>
      <w:sz w:val="28"/>
      <w:szCs w:val="28"/>
    </w:rPr>
  </w:style>
  <w:style w:type="paragraph" w:customStyle="1" w:styleId="470">
    <w:name w:val="样式 标题 1 + (西文) Times New Roman (中文) 宋体 小四 首行缩进:  1 字符"/>
    <w:basedOn w:val="3"/>
    <w:qFormat/>
    <w:uiPriority w:val="0"/>
    <w:pPr>
      <w:spacing w:before="0" w:after="0" w:line="360" w:lineRule="auto"/>
      <w:jc w:val="left"/>
    </w:pPr>
    <w:rPr>
      <w:rFonts w:cs="宋体"/>
      <w:b w:val="0"/>
      <w:bCs w:val="0"/>
      <w:sz w:val="28"/>
      <w:szCs w:val="20"/>
    </w:rPr>
  </w:style>
  <w:style w:type="paragraph" w:customStyle="1" w:styleId="471">
    <w:name w:val="表格文字（对中）"/>
    <w:basedOn w:val="15"/>
    <w:qFormat/>
    <w:uiPriority w:val="0"/>
    <w:pPr>
      <w:spacing w:line="240" w:lineRule="auto"/>
      <w:ind w:firstLine="0"/>
      <w:jc w:val="center"/>
    </w:pPr>
    <w:rPr>
      <w:spacing w:val="8"/>
      <w:sz w:val="18"/>
      <w:szCs w:val="18"/>
    </w:rPr>
  </w:style>
  <w:style w:type="paragraph" w:customStyle="1" w:styleId="472">
    <w:name w:val="正文 + 小二"/>
    <w:basedOn w:val="5"/>
    <w:qFormat/>
    <w:uiPriority w:val="0"/>
    <w:pPr>
      <w:tabs>
        <w:tab w:val="left" w:pos="900"/>
      </w:tabs>
      <w:spacing w:before="120" w:after="120" w:line="360" w:lineRule="auto"/>
      <w:ind w:firstLine="177" w:firstLineChars="49"/>
      <w:jc w:val="center"/>
    </w:pPr>
    <w:rPr>
      <w:bCs w:val="0"/>
      <w:kern w:val="2"/>
      <w:sz w:val="36"/>
      <w:szCs w:val="20"/>
    </w:rPr>
  </w:style>
  <w:style w:type="paragraph" w:customStyle="1" w:styleId="473">
    <w:name w:val="正文21"/>
    <w:qFormat/>
    <w:uiPriority w:val="0"/>
    <w:pPr>
      <w:widowControl w:val="0"/>
      <w:tabs>
        <w:tab w:val="left" w:pos="567"/>
      </w:tabs>
      <w:adjustRightInd w:val="0"/>
      <w:spacing w:line="360" w:lineRule="atLeast"/>
      <w:jc w:val="both"/>
      <w:textAlignment w:val="baseline"/>
    </w:pPr>
    <w:rPr>
      <w:rFonts w:ascii="Times New Roman" w:hAnsi="Courier" w:eastAsia="PMingLiU" w:cs="Times New Roman"/>
      <w:sz w:val="24"/>
      <w:lang w:val="en-US" w:eastAsia="zh-TW" w:bidi="ar-SA"/>
    </w:rPr>
  </w:style>
  <w:style w:type="paragraph" w:customStyle="1" w:styleId="474">
    <w:name w:val="样式 宋体 四号 行距: 固定值 26 磅"/>
    <w:basedOn w:val="1"/>
    <w:qFormat/>
    <w:uiPriority w:val="0"/>
    <w:pPr>
      <w:spacing w:line="520" w:lineRule="exact"/>
      <w:ind w:firstLine="560" w:firstLineChars="200"/>
    </w:pPr>
    <w:rPr>
      <w:rFonts w:ascii="宋体" w:hAnsi="宋体" w:cs="宋体"/>
      <w:sz w:val="24"/>
      <w:szCs w:val="20"/>
    </w:rPr>
  </w:style>
  <w:style w:type="character" w:customStyle="1" w:styleId="475">
    <w:name w:val="副标题 Char3"/>
    <w:basedOn w:val="62"/>
    <w:qFormat/>
    <w:uiPriority w:val="0"/>
    <w:rPr>
      <w:rFonts w:eastAsia="宋体" w:asciiTheme="majorHAnsi" w:hAnsiTheme="majorHAnsi" w:cstheme="majorBidi"/>
      <w:b/>
      <w:bCs/>
      <w:kern w:val="28"/>
      <w:sz w:val="32"/>
      <w:szCs w:val="32"/>
    </w:rPr>
  </w:style>
  <w:style w:type="paragraph" w:customStyle="1" w:styleId="476">
    <w:name w:val="Char Char Char Char Char Char Char Char Char Char Char Char Char Char Char1 Char Char Char Char Char Char Char Char Char Char1"/>
    <w:basedOn w:val="1"/>
    <w:qFormat/>
    <w:uiPriority w:val="0"/>
  </w:style>
  <w:style w:type="paragraph" w:customStyle="1" w:styleId="477">
    <w:name w:val="xl1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FF"/>
      <w:kern w:val="0"/>
      <w:sz w:val="20"/>
      <w:szCs w:val="20"/>
    </w:rPr>
  </w:style>
  <w:style w:type="paragraph" w:customStyle="1" w:styleId="478">
    <w:name w:val="xl17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b/>
      <w:bCs/>
      <w:color w:val="FF0000"/>
      <w:kern w:val="0"/>
      <w:sz w:val="20"/>
      <w:szCs w:val="20"/>
    </w:rPr>
  </w:style>
  <w:style w:type="paragraph" w:customStyle="1" w:styleId="479">
    <w:name w:val="xl153"/>
    <w:basedOn w:val="1"/>
    <w:qFormat/>
    <w:uiPriority w:val="0"/>
    <w:pPr>
      <w:widowControl/>
      <w:spacing w:before="100" w:beforeAutospacing="1" w:after="100" w:afterAutospacing="1"/>
      <w:jc w:val="left"/>
      <w:textAlignment w:val="center"/>
    </w:pPr>
    <w:rPr>
      <w:rFonts w:ascii="宋体" w:hAnsi="宋体" w:cs="宋体"/>
      <w:color w:val="0000FF"/>
      <w:kern w:val="0"/>
      <w:sz w:val="18"/>
      <w:szCs w:val="18"/>
    </w:rPr>
  </w:style>
  <w:style w:type="paragraph" w:customStyle="1" w:styleId="480">
    <w:name w:val="样式 样式 样式 宋体 小四 悬挂缩进: 8.5 字符 行距: 1.5 倍行距 + 左侧:  1.8 字符 首行缩进:  2 字..."/>
    <w:basedOn w:val="1"/>
    <w:qFormat/>
    <w:uiPriority w:val="0"/>
    <w:pPr>
      <w:spacing w:line="360" w:lineRule="auto"/>
      <w:ind w:firstLine="200" w:firstLineChars="200"/>
    </w:pPr>
    <w:rPr>
      <w:rFonts w:ascii="宋体" w:hAnsi="宋体"/>
      <w:sz w:val="24"/>
      <w:szCs w:val="20"/>
    </w:rPr>
  </w:style>
  <w:style w:type="paragraph" w:customStyle="1" w:styleId="481">
    <w:name w:val="xl165"/>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482">
    <w:name w:val="xl59"/>
    <w:basedOn w:val="1"/>
    <w:qFormat/>
    <w:uiPriority w:val="0"/>
    <w:pPr>
      <w:widowControl/>
      <w:pBdr>
        <w:bottom w:val="single" w:color="auto" w:sz="4" w:space="0"/>
      </w:pBdr>
      <w:spacing w:before="100" w:beforeAutospacing="1" w:after="100" w:afterAutospacing="1"/>
      <w:jc w:val="left"/>
      <w:textAlignment w:val="center"/>
    </w:pPr>
    <w:rPr>
      <w:rFonts w:ascii="宋体" w:hAnsi="宋体"/>
      <w:kern w:val="0"/>
      <w:sz w:val="20"/>
      <w:szCs w:val="20"/>
    </w:rPr>
  </w:style>
  <w:style w:type="paragraph" w:customStyle="1" w:styleId="483">
    <w:name w:val="xl14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993300"/>
      <w:kern w:val="0"/>
      <w:sz w:val="20"/>
      <w:szCs w:val="20"/>
    </w:rPr>
  </w:style>
  <w:style w:type="paragraph" w:customStyle="1" w:styleId="484">
    <w:name w:val="正文1 Char"/>
    <w:basedOn w:val="1"/>
    <w:qFormat/>
    <w:uiPriority w:val="0"/>
    <w:pPr>
      <w:tabs>
        <w:tab w:val="left" w:pos="600"/>
      </w:tabs>
      <w:spacing w:line="360" w:lineRule="auto"/>
    </w:pPr>
    <w:rPr>
      <w:rFonts w:ascii="Arial" w:hAnsi="Arial"/>
      <w:b/>
      <w:color w:val="000000"/>
      <w:sz w:val="24"/>
      <w:szCs w:val="21"/>
    </w:rPr>
  </w:style>
  <w:style w:type="paragraph" w:customStyle="1" w:styleId="485">
    <w:name w:val="Char2 Char Char Char"/>
    <w:basedOn w:val="1"/>
    <w:qFormat/>
    <w:uiPriority w:val="0"/>
    <w:pPr>
      <w:snapToGrid w:val="0"/>
      <w:spacing w:line="360" w:lineRule="auto"/>
      <w:ind w:firstLine="200" w:firstLineChars="200"/>
    </w:pPr>
    <w:rPr>
      <w:rFonts w:eastAsia="仿宋_GB2312"/>
      <w:sz w:val="24"/>
    </w:rPr>
  </w:style>
  <w:style w:type="paragraph" w:customStyle="1" w:styleId="486">
    <w:name w:val="xl55"/>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487">
    <w:name w:val="Definition Term"/>
    <w:basedOn w:val="1"/>
    <w:next w:val="488"/>
    <w:qFormat/>
    <w:uiPriority w:val="0"/>
    <w:pPr>
      <w:autoSpaceDE w:val="0"/>
      <w:autoSpaceDN w:val="0"/>
      <w:adjustRightInd w:val="0"/>
      <w:jc w:val="left"/>
    </w:pPr>
    <w:rPr>
      <w:kern w:val="0"/>
      <w:sz w:val="24"/>
      <w:szCs w:val="20"/>
    </w:rPr>
  </w:style>
  <w:style w:type="paragraph" w:customStyle="1" w:styleId="488">
    <w:name w:val="Definition List"/>
    <w:basedOn w:val="1"/>
    <w:next w:val="487"/>
    <w:qFormat/>
    <w:uiPriority w:val="0"/>
    <w:pPr>
      <w:autoSpaceDE w:val="0"/>
      <w:autoSpaceDN w:val="0"/>
      <w:adjustRightInd w:val="0"/>
      <w:ind w:left="360"/>
      <w:jc w:val="left"/>
    </w:pPr>
    <w:rPr>
      <w:kern w:val="0"/>
      <w:sz w:val="24"/>
      <w:szCs w:val="20"/>
    </w:rPr>
  </w:style>
  <w:style w:type="paragraph" w:customStyle="1" w:styleId="489">
    <w:name w:val="xl1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90">
    <w:name w:val="样式 标题 2 + 行距: 1.5 倍行距"/>
    <w:basedOn w:val="4"/>
    <w:qFormat/>
    <w:uiPriority w:val="0"/>
    <w:pPr>
      <w:spacing w:before="240" w:after="240" w:line="360" w:lineRule="auto"/>
      <w:ind w:left="200" w:leftChars="200"/>
      <w:jc w:val="center"/>
    </w:pPr>
    <w:rPr>
      <w:rFonts w:ascii="宋体" w:hAnsi="宋体" w:eastAsia="宋体" w:cs="宋体"/>
      <w:spacing w:val="8"/>
      <w:szCs w:val="20"/>
    </w:rPr>
  </w:style>
  <w:style w:type="paragraph" w:customStyle="1" w:styleId="491">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492">
    <w:name w:val="xl69"/>
    <w:basedOn w:val="1"/>
    <w:qFormat/>
    <w:uiPriority w:val="0"/>
    <w:pPr>
      <w:widowControl/>
      <w:pBdr>
        <w:bottom w:val="single" w:color="auto" w:sz="4" w:space="0"/>
      </w:pBdr>
      <w:spacing w:before="100" w:beforeAutospacing="1" w:after="100" w:afterAutospacing="1"/>
      <w:jc w:val="center"/>
      <w:textAlignment w:val="center"/>
    </w:pPr>
    <w:rPr>
      <w:rFonts w:hint="eastAsia" w:ascii="黑体" w:hAnsi="宋体" w:eastAsia="黑体"/>
      <w:kern w:val="0"/>
      <w:sz w:val="22"/>
      <w:szCs w:val="22"/>
    </w:rPr>
  </w:style>
  <w:style w:type="paragraph" w:customStyle="1" w:styleId="493">
    <w:name w:val="font10"/>
    <w:basedOn w:val="1"/>
    <w:qFormat/>
    <w:uiPriority w:val="0"/>
    <w:pPr>
      <w:widowControl/>
      <w:spacing w:before="100" w:beforeAutospacing="1" w:after="100" w:afterAutospacing="1"/>
      <w:jc w:val="left"/>
    </w:pPr>
    <w:rPr>
      <w:kern w:val="0"/>
      <w:sz w:val="30"/>
      <w:szCs w:val="30"/>
    </w:rPr>
  </w:style>
  <w:style w:type="paragraph" w:customStyle="1" w:styleId="494">
    <w:name w:val="默认段落字体 Para Char Char Char Char Char Char1 Char Char Char Char Char Char Char"/>
    <w:basedOn w:val="1"/>
    <w:qFormat/>
    <w:uiPriority w:val="0"/>
    <w:pPr>
      <w:tabs>
        <w:tab w:val="left" w:pos="1280"/>
      </w:tabs>
      <w:snapToGrid w:val="0"/>
      <w:spacing w:line="360" w:lineRule="auto"/>
      <w:ind w:left="200"/>
    </w:pPr>
    <w:rPr>
      <w:rFonts w:eastAsia="仿宋_GB2312"/>
      <w:sz w:val="24"/>
      <w:szCs w:val="20"/>
    </w:rPr>
  </w:style>
  <w:style w:type="paragraph" w:customStyle="1" w:styleId="495">
    <w:name w:val="font12"/>
    <w:basedOn w:val="1"/>
    <w:qFormat/>
    <w:uiPriority w:val="0"/>
    <w:pPr>
      <w:widowControl/>
      <w:spacing w:before="100" w:beforeAutospacing="1" w:after="100" w:afterAutospacing="1"/>
      <w:jc w:val="left"/>
    </w:pPr>
    <w:rPr>
      <w:color w:val="FF0000"/>
      <w:kern w:val="0"/>
      <w:sz w:val="20"/>
      <w:szCs w:val="20"/>
    </w:rPr>
  </w:style>
  <w:style w:type="paragraph" w:customStyle="1" w:styleId="496">
    <w:name w:val="2"/>
    <w:basedOn w:val="1"/>
    <w:next w:val="15"/>
    <w:qFormat/>
    <w:uiPriority w:val="0"/>
    <w:pPr>
      <w:autoSpaceDE w:val="0"/>
      <w:autoSpaceDN w:val="0"/>
      <w:adjustRightInd w:val="0"/>
      <w:spacing w:line="440" w:lineRule="atLeast"/>
      <w:ind w:firstLine="420"/>
      <w:textAlignment w:val="baseline"/>
    </w:pPr>
    <w:rPr>
      <w:szCs w:val="20"/>
    </w:rPr>
  </w:style>
  <w:style w:type="paragraph" w:customStyle="1" w:styleId="497">
    <w:name w:val="xl14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498">
    <w:name w:val="Char Char Char Char1"/>
    <w:basedOn w:val="1"/>
    <w:qFormat/>
    <w:uiPriority w:val="0"/>
    <w:pPr>
      <w:snapToGrid w:val="0"/>
      <w:spacing w:line="360" w:lineRule="auto"/>
      <w:ind w:firstLine="200" w:firstLineChars="200"/>
    </w:pPr>
    <w:rPr>
      <w:rFonts w:eastAsia="仿宋_GB2312"/>
      <w:sz w:val="24"/>
    </w:rPr>
  </w:style>
  <w:style w:type="paragraph" w:customStyle="1" w:styleId="499">
    <w:name w:val="xl1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993300"/>
      <w:kern w:val="0"/>
      <w:sz w:val="20"/>
      <w:szCs w:val="20"/>
    </w:rPr>
  </w:style>
  <w:style w:type="paragraph" w:customStyle="1" w:styleId="500">
    <w:name w:val="5级编号"/>
    <w:basedOn w:val="1"/>
    <w:qFormat/>
    <w:uiPriority w:val="0"/>
    <w:pPr>
      <w:spacing w:line="440" w:lineRule="exact"/>
    </w:pPr>
    <w:rPr>
      <w:rFonts w:ascii="宋体" w:hAnsi="宋体"/>
      <w:sz w:val="24"/>
      <w:szCs w:val="20"/>
    </w:rPr>
  </w:style>
  <w:style w:type="paragraph" w:customStyle="1" w:styleId="501">
    <w:name w:val="xl13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0"/>
      <w:szCs w:val="20"/>
    </w:rPr>
  </w:style>
  <w:style w:type="paragraph" w:customStyle="1" w:styleId="502">
    <w:name w:val="标题 4 + (西文) Times New Roman (中文) 仿宋_GB2312 三号 首行缩进:  0 厘米"/>
    <w:basedOn w:val="6"/>
    <w:qFormat/>
    <w:uiPriority w:val="0"/>
    <w:pPr>
      <w:tabs>
        <w:tab w:val="left" w:pos="2040"/>
      </w:tabs>
      <w:spacing w:line="240" w:lineRule="auto"/>
      <w:ind w:left="800" w:leftChars="800" w:hanging="200" w:hangingChars="200"/>
      <w:jc w:val="left"/>
    </w:pPr>
    <w:rPr>
      <w:rFonts w:ascii="Times New Roman" w:hAnsi="Times New Roman" w:eastAsia="仿宋_GB2312" w:cs="宋体"/>
      <w:bCs w:val="0"/>
      <w:color w:val="000000"/>
    </w:rPr>
  </w:style>
  <w:style w:type="paragraph" w:customStyle="1" w:styleId="503">
    <w:name w:val="Char Char Char1 Char Char Char Char1"/>
    <w:basedOn w:val="1"/>
    <w:qFormat/>
    <w:uiPriority w:val="0"/>
  </w:style>
  <w:style w:type="paragraph" w:customStyle="1" w:styleId="504">
    <w:name w:val="Char101"/>
    <w:basedOn w:val="1"/>
    <w:qFormat/>
    <w:uiPriority w:val="0"/>
    <w:pPr>
      <w:snapToGrid w:val="0"/>
      <w:spacing w:line="360" w:lineRule="auto"/>
      <w:ind w:firstLine="200" w:firstLineChars="200"/>
    </w:pPr>
    <w:rPr>
      <w:rFonts w:eastAsia="仿宋_GB2312"/>
      <w:sz w:val="24"/>
    </w:rPr>
  </w:style>
  <w:style w:type="paragraph" w:customStyle="1" w:styleId="505">
    <w:name w:val="xl1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FF0000"/>
      <w:kern w:val="0"/>
      <w:sz w:val="20"/>
      <w:szCs w:val="20"/>
    </w:rPr>
  </w:style>
  <w:style w:type="paragraph" w:customStyle="1" w:styleId="506">
    <w:name w:val="样式 标题 2 + 左侧:  2 字符"/>
    <w:basedOn w:val="4"/>
    <w:qFormat/>
    <w:uiPriority w:val="0"/>
    <w:pPr>
      <w:spacing w:before="240" w:after="240" w:line="360" w:lineRule="auto"/>
      <w:ind w:left="420"/>
      <w:jc w:val="center"/>
    </w:pPr>
    <w:rPr>
      <w:rFonts w:ascii="宋体" w:hAnsi="宋体" w:eastAsia="宋体" w:cs="宋体"/>
      <w:spacing w:val="8"/>
      <w:sz w:val="28"/>
      <w:szCs w:val="20"/>
    </w:rPr>
  </w:style>
  <w:style w:type="paragraph" w:customStyle="1" w:styleId="507">
    <w:name w:val="1 Char"/>
    <w:basedOn w:val="1"/>
    <w:qFormat/>
    <w:uiPriority w:val="0"/>
  </w:style>
  <w:style w:type="paragraph" w:customStyle="1" w:styleId="508">
    <w:name w:val="XW正文"/>
    <w:basedOn w:val="24"/>
    <w:qFormat/>
    <w:uiPriority w:val="0"/>
    <w:pPr>
      <w:adjustRightInd w:val="0"/>
      <w:snapToGrid w:val="0"/>
      <w:spacing w:after="0" w:line="300" w:lineRule="auto"/>
      <w:ind w:left="0" w:leftChars="0" w:firstLine="520" w:firstLineChars="200"/>
      <w:jc w:val="left"/>
    </w:pPr>
    <w:rPr>
      <w:kern w:val="0"/>
    </w:rPr>
  </w:style>
  <w:style w:type="paragraph" w:customStyle="1" w:styleId="509">
    <w:name w:val="表1.1"/>
    <w:basedOn w:val="1"/>
    <w:qFormat/>
    <w:uiPriority w:val="0"/>
    <w:rPr>
      <w:rFonts w:eastAsia="黑体"/>
      <w:iCs/>
      <w:sz w:val="24"/>
      <w:szCs w:val="36"/>
    </w:rPr>
  </w:style>
  <w:style w:type="paragraph" w:customStyle="1" w:styleId="510">
    <w:name w:val="Char Char Char Char Char Char1"/>
    <w:basedOn w:val="1"/>
    <w:qFormat/>
    <w:uiPriority w:val="0"/>
  </w:style>
  <w:style w:type="paragraph" w:customStyle="1" w:styleId="511">
    <w:name w:val="表内文字"/>
    <w:basedOn w:val="15"/>
    <w:qFormat/>
    <w:uiPriority w:val="0"/>
    <w:pPr>
      <w:widowControl/>
      <w:overflowPunct w:val="0"/>
      <w:topLinePunct/>
      <w:spacing w:line="240" w:lineRule="auto"/>
      <w:ind w:firstLine="0"/>
      <w:jc w:val="center"/>
    </w:pPr>
    <w:rPr>
      <w:spacing w:val="-8"/>
      <w:sz w:val="21"/>
    </w:rPr>
  </w:style>
  <w:style w:type="paragraph" w:customStyle="1" w:styleId="512">
    <w:name w:val="xl1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FF00FF"/>
      <w:kern w:val="0"/>
      <w:sz w:val="20"/>
      <w:szCs w:val="20"/>
    </w:rPr>
  </w:style>
  <w:style w:type="paragraph" w:customStyle="1" w:styleId="513">
    <w:name w:val="5"/>
    <w:basedOn w:val="1"/>
    <w:next w:val="34"/>
    <w:qFormat/>
    <w:uiPriority w:val="0"/>
    <w:pPr>
      <w:spacing w:line="360" w:lineRule="auto"/>
      <w:ind w:firstLine="480" w:firstLineChars="162"/>
    </w:pPr>
    <w:rPr>
      <w:rFonts w:hint="eastAsia" w:ascii="楷体_GB2312" w:eastAsia="楷体_GB2312"/>
      <w:color w:val="000000"/>
      <w:spacing w:val="8"/>
      <w:sz w:val="28"/>
      <w:szCs w:val="20"/>
    </w:rPr>
  </w:style>
  <w:style w:type="paragraph" w:customStyle="1" w:styleId="514">
    <w:name w:val="font11"/>
    <w:basedOn w:val="1"/>
    <w:qFormat/>
    <w:uiPriority w:val="0"/>
    <w:pPr>
      <w:widowControl/>
      <w:spacing w:before="100" w:beforeAutospacing="1" w:after="100" w:afterAutospacing="1"/>
      <w:jc w:val="left"/>
    </w:pPr>
    <w:rPr>
      <w:rFonts w:hint="eastAsia" w:ascii="宋体" w:hAnsi="宋体"/>
      <w:color w:val="000000"/>
      <w:kern w:val="0"/>
      <w:szCs w:val="21"/>
    </w:rPr>
  </w:style>
  <w:style w:type="paragraph" w:customStyle="1" w:styleId="515">
    <w:name w:val="Char Char Char Char Char Char Char1"/>
    <w:basedOn w:val="1"/>
    <w:qFormat/>
    <w:uiPriority w:val="0"/>
    <w:pPr>
      <w:spacing w:line="180" w:lineRule="auto"/>
      <w:ind w:firstLine="512" w:firstLineChars="200"/>
    </w:pPr>
    <w:rPr>
      <w:spacing w:val="8"/>
      <w:sz w:val="24"/>
    </w:rPr>
  </w:style>
  <w:style w:type="paragraph" w:customStyle="1" w:styleId="516">
    <w:name w:val="Char Char Char Char Char Char Char Char Char Char1"/>
    <w:basedOn w:val="1"/>
    <w:qFormat/>
    <w:uiPriority w:val="0"/>
    <w:pPr>
      <w:snapToGrid w:val="0"/>
      <w:spacing w:line="360" w:lineRule="auto"/>
      <w:ind w:firstLine="200" w:firstLineChars="200"/>
    </w:pPr>
  </w:style>
  <w:style w:type="paragraph" w:customStyle="1" w:styleId="517">
    <w:name w:val="xl1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18">
    <w:name w:val="xl1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FF00FF"/>
      <w:kern w:val="0"/>
      <w:sz w:val="20"/>
      <w:szCs w:val="20"/>
    </w:rPr>
  </w:style>
  <w:style w:type="paragraph" w:customStyle="1" w:styleId="519">
    <w:name w:val="txt"/>
    <w:basedOn w:val="1"/>
    <w:qFormat/>
    <w:uiPriority w:val="0"/>
    <w:pPr>
      <w:widowControl/>
      <w:spacing w:before="54" w:after="54" w:line="336" w:lineRule="auto"/>
      <w:ind w:left="14" w:right="14" w:firstLine="326"/>
      <w:jc w:val="left"/>
    </w:pPr>
    <w:rPr>
      <w:rFonts w:ascii="宋体" w:hAnsi="宋体"/>
      <w:kern w:val="0"/>
      <w:sz w:val="24"/>
    </w:rPr>
  </w:style>
  <w:style w:type="paragraph" w:customStyle="1" w:styleId="520">
    <w:name w:val="表名"/>
    <w:basedOn w:val="1"/>
    <w:qFormat/>
    <w:uiPriority w:val="0"/>
    <w:pPr>
      <w:autoSpaceDE w:val="0"/>
      <w:autoSpaceDN w:val="0"/>
      <w:adjustRightInd w:val="0"/>
      <w:spacing w:beforeLines="50"/>
      <w:jc w:val="center"/>
      <w:textAlignment w:val="baseline"/>
    </w:pPr>
    <w:rPr>
      <w:rFonts w:ascii="Arial" w:hAnsi="Arial" w:eastAsia="黑体"/>
      <w:kern w:val="0"/>
      <w:szCs w:val="20"/>
    </w:rPr>
  </w:style>
  <w:style w:type="paragraph" w:customStyle="1" w:styleId="521">
    <w:name w:val="纯文本2"/>
    <w:basedOn w:val="1"/>
    <w:qFormat/>
    <w:uiPriority w:val="0"/>
    <w:pPr>
      <w:adjustRightInd w:val="0"/>
      <w:textAlignment w:val="baseline"/>
    </w:pPr>
    <w:rPr>
      <w:rFonts w:ascii="宋体" w:hAnsi="Courier New"/>
      <w:szCs w:val="20"/>
    </w:rPr>
  </w:style>
  <w:style w:type="paragraph" w:customStyle="1" w:styleId="522">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23">
    <w:name w:val="xl151"/>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color w:val="FF0000"/>
      <w:kern w:val="0"/>
      <w:sz w:val="20"/>
      <w:szCs w:val="20"/>
    </w:rPr>
  </w:style>
  <w:style w:type="paragraph" w:customStyle="1" w:styleId="524">
    <w:name w:val="xl57"/>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525">
    <w:name w:val="xl5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526">
    <w:name w:val="样式 标题 2 + 宋体 小四 行距: 1.5 倍行距"/>
    <w:basedOn w:val="4"/>
    <w:qFormat/>
    <w:uiPriority w:val="0"/>
    <w:pPr>
      <w:spacing w:before="240" w:after="240" w:line="12" w:lineRule="auto"/>
      <w:jc w:val="center"/>
    </w:pPr>
    <w:rPr>
      <w:rFonts w:ascii="宋体" w:hAnsi="宋体" w:cs="宋体"/>
      <w:spacing w:val="8"/>
      <w:szCs w:val="24"/>
    </w:rPr>
  </w:style>
  <w:style w:type="paragraph" w:customStyle="1" w:styleId="527">
    <w:name w:val="Char Char11"/>
    <w:basedOn w:val="1"/>
    <w:qFormat/>
    <w:uiPriority w:val="0"/>
    <w:pPr>
      <w:snapToGrid w:val="0"/>
      <w:spacing w:line="360" w:lineRule="auto"/>
      <w:ind w:firstLine="200" w:firstLineChars="200"/>
    </w:pPr>
    <w:rPr>
      <w:rFonts w:eastAsia="仿宋_GB2312"/>
      <w:sz w:val="24"/>
    </w:rPr>
  </w:style>
  <w:style w:type="paragraph" w:customStyle="1" w:styleId="528">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18"/>
      <w:szCs w:val="18"/>
    </w:rPr>
  </w:style>
  <w:style w:type="paragraph" w:customStyle="1" w:styleId="529">
    <w:name w:val="xl1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30">
    <w:name w:val="样式 样式 首行缩进:  2 字符3 + 五号 左侧:  0 厘米"/>
    <w:basedOn w:val="1"/>
    <w:qFormat/>
    <w:uiPriority w:val="0"/>
    <w:pPr>
      <w:adjustRightInd w:val="0"/>
      <w:snapToGrid w:val="0"/>
      <w:spacing w:line="360" w:lineRule="auto"/>
      <w:ind w:firstLine="463" w:firstLineChars="200"/>
    </w:pPr>
    <w:rPr>
      <w:color w:val="000000"/>
      <w:spacing w:val="8"/>
      <w:szCs w:val="21"/>
    </w:rPr>
  </w:style>
  <w:style w:type="paragraph" w:customStyle="1" w:styleId="531">
    <w:name w:val="样式 正文文本 3 + 宋体 五号 段后: 0 磅 行距: 1.5 倍行距"/>
    <w:basedOn w:val="21"/>
    <w:qFormat/>
    <w:uiPriority w:val="0"/>
    <w:pPr>
      <w:ind w:firstLine="420" w:firstLineChars="200"/>
    </w:pPr>
    <w:rPr>
      <w:rFonts w:hAnsi="宋体"/>
      <w:sz w:val="21"/>
    </w:rPr>
  </w:style>
  <w:style w:type="paragraph" w:customStyle="1" w:styleId="532">
    <w:name w:val="样式 宋体 行距: 1.5 倍行距"/>
    <w:basedOn w:val="1"/>
    <w:qFormat/>
    <w:uiPriority w:val="0"/>
    <w:rPr>
      <w:rFonts w:ascii="宋体" w:hAnsi="宋体" w:cs="宋体"/>
      <w:sz w:val="18"/>
      <w:szCs w:val="18"/>
    </w:rPr>
  </w:style>
  <w:style w:type="paragraph" w:customStyle="1" w:styleId="533">
    <w:name w:val="样式 样式 二级标题 + 段前: 0.2 行 段后: 0.2 行 行距: 2 倍行距 + 段前: 0.2 行 段后: 0.2 行"/>
    <w:basedOn w:val="1"/>
    <w:qFormat/>
    <w:uiPriority w:val="0"/>
    <w:pPr>
      <w:keepNext/>
      <w:keepLines/>
      <w:spacing w:beforeLines="20" w:afterLines="20" w:line="480" w:lineRule="auto"/>
      <w:outlineLvl w:val="1"/>
    </w:pPr>
    <w:rPr>
      <w:rFonts w:ascii="Arial" w:hAnsi="Arial" w:cs="宋体"/>
      <w:b/>
      <w:sz w:val="24"/>
      <w:szCs w:val="20"/>
    </w:rPr>
  </w:style>
  <w:style w:type="paragraph" w:customStyle="1" w:styleId="534">
    <w:name w:val="样式6"/>
    <w:basedOn w:val="4"/>
    <w:qFormat/>
    <w:uiPriority w:val="0"/>
    <w:pPr>
      <w:spacing w:before="200" w:after="200" w:line="240" w:lineRule="auto"/>
      <w:ind w:firstLine="480" w:firstLineChars="200"/>
    </w:pPr>
    <w:rPr>
      <w:rFonts w:ascii="宋体" w:hAnsi="宋体" w:eastAsia="宋体"/>
      <w:sz w:val="24"/>
      <w:szCs w:val="24"/>
    </w:rPr>
  </w:style>
  <w:style w:type="paragraph" w:customStyle="1" w:styleId="535">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FF00FF"/>
      <w:kern w:val="0"/>
      <w:sz w:val="20"/>
      <w:szCs w:val="20"/>
    </w:rPr>
  </w:style>
  <w:style w:type="paragraph" w:customStyle="1" w:styleId="536">
    <w:name w:val="标题4"/>
    <w:basedOn w:val="6"/>
    <w:next w:val="56"/>
    <w:link w:val="744"/>
    <w:qFormat/>
    <w:uiPriority w:val="0"/>
    <w:pPr>
      <w:snapToGrid w:val="0"/>
      <w:spacing w:line="360" w:lineRule="auto"/>
      <w:ind w:firstLine="200" w:firstLineChars="200"/>
      <w:jc w:val="center"/>
    </w:pPr>
    <w:rPr>
      <w:rFonts w:ascii="宋体" w:hAnsi="宋体"/>
      <w:b w:val="0"/>
      <w:bCs w:val="0"/>
      <w:szCs w:val="20"/>
    </w:rPr>
  </w:style>
  <w:style w:type="paragraph" w:customStyle="1" w:styleId="537">
    <w:name w:val="样式 标题 2节标题 1.11.1标题2b2标题 2 Char标题 2 Char Char Char Charb2 ..."/>
    <w:basedOn w:val="4"/>
    <w:qFormat/>
    <w:uiPriority w:val="0"/>
    <w:pPr>
      <w:snapToGrid w:val="0"/>
      <w:spacing w:beforeLines="50" w:after="0" w:line="360" w:lineRule="auto"/>
    </w:pPr>
    <w:rPr>
      <w:rFonts w:ascii="宋体" w:hAnsi="宋体" w:eastAsia="宋体" w:cs="宋体"/>
      <w:kern w:val="0"/>
      <w:sz w:val="28"/>
      <w:szCs w:val="28"/>
    </w:rPr>
  </w:style>
  <w:style w:type="paragraph" w:customStyle="1" w:styleId="538">
    <w:name w:val="xl142"/>
    <w:basedOn w:val="1"/>
    <w:qFormat/>
    <w:uiPriority w:val="0"/>
    <w:pPr>
      <w:widowControl/>
      <w:spacing w:before="100" w:beforeAutospacing="1" w:after="100" w:afterAutospacing="1"/>
      <w:jc w:val="left"/>
      <w:textAlignment w:val="center"/>
    </w:pPr>
    <w:rPr>
      <w:rFonts w:ascii="宋体" w:hAnsi="宋体" w:cs="宋体"/>
      <w:color w:val="0000FF"/>
      <w:kern w:val="0"/>
      <w:sz w:val="24"/>
    </w:rPr>
  </w:style>
  <w:style w:type="paragraph" w:customStyle="1" w:styleId="539">
    <w:name w:val="样式 样式 标题 3 + 黑色 首行缩进:  1 字符 + (中文) 宋体 小四 首行缩进:  1 字符"/>
    <w:basedOn w:val="1"/>
    <w:qFormat/>
    <w:uiPriority w:val="0"/>
    <w:pPr>
      <w:keepNext/>
      <w:keepLines/>
      <w:spacing w:line="360" w:lineRule="auto"/>
      <w:jc w:val="left"/>
      <w:outlineLvl w:val="2"/>
    </w:pPr>
    <w:rPr>
      <w:rFonts w:cs="宋体"/>
      <w:color w:val="000000"/>
      <w:sz w:val="24"/>
      <w:szCs w:val="20"/>
    </w:rPr>
  </w:style>
  <w:style w:type="paragraph" w:customStyle="1" w:styleId="540">
    <w:name w:val="表格(居中)"/>
    <w:basedOn w:val="1"/>
    <w:qFormat/>
    <w:uiPriority w:val="0"/>
    <w:pPr>
      <w:adjustRightInd w:val="0"/>
      <w:snapToGrid w:val="0"/>
      <w:spacing w:line="0" w:lineRule="atLeast"/>
      <w:jc w:val="center"/>
    </w:pPr>
    <w:rPr>
      <w:szCs w:val="21"/>
    </w:rPr>
  </w:style>
  <w:style w:type="paragraph" w:customStyle="1" w:styleId="541">
    <w:name w:val="样式 文档结构图 + 小四 行距: 1.5 倍行距"/>
    <w:basedOn w:val="18"/>
    <w:qFormat/>
    <w:uiPriority w:val="0"/>
    <w:pPr>
      <w:shd w:val="clear" w:color="auto" w:fill="auto"/>
      <w:spacing w:line="360" w:lineRule="auto"/>
      <w:ind w:firstLine="480" w:firstLineChars="200"/>
    </w:pPr>
    <w:rPr>
      <w:sz w:val="24"/>
      <w:szCs w:val="20"/>
    </w:rPr>
  </w:style>
  <w:style w:type="paragraph" w:customStyle="1" w:styleId="542">
    <w:name w:val="font16"/>
    <w:basedOn w:val="1"/>
    <w:qFormat/>
    <w:uiPriority w:val="0"/>
    <w:pPr>
      <w:widowControl/>
      <w:spacing w:before="100" w:beforeAutospacing="1" w:after="100" w:afterAutospacing="1"/>
      <w:jc w:val="left"/>
    </w:pPr>
    <w:rPr>
      <w:kern w:val="0"/>
      <w:sz w:val="14"/>
      <w:szCs w:val="14"/>
    </w:rPr>
  </w:style>
  <w:style w:type="paragraph" w:customStyle="1" w:styleId="543">
    <w:name w:val="Char Char Char Char"/>
    <w:basedOn w:val="1"/>
    <w:qFormat/>
    <w:uiPriority w:val="0"/>
    <w:pPr>
      <w:snapToGrid w:val="0"/>
      <w:spacing w:line="360" w:lineRule="auto"/>
      <w:ind w:firstLine="200" w:firstLineChars="200"/>
    </w:pPr>
    <w:rPr>
      <w:rFonts w:eastAsia="仿宋_GB2312" w:cs="宋体"/>
      <w:sz w:val="24"/>
    </w:rPr>
  </w:style>
  <w:style w:type="paragraph" w:customStyle="1" w:styleId="544">
    <w:name w:val="抬头"/>
    <w:basedOn w:val="1"/>
    <w:qFormat/>
    <w:uiPriority w:val="0"/>
    <w:rPr>
      <w:szCs w:val="20"/>
      <w:u w:val="single"/>
    </w:rPr>
  </w:style>
  <w:style w:type="paragraph" w:customStyle="1" w:styleId="545">
    <w:name w:val="附录段落"/>
    <w:basedOn w:val="34"/>
    <w:qFormat/>
    <w:uiPriority w:val="0"/>
    <w:pPr>
      <w:spacing w:after="0" w:line="400" w:lineRule="exact"/>
      <w:ind w:left="0" w:leftChars="0" w:firstLine="425"/>
    </w:pPr>
    <w:rPr>
      <w:szCs w:val="20"/>
    </w:rPr>
  </w:style>
  <w:style w:type="paragraph" w:customStyle="1" w:styleId="546">
    <w:name w:val="正文缩近"/>
    <w:basedOn w:val="1"/>
    <w:qFormat/>
    <w:uiPriority w:val="0"/>
    <w:pPr>
      <w:overflowPunct w:val="0"/>
      <w:autoSpaceDE w:val="0"/>
      <w:autoSpaceDN w:val="0"/>
      <w:adjustRightInd w:val="0"/>
      <w:snapToGrid w:val="0"/>
      <w:spacing w:line="360" w:lineRule="auto"/>
      <w:ind w:firstLine="510" w:firstLineChars="200"/>
      <w:outlineLvl w:val="4"/>
    </w:pPr>
    <w:rPr>
      <w:rFonts w:ascii="宋体" w:hAnsi="宋体"/>
      <w:color w:val="000000"/>
      <w:spacing w:val="8"/>
      <w:kern w:val="0"/>
      <w:position w:val="-24"/>
      <w:sz w:val="24"/>
      <w:szCs w:val="20"/>
    </w:rPr>
  </w:style>
  <w:style w:type="paragraph" w:customStyle="1" w:styleId="547">
    <w:name w:val="xl16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0000FF"/>
      <w:kern w:val="0"/>
      <w:sz w:val="20"/>
      <w:szCs w:val="20"/>
    </w:rPr>
  </w:style>
  <w:style w:type="paragraph" w:customStyle="1" w:styleId="548">
    <w:name w:val="标题2(第4篇)"/>
    <w:basedOn w:val="1"/>
    <w:qFormat/>
    <w:uiPriority w:val="0"/>
    <w:pPr>
      <w:jc w:val="center"/>
    </w:pPr>
    <w:rPr>
      <w:rFonts w:eastAsia="仿宋_GB2312"/>
      <w:b/>
      <w:sz w:val="32"/>
      <w:szCs w:val="20"/>
    </w:rPr>
  </w:style>
  <w:style w:type="paragraph" w:customStyle="1" w:styleId="549">
    <w:name w:val="样式5"/>
    <w:basedOn w:val="3"/>
    <w:qFormat/>
    <w:uiPriority w:val="0"/>
    <w:pPr>
      <w:keepNext w:val="0"/>
      <w:keepLines w:val="0"/>
      <w:adjustRightInd w:val="0"/>
      <w:spacing w:before="240" w:after="240" w:line="360" w:lineRule="auto"/>
      <w:jc w:val="center"/>
    </w:pPr>
    <w:rPr>
      <w:rFonts w:ascii="宋体" w:hAnsi="宋体"/>
      <w:kern w:val="2"/>
      <w:sz w:val="28"/>
      <w:szCs w:val="28"/>
    </w:rPr>
  </w:style>
  <w:style w:type="paragraph" w:customStyle="1" w:styleId="55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51">
    <w:name w:val="xl16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color w:val="FF0000"/>
      <w:kern w:val="0"/>
      <w:sz w:val="20"/>
      <w:szCs w:val="20"/>
    </w:rPr>
  </w:style>
  <w:style w:type="paragraph" w:customStyle="1" w:styleId="552">
    <w:name w:val="表"/>
    <w:basedOn w:val="1"/>
    <w:qFormat/>
    <w:uiPriority w:val="0"/>
    <w:pPr>
      <w:jc w:val="center"/>
    </w:pPr>
    <w:rPr>
      <w:bCs/>
      <w:iCs/>
      <w:szCs w:val="36"/>
    </w:rPr>
  </w:style>
  <w:style w:type="paragraph" w:customStyle="1" w:styleId="553">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color w:val="FF00FF"/>
      <w:kern w:val="0"/>
      <w:sz w:val="20"/>
      <w:szCs w:val="20"/>
    </w:rPr>
  </w:style>
  <w:style w:type="paragraph" w:customStyle="1" w:styleId="554">
    <w:name w:val="xl169"/>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ascii="宋体" w:hAnsi="宋体" w:cs="宋体"/>
      <w:b/>
      <w:bCs/>
      <w:kern w:val="0"/>
      <w:sz w:val="20"/>
      <w:szCs w:val="20"/>
    </w:rPr>
  </w:style>
  <w:style w:type="paragraph" w:customStyle="1" w:styleId="555">
    <w:name w:val="Char12"/>
    <w:basedOn w:val="1"/>
    <w:qFormat/>
    <w:uiPriority w:val="0"/>
    <w:pPr>
      <w:snapToGrid w:val="0"/>
      <w:spacing w:line="360" w:lineRule="auto"/>
      <w:ind w:firstLine="200" w:firstLineChars="200"/>
    </w:pPr>
    <w:rPr>
      <w:rFonts w:eastAsia="仿宋_GB2312"/>
      <w:sz w:val="24"/>
    </w:rPr>
  </w:style>
  <w:style w:type="paragraph" w:customStyle="1" w:styleId="556">
    <w:name w:val="样式 标题 1 + (中文) 黑体"/>
    <w:basedOn w:val="3"/>
    <w:qFormat/>
    <w:uiPriority w:val="0"/>
    <w:pPr>
      <w:tabs>
        <w:tab w:val="left" w:pos="1200"/>
        <w:tab w:val="left" w:pos="1620"/>
      </w:tabs>
      <w:autoSpaceDE w:val="0"/>
      <w:autoSpaceDN w:val="0"/>
      <w:adjustRightInd w:val="0"/>
      <w:spacing w:before="360" w:after="360" w:line="360" w:lineRule="auto"/>
      <w:ind w:left="1620" w:hanging="360"/>
      <w:jc w:val="center"/>
    </w:pPr>
    <w:rPr>
      <w:bCs w:val="0"/>
      <w:caps/>
      <w:spacing w:val="8"/>
      <w:kern w:val="2"/>
      <w:sz w:val="84"/>
      <w:szCs w:val="20"/>
    </w:rPr>
  </w:style>
  <w:style w:type="paragraph" w:customStyle="1" w:styleId="557">
    <w:name w:val="xl128"/>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558">
    <w:name w:val="样式 标题 3 + 仿宋_GB2312 下划线"/>
    <w:basedOn w:val="5"/>
    <w:qFormat/>
    <w:uiPriority w:val="0"/>
    <w:rPr>
      <w:rFonts w:ascii="仿宋_GB2312" w:hAnsi="仿宋_GB2312" w:eastAsia="仿宋_GB2312"/>
      <w:kern w:val="2"/>
      <w:u w:val="single"/>
    </w:rPr>
  </w:style>
  <w:style w:type="paragraph" w:customStyle="1" w:styleId="559">
    <w:name w:val="Char1 Char Char Char"/>
    <w:basedOn w:val="1"/>
    <w:qFormat/>
    <w:uiPriority w:val="0"/>
  </w:style>
  <w:style w:type="paragraph" w:customStyle="1" w:styleId="560">
    <w:name w:val="节"/>
    <w:basedOn w:val="1"/>
    <w:qFormat/>
    <w:uiPriority w:val="0"/>
    <w:pPr>
      <w:spacing w:before="120" w:after="120"/>
    </w:pPr>
    <w:rPr>
      <w:rFonts w:ascii="仿宋_GB2312" w:eastAsia="黑体"/>
      <w:bCs/>
      <w:sz w:val="28"/>
      <w:szCs w:val="20"/>
    </w:rPr>
  </w:style>
  <w:style w:type="paragraph" w:customStyle="1" w:styleId="561">
    <w:name w:val="表格文字（左对齐）"/>
    <w:qFormat/>
    <w:uiPriority w:val="0"/>
    <w:pPr>
      <w:adjustRightInd w:val="0"/>
      <w:snapToGrid w:val="0"/>
    </w:pPr>
    <w:rPr>
      <w:rFonts w:ascii="Times New Roman" w:hAnsi="Times New Roman" w:eastAsia="宋体" w:cs="Times New Roman"/>
      <w:spacing w:val="8"/>
      <w:sz w:val="21"/>
      <w:lang w:val="en-US" w:eastAsia="zh-CN" w:bidi="ar-SA"/>
    </w:rPr>
  </w:style>
  <w:style w:type="paragraph" w:customStyle="1" w:styleId="562">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563">
    <w:name w:val="样式 文档结构图 + 小四 加粗 居中 行距: 1.5 倍行距"/>
    <w:basedOn w:val="18"/>
    <w:qFormat/>
    <w:uiPriority w:val="0"/>
    <w:pPr>
      <w:shd w:val="clear" w:color="auto" w:fill="auto"/>
      <w:spacing w:line="360" w:lineRule="auto"/>
      <w:jc w:val="center"/>
    </w:pPr>
    <w:rPr>
      <w:b/>
      <w:sz w:val="24"/>
      <w:szCs w:val="20"/>
    </w:rPr>
  </w:style>
  <w:style w:type="paragraph" w:customStyle="1" w:styleId="564">
    <w:name w:val="正文4"/>
    <w:qFormat/>
    <w:uiPriority w:val="0"/>
    <w:pPr>
      <w:widowControl w:val="0"/>
      <w:tabs>
        <w:tab w:val="left" w:pos="567"/>
      </w:tabs>
      <w:adjustRightInd w:val="0"/>
      <w:spacing w:line="360" w:lineRule="atLeast"/>
      <w:jc w:val="both"/>
      <w:textAlignment w:val="baseline"/>
    </w:pPr>
    <w:rPr>
      <w:rFonts w:ascii="Times New Roman" w:hAnsi="Courier" w:eastAsia="PMingLiU" w:cs="Times New Roman"/>
      <w:sz w:val="24"/>
      <w:lang w:val="en-US" w:eastAsia="zh-TW" w:bidi="ar-SA"/>
    </w:rPr>
  </w:style>
  <w:style w:type="paragraph" w:customStyle="1" w:styleId="565">
    <w:name w:val="纯文本3"/>
    <w:basedOn w:val="1"/>
    <w:qFormat/>
    <w:uiPriority w:val="0"/>
    <w:pPr>
      <w:adjustRightInd w:val="0"/>
      <w:textAlignment w:val="baseline"/>
    </w:pPr>
    <w:rPr>
      <w:rFonts w:ascii="宋体" w:hAnsi="Courier New"/>
      <w:szCs w:val="20"/>
    </w:rPr>
  </w:style>
  <w:style w:type="paragraph" w:customStyle="1" w:styleId="566">
    <w:name w:val="样式 三级标题 + 段前: 0.2 行 段后: 0.2 行"/>
    <w:basedOn w:val="1"/>
    <w:qFormat/>
    <w:uiPriority w:val="0"/>
    <w:pPr>
      <w:adjustRightInd w:val="0"/>
      <w:spacing w:beforeLines="20" w:afterLines="20" w:line="360" w:lineRule="auto"/>
      <w:outlineLvl w:val="2"/>
    </w:pPr>
    <w:rPr>
      <w:rFonts w:ascii="Arial" w:hAnsi="Arial" w:cs="宋体"/>
      <w:bCs/>
      <w:kern w:val="28"/>
      <w:szCs w:val="20"/>
    </w:rPr>
  </w:style>
  <w:style w:type="paragraph" w:customStyle="1" w:styleId="567">
    <w:name w:val="格式10"/>
    <w:basedOn w:val="1"/>
    <w:qFormat/>
    <w:uiPriority w:val="0"/>
    <w:pPr>
      <w:spacing w:line="360" w:lineRule="exact"/>
      <w:ind w:left="480"/>
    </w:pPr>
    <w:rPr>
      <w:sz w:val="24"/>
      <w:szCs w:val="20"/>
    </w:rPr>
  </w:style>
  <w:style w:type="paragraph" w:customStyle="1" w:styleId="568">
    <w:name w:val="Char Char1 Char"/>
    <w:basedOn w:val="1"/>
    <w:qFormat/>
    <w:uiPriority w:val="0"/>
  </w:style>
  <w:style w:type="paragraph" w:customStyle="1" w:styleId="569">
    <w:name w:val="xl54"/>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570">
    <w:name w:val="p15"/>
    <w:basedOn w:val="1"/>
    <w:qFormat/>
    <w:uiPriority w:val="0"/>
    <w:pPr>
      <w:widowControl/>
      <w:spacing w:before="100" w:line="400" w:lineRule="atLeast"/>
    </w:pPr>
    <w:rPr>
      <w:kern w:val="0"/>
      <w:sz w:val="28"/>
      <w:szCs w:val="20"/>
    </w:rPr>
  </w:style>
  <w:style w:type="paragraph" w:customStyle="1" w:styleId="571">
    <w:name w:val="Char Char31"/>
    <w:basedOn w:val="1"/>
    <w:next w:val="5"/>
    <w:qFormat/>
    <w:uiPriority w:val="0"/>
    <w:pPr>
      <w:ind w:firstLine="200" w:firstLineChars="200"/>
    </w:pPr>
    <w:rPr>
      <w:rFonts w:ascii="宋体" w:hAnsi="宋体"/>
      <w:sz w:val="28"/>
      <w:szCs w:val="28"/>
    </w:rPr>
  </w:style>
  <w:style w:type="paragraph" w:customStyle="1" w:styleId="572">
    <w:name w:val="段落1"/>
    <w:basedOn w:val="15"/>
    <w:qFormat/>
    <w:uiPriority w:val="0"/>
    <w:pPr>
      <w:ind w:firstLine="567"/>
    </w:pPr>
    <w:rPr>
      <w:rFonts w:ascii="宋体" w:hAnsi="宋体"/>
      <w:bCs/>
      <w:color w:val="000000"/>
      <w:szCs w:val="28"/>
    </w:rPr>
  </w:style>
  <w:style w:type="paragraph" w:customStyle="1" w:styleId="573">
    <w:name w:val="xl53"/>
    <w:basedOn w:val="1"/>
    <w:qFormat/>
    <w:uiPriority w:val="0"/>
    <w:pPr>
      <w:widowControl/>
      <w:spacing w:before="100" w:beforeAutospacing="1" w:after="100" w:afterAutospacing="1"/>
      <w:jc w:val="center"/>
      <w:textAlignment w:val="center"/>
    </w:pPr>
    <w:rPr>
      <w:rFonts w:ascii="宋体" w:hAnsi="宋体"/>
      <w:kern w:val="0"/>
      <w:sz w:val="36"/>
      <w:szCs w:val="36"/>
    </w:rPr>
  </w:style>
  <w:style w:type="paragraph" w:customStyle="1" w:styleId="574">
    <w:name w:val="H1"/>
    <w:basedOn w:val="1"/>
    <w:next w:val="1"/>
    <w:qFormat/>
    <w:uiPriority w:val="0"/>
    <w:pPr>
      <w:keepNext/>
      <w:autoSpaceDE w:val="0"/>
      <w:autoSpaceDN w:val="0"/>
      <w:adjustRightInd w:val="0"/>
      <w:spacing w:before="100" w:after="100"/>
      <w:jc w:val="left"/>
      <w:outlineLvl w:val="1"/>
    </w:pPr>
    <w:rPr>
      <w:b/>
      <w:kern w:val="36"/>
      <w:sz w:val="48"/>
      <w:szCs w:val="20"/>
    </w:rPr>
  </w:style>
  <w:style w:type="paragraph" w:customStyle="1" w:styleId="575">
    <w:name w:val="行距"/>
    <w:basedOn w:val="1"/>
    <w:qFormat/>
    <w:uiPriority w:val="0"/>
    <w:pPr>
      <w:spacing w:line="360" w:lineRule="auto"/>
      <w:ind w:firstLine="449" w:firstLineChars="187"/>
    </w:pPr>
    <w:rPr>
      <w:rFonts w:hAnsi="宋体"/>
      <w:sz w:val="24"/>
      <w:szCs w:val="20"/>
    </w:rPr>
  </w:style>
  <w:style w:type="paragraph" w:customStyle="1" w:styleId="576">
    <w:name w:val="xl14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77">
    <w:name w:val="xl154"/>
    <w:basedOn w:val="1"/>
    <w:qFormat/>
    <w:uiPriority w:val="0"/>
    <w:pPr>
      <w:widowControl/>
      <w:spacing w:before="100" w:beforeAutospacing="1" w:after="100" w:afterAutospacing="1"/>
      <w:jc w:val="left"/>
      <w:textAlignment w:val="center"/>
    </w:pPr>
    <w:rPr>
      <w:rFonts w:ascii="宋体" w:hAnsi="宋体" w:cs="宋体"/>
      <w:b/>
      <w:bCs/>
      <w:color w:val="FF00FF"/>
      <w:kern w:val="0"/>
      <w:sz w:val="18"/>
      <w:szCs w:val="18"/>
    </w:rPr>
  </w:style>
  <w:style w:type="paragraph" w:customStyle="1" w:styleId="578">
    <w:name w:val="Char Char Char1 Char Char Char Char Char Char Char1"/>
    <w:basedOn w:val="1"/>
    <w:qFormat/>
    <w:uiPriority w:val="0"/>
    <w:pPr>
      <w:snapToGrid w:val="0"/>
      <w:spacing w:line="360" w:lineRule="auto"/>
      <w:ind w:firstLine="200" w:firstLineChars="200"/>
    </w:pPr>
    <w:rPr>
      <w:rFonts w:eastAsia="仿宋_GB2312" w:cs="宋体"/>
      <w:sz w:val="24"/>
    </w:rPr>
  </w:style>
  <w:style w:type="paragraph" w:customStyle="1" w:styleId="579">
    <w:name w:val="样式 样式 标题 4 + Times New Roman 首行缩进:  1 字符 + (中文) 宋体 小四 首行缩进:  1..."/>
    <w:basedOn w:val="1"/>
    <w:qFormat/>
    <w:uiPriority w:val="0"/>
    <w:pPr>
      <w:keepNext/>
      <w:keepLines/>
      <w:spacing w:line="360" w:lineRule="auto"/>
      <w:jc w:val="left"/>
      <w:outlineLvl w:val="3"/>
    </w:pPr>
    <w:rPr>
      <w:rFonts w:cs="宋体"/>
      <w:sz w:val="24"/>
      <w:szCs w:val="20"/>
    </w:rPr>
  </w:style>
  <w:style w:type="paragraph" w:customStyle="1" w:styleId="580">
    <w:name w:val="Char Char Char Char Char Char Char Char Char Char Char Char Char Char Char Char Char Char Char Char Char Char Char Char Char Char Char Char Char Char Char Char Char Char"/>
    <w:basedOn w:val="1"/>
    <w:qFormat/>
    <w:uiPriority w:val="0"/>
    <w:rPr>
      <w:rFonts w:eastAsia="仿宋_GB2312" w:cs="宋体"/>
      <w:sz w:val="24"/>
    </w:rPr>
  </w:style>
  <w:style w:type="paragraph" w:customStyle="1" w:styleId="581">
    <w:name w:val="正  文"/>
    <w:basedOn w:val="1"/>
    <w:qFormat/>
    <w:uiPriority w:val="0"/>
    <w:pPr>
      <w:spacing w:line="360" w:lineRule="auto"/>
      <w:ind w:firstLine="200" w:firstLineChars="200"/>
    </w:pPr>
    <w:rPr>
      <w:rFonts w:ascii="宋体"/>
      <w:sz w:val="24"/>
    </w:rPr>
  </w:style>
  <w:style w:type="paragraph" w:customStyle="1" w:styleId="582">
    <w:name w:val="Char Char Char Char2"/>
    <w:basedOn w:val="1"/>
    <w:qFormat/>
    <w:uiPriority w:val="0"/>
    <w:pPr>
      <w:snapToGrid w:val="0"/>
      <w:spacing w:line="360" w:lineRule="auto"/>
      <w:ind w:firstLine="200" w:firstLineChars="200"/>
    </w:pPr>
    <w:rPr>
      <w:rFonts w:eastAsia="仿宋_GB2312"/>
      <w:sz w:val="24"/>
      <w:szCs w:val="20"/>
    </w:rPr>
  </w:style>
  <w:style w:type="paragraph" w:customStyle="1" w:styleId="583">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18"/>
      <w:szCs w:val="18"/>
    </w:rPr>
  </w:style>
  <w:style w:type="paragraph" w:customStyle="1" w:styleId="584">
    <w:name w:val="样式 标题 2 + 宋体 一号 居中"/>
    <w:basedOn w:val="4"/>
    <w:qFormat/>
    <w:uiPriority w:val="0"/>
    <w:pPr>
      <w:jc w:val="center"/>
    </w:pPr>
    <w:rPr>
      <w:rFonts w:ascii="宋体" w:hAnsi="宋体" w:eastAsia="宋体" w:cs="宋体"/>
      <w:sz w:val="52"/>
      <w:szCs w:val="20"/>
    </w:rPr>
  </w:style>
  <w:style w:type="paragraph" w:customStyle="1" w:styleId="585">
    <w:name w:val="TOC 标题2"/>
    <w:basedOn w:val="3"/>
    <w:next w:val="1"/>
    <w:qFormat/>
    <w:uiPriority w:val="0"/>
    <w:pPr>
      <w:spacing w:line="576" w:lineRule="auto"/>
      <w:outlineLvl w:val="9"/>
    </w:pPr>
  </w:style>
  <w:style w:type="paragraph" w:customStyle="1" w:styleId="586">
    <w:name w:val="正文段落"/>
    <w:basedOn w:val="55"/>
    <w:qFormat/>
    <w:uiPriority w:val="0"/>
    <w:pPr>
      <w:topLinePunct/>
      <w:adjustRightInd w:val="0"/>
      <w:spacing w:line="360" w:lineRule="auto"/>
      <w:ind w:firstLine="525"/>
      <w:textAlignment w:val="baseline"/>
    </w:pPr>
    <w:rPr>
      <w:kern w:val="0"/>
      <w:sz w:val="28"/>
      <w:szCs w:val="20"/>
    </w:rPr>
  </w:style>
  <w:style w:type="paragraph" w:customStyle="1" w:styleId="587">
    <w:name w:val="xl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993300"/>
      <w:kern w:val="0"/>
      <w:sz w:val="20"/>
      <w:szCs w:val="20"/>
    </w:rPr>
  </w:style>
  <w:style w:type="paragraph" w:customStyle="1" w:styleId="588">
    <w:name w:val="font13"/>
    <w:basedOn w:val="1"/>
    <w:qFormat/>
    <w:uiPriority w:val="0"/>
    <w:pPr>
      <w:widowControl/>
      <w:spacing w:before="100" w:beforeAutospacing="1" w:after="100" w:afterAutospacing="1"/>
      <w:jc w:val="left"/>
    </w:pPr>
    <w:rPr>
      <w:rFonts w:hint="eastAsia" w:ascii="宋体" w:hAnsi="宋体"/>
      <w:color w:val="000000"/>
      <w:kern w:val="0"/>
      <w:sz w:val="16"/>
      <w:szCs w:val="16"/>
    </w:rPr>
  </w:style>
  <w:style w:type="paragraph" w:customStyle="1" w:styleId="589">
    <w:name w:val="普通 (Web)"/>
    <w:basedOn w:val="3"/>
    <w:qFormat/>
    <w:uiPriority w:val="0"/>
    <w:pPr>
      <w:widowControl/>
      <w:tabs>
        <w:tab w:val="left" w:pos="360"/>
      </w:tabs>
      <w:autoSpaceDE w:val="0"/>
      <w:autoSpaceDN w:val="0"/>
      <w:adjustRightInd w:val="0"/>
      <w:spacing w:before="240" w:after="240" w:line="240" w:lineRule="atLeast"/>
      <w:jc w:val="left"/>
    </w:pPr>
    <w:rPr>
      <w:rFonts w:ascii="Arial Unicode MS" w:hAnsi="Arial Unicode MS" w:eastAsia="Arial Unicode MS"/>
      <w:bCs w:val="0"/>
      <w:color w:val="000000"/>
      <w:spacing w:val="20"/>
      <w:kern w:val="0"/>
      <w:sz w:val="32"/>
      <w:szCs w:val="20"/>
    </w:rPr>
  </w:style>
  <w:style w:type="paragraph" w:customStyle="1" w:styleId="590">
    <w:name w:val="xl1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591">
    <w:name w:val="xl1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FF"/>
      <w:kern w:val="0"/>
      <w:sz w:val="20"/>
      <w:szCs w:val="20"/>
    </w:rPr>
  </w:style>
  <w:style w:type="paragraph" w:customStyle="1" w:styleId="592">
    <w:name w:val="样式 标题 3l3CTl3+toc 3heading 3h3Sub-section TitleHead33Le..."/>
    <w:basedOn w:val="5"/>
    <w:qFormat/>
    <w:uiPriority w:val="0"/>
    <w:pPr>
      <w:spacing w:before="0" w:after="0" w:line="360" w:lineRule="auto"/>
    </w:pPr>
    <w:rPr>
      <w:rFonts w:ascii="宋体" w:hAnsi="宋体" w:cs="宋体"/>
      <w:kern w:val="2"/>
      <w:sz w:val="24"/>
      <w:szCs w:val="20"/>
    </w:rPr>
  </w:style>
  <w:style w:type="paragraph" w:customStyle="1" w:styleId="593">
    <w:name w:val="xl1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color w:val="FF00FF"/>
      <w:kern w:val="0"/>
      <w:sz w:val="20"/>
      <w:szCs w:val="20"/>
    </w:rPr>
  </w:style>
  <w:style w:type="paragraph" w:customStyle="1" w:styleId="594">
    <w:name w:val="xl62"/>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595">
    <w:name w:val="xl60"/>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596">
    <w:name w:val="xl156"/>
    <w:basedOn w:val="1"/>
    <w:qFormat/>
    <w:uiPriority w:val="0"/>
    <w:pPr>
      <w:widowControl/>
      <w:pBdr>
        <w:top w:val="single" w:color="auto" w:sz="4" w:space="0"/>
        <w:left w:val="single" w:color="auto" w:sz="4" w:space="0"/>
        <w:bottom w:val="single" w:color="auto" w:sz="4" w:space="0"/>
        <w:right w:val="single" w:color="auto" w:sz="4" w:space="0"/>
      </w:pBdr>
      <w:shd w:val="clear" w:color="000000" w:fill="FFCC00"/>
      <w:spacing w:before="100" w:beforeAutospacing="1" w:after="100" w:afterAutospacing="1"/>
      <w:jc w:val="center"/>
      <w:textAlignment w:val="center"/>
    </w:pPr>
    <w:rPr>
      <w:rFonts w:ascii="宋体" w:hAnsi="宋体" w:cs="宋体"/>
      <w:kern w:val="0"/>
      <w:sz w:val="20"/>
      <w:szCs w:val="20"/>
    </w:rPr>
  </w:style>
  <w:style w:type="paragraph" w:customStyle="1" w:styleId="597">
    <w:name w:val="xl130"/>
    <w:basedOn w:val="1"/>
    <w:qFormat/>
    <w:uiPriority w:val="0"/>
    <w:pPr>
      <w:widowControl/>
      <w:spacing w:before="100" w:beforeAutospacing="1" w:after="100" w:afterAutospacing="1"/>
      <w:jc w:val="left"/>
      <w:textAlignment w:val="center"/>
    </w:pPr>
    <w:rPr>
      <w:rFonts w:ascii="宋体" w:hAnsi="宋体" w:cs="宋体"/>
      <w:b/>
      <w:bCs/>
      <w:kern w:val="0"/>
      <w:sz w:val="24"/>
    </w:rPr>
  </w:style>
  <w:style w:type="paragraph" w:customStyle="1" w:styleId="598">
    <w:name w:val="H6"/>
    <w:basedOn w:val="1"/>
    <w:next w:val="1"/>
    <w:qFormat/>
    <w:uiPriority w:val="0"/>
    <w:pPr>
      <w:keepNext/>
      <w:autoSpaceDE w:val="0"/>
      <w:autoSpaceDN w:val="0"/>
      <w:adjustRightInd w:val="0"/>
      <w:spacing w:before="100" w:after="100"/>
      <w:jc w:val="left"/>
      <w:outlineLvl w:val="6"/>
    </w:pPr>
    <w:rPr>
      <w:b/>
      <w:kern w:val="0"/>
      <w:sz w:val="16"/>
      <w:szCs w:val="20"/>
    </w:rPr>
  </w:style>
  <w:style w:type="paragraph" w:customStyle="1" w:styleId="599">
    <w:name w:val="Char Char Char Char3"/>
    <w:basedOn w:val="1"/>
    <w:qFormat/>
    <w:uiPriority w:val="0"/>
    <w:pPr>
      <w:snapToGrid w:val="0"/>
      <w:spacing w:line="360" w:lineRule="auto"/>
      <w:ind w:firstLine="200" w:firstLineChars="200"/>
    </w:pPr>
    <w:rPr>
      <w:rFonts w:eastAsia="仿宋_GB2312"/>
      <w:sz w:val="24"/>
    </w:rPr>
  </w:style>
  <w:style w:type="paragraph" w:customStyle="1" w:styleId="600">
    <w:name w:val="（一）"/>
    <w:basedOn w:val="1"/>
    <w:qFormat/>
    <w:uiPriority w:val="0"/>
    <w:pPr>
      <w:spacing w:before="120" w:after="120" w:line="560" w:lineRule="exact"/>
      <w:outlineLvl w:val="2"/>
    </w:pPr>
    <w:rPr>
      <w:rFonts w:ascii="黑体" w:eastAsia="黑体"/>
      <w:snapToGrid w:val="0"/>
      <w:sz w:val="28"/>
      <w:szCs w:val="20"/>
    </w:rPr>
  </w:style>
  <w:style w:type="paragraph" w:customStyle="1" w:styleId="601">
    <w:name w:val="xl1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20"/>
      <w:szCs w:val="20"/>
    </w:rPr>
  </w:style>
  <w:style w:type="paragraph" w:customStyle="1" w:styleId="602">
    <w:name w:val="H5"/>
    <w:basedOn w:val="1"/>
    <w:next w:val="1"/>
    <w:qFormat/>
    <w:uiPriority w:val="0"/>
    <w:pPr>
      <w:keepNext/>
      <w:autoSpaceDE w:val="0"/>
      <w:autoSpaceDN w:val="0"/>
      <w:adjustRightInd w:val="0"/>
      <w:spacing w:before="100" w:after="100"/>
      <w:jc w:val="left"/>
      <w:outlineLvl w:val="5"/>
    </w:pPr>
    <w:rPr>
      <w:b/>
      <w:kern w:val="0"/>
      <w:sz w:val="20"/>
      <w:szCs w:val="20"/>
    </w:rPr>
  </w:style>
  <w:style w:type="paragraph" w:customStyle="1" w:styleId="603">
    <w:name w:val="Char2 Char Char Char1"/>
    <w:basedOn w:val="1"/>
    <w:qFormat/>
    <w:uiPriority w:val="0"/>
    <w:pPr>
      <w:snapToGrid w:val="0"/>
      <w:spacing w:line="360" w:lineRule="auto"/>
      <w:ind w:firstLine="200" w:firstLineChars="200"/>
    </w:pPr>
    <w:rPr>
      <w:rFonts w:eastAsia="仿宋_GB2312"/>
      <w:sz w:val="24"/>
    </w:rPr>
  </w:style>
  <w:style w:type="paragraph" w:customStyle="1" w:styleId="604">
    <w:name w:val="declear1"/>
    <w:basedOn w:val="1"/>
    <w:qFormat/>
    <w:uiPriority w:val="0"/>
    <w:pPr>
      <w:widowControl/>
      <w:spacing w:after="30" w:line="240" w:lineRule="atLeast"/>
      <w:jc w:val="left"/>
    </w:pPr>
    <w:rPr>
      <w:rFonts w:ascii="宋体" w:hAnsi="宋体" w:cs="宋体"/>
      <w:vanish/>
      <w:color w:val="999999"/>
      <w:kern w:val="0"/>
      <w:sz w:val="18"/>
      <w:szCs w:val="18"/>
    </w:rPr>
  </w:style>
  <w:style w:type="paragraph" w:customStyle="1" w:styleId="605">
    <w:name w:val="Achievement"/>
    <w:basedOn w:val="1"/>
    <w:qFormat/>
    <w:uiPriority w:val="0"/>
    <w:pPr>
      <w:widowControl/>
      <w:tabs>
        <w:tab w:val="left" w:pos="425"/>
      </w:tabs>
      <w:ind w:left="425" w:hanging="425"/>
      <w:jc w:val="left"/>
    </w:pPr>
    <w:rPr>
      <w:kern w:val="0"/>
      <w:sz w:val="20"/>
      <w:szCs w:val="20"/>
    </w:rPr>
  </w:style>
  <w:style w:type="paragraph" w:customStyle="1" w:styleId="606">
    <w:name w:val="金安桥正文"/>
    <w:basedOn w:val="24"/>
    <w:qFormat/>
    <w:uiPriority w:val="0"/>
    <w:pPr>
      <w:adjustRightInd w:val="0"/>
      <w:spacing w:after="0" w:line="300" w:lineRule="auto"/>
      <w:ind w:left="0" w:leftChars="0" w:firstLine="200" w:firstLineChars="200"/>
      <w:jc w:val="left"/>
    </w:pPr>
    <w:rPr>
      <w:kern w:val="0"/>
      <w:sz w:val="24"/>
      <w:szCs w:val="20"/>
    </w:rPr>
  </w:style>
  <w:style w:type="paragraph" w:customStyle="1" w:styleId="607">
    <w:name w:val="简单回函地址"/>
    <w:basedOn w:val="1"/>
    <w:qFormat/>
    <w:uiPriority w:val="0"/>
  </w:style>
  <w:style w:type="paragraph" w:customStyle="1" w:styleId="608">
    <w:name w:val="样式 纯文本普通文字 + Times New Roman 小四 行距: 固定值 20 磅"/>
    <w:basedOn w:val="30"/>
    <w:qFormat/>
    <w:uiPriority w:val="0"/>
    <w:pPr>
      <w:tabs>
        <w:tab w:val="clear" w:pos="5890"/>
        <w:tab w:val="clear" w:pos="8108"/>
      </w:tabs>
      <w:spacing w:line="400" w:lineRule="exact"/>
      <w:ind w:firstLine="200" w:firstLineChars="200"/>
    </w:pPr>
    <w:rPr>
      <w:rFonts w:ascii="Times New Roman" w:hAnsi="Times New Roman"/>
      <w:color w:val="auto"/>
      <w:kern w:val="2"/>
      <w:sz w:val="24"/>
    </w:rPr>
  </w:style>
  <w:style w:type="paragraph" w:customStyle="1" w:styleId="609">
    <w:name w:val="标题6"/>
    <w:basedOn w:val="99"/>
    <w:qFormat/>
    <w:uiPriority w:val="0"/>
    <w:pPr>
      <w:keepNext/>
      <w:keepLines/>
      <w:adjustRightInd/>
      <w:spacing w:before="0" w:after="0" w:line="360" w:lineRule="auto"/>
      <w:ind w:firstLine="555"/>
      <w:jc w:val="both"/>
      <w:textAlignment w:val="auto"/>
      <w:outlineLvl w:val="4"/>
    </w:pPr>
    <w:rPr>
      <w:rFonts w:ascii="宋体" w:hAnsi="宋体"/>
      <w:b w:val="0"/>
      <w:bCs/>
      <w:sz w:val="24"/>
      <w:szCs w:val="28"/>
    </w:rPr>
  </w:style>
  <w:style w:type="paragraph" w:customStyle="1" w:styleId="610">
    <w:name w:val="表格标题（左对齐）"/>
    <w:basedOn w:val="1"/>
    <w:qFormat/>
    <w:uiPriority w:val="0"/>
    <w:pPr>
      <w:adjustRightInd w:val="0"/>
      <w:spacing w:before="120" w:after="120"/>
      <w:jc w:val="center"/>
    </w:pPr>
    <w:rPr>
      <w:rFonts w:ascii="宋体"/>
      <w:b/>
      <w:snapToGrid w:val="0"/>
      <w:spacing w:val="8"/>
      <w:kern w:val="0"/>
      <w:sz w:val="28"/>
      <w:szCs w:val="28"/>
    </w:rPr>
  </w:style>
  <w:style w:type="paragraph" w:customStyle="1" w:styleId="611">
    <w:name w:val="正文3"/>
    <w:qFormat/>
    <w:uiPriority w:val="0"/>
    <w:pPr>
      <w:widowControl w:val="0"/>
      <w:tabs>
        <w:tab w:val="left" w:pos="567"/>
      </w:tabs>
      <w:adjustRightInd w:val="0"/>
      <w:spacing w:line="360" w:lineRule="atLeast"/>
      <w:jc w:val="both"/>
      <w:textAlignment w:val="baseline"/>
    </w:pPr>
    <w:rPr>
      <w:rFonts w:ascii="Times New Roman" w:hAnsi="Courier" w:eastAsia="PMingLiU" w:cs="Times New Roman"/>
      <w:sz w:val="24"/>
      <w:lang w:val="en-US" w:eastAsia="zh-TW" w:bidi="ar-SA"/>
    </w:rPr>
  </w:style>
  <w:style w:type="paragraph" w:customStyle="1" w:styleId="612">
    <w:name w:val="默认段落字体 Para Char Char Char Char"/>
    <w:basedOn w:val="1"/>
    <w:qFormat/>
    <w:uiPriority w:val="0"/>
    <w:pPr>
      <w:snapToGrid w:val="0"/>
      <w:spacing w:afterLines="50" w:line="360" w:lineRule="auto"/>
      <w:ind w:firstLine="480" w:firstLineChars="200"/>
    </w:pPr>
    <w:rPr>
      <w:szCs w:val="20"/>
    </w:rPr>
  </w:style>
  <w:style w:type="paragraph" w:customStyle="1" w:styleId="613">
    <w:name w:val="1 Char Char Char"/>
    <w:next w:val="56"/>
    <w:qFormat/>
    <w:uiPriority w:val="0"/>
    <w:pPr>
      <w:snapToGrid w:val="0"/>
      <w:spacing w:line="360" w:lineRule="auto"/>
      <w:ind w:firstLine="200" w:firstLineChars="200"/>
    </w:pPr>
    <w:rPr>
      <w:rFonts w:ascii="Times New Roman" w:hAnsi="Times New Roman" w:eastAsia="仿宋_GB2312" w:cs="宋体"/>
      <w:kern w:val="2"/>
      <w:sz w:val="24"/>
      <w:szCs w:val="24"/>
      <w:lang w:val="en-US" w:eastAsia="zh-CN" w:bidi="ar-SA"/>
    </w:rPr>
  </w:style>
  <w:style w:type="paragraph" w:customStyle="1" w:styleId="614">
    <w:name w:val="_Style 1"/>
    <w:basedOn w:val="1"/>
    <w:qFormat/>
    <w:uiPriority w:val="0"/>
  </w:style>
  <w:style w:type="paragraph" w:customStyle="1" w:styleId="615">
    <w:name w:val="xl166"/>
    <w:basedOn w:val="1"/>
    <w:qFormat/>
    <w:uiPriority w:val="0"/>
    <w:pPr>
      <w:widowControl/>
      <w:spacing w:before="100" w:beforeAutospacing="1" w:after="100" w:afterAutospacing="1"/>
      <w:jc w:val="left"/>
      <w:textAlignment w:val="center"/>
    </w:pPr>
    <w:rPr>
      <w:rFonts w:ascii="宋体" w:hAnsi="宋体" w:cs="宋体"/>
      <w:kern w:val="0"/>
      <w:sz w:val="24"/>
    </w:rPr>
  </w:style>
  <w:style w:type="paragraph" w:customStyle="1" w:styleId="616">
    <w:name w:val="表格2"/>
    <w:basedOn w:val="1"/>
    <w:qFormat/>
    <w:uiPriority w:val="0"/>
    <w:pPr>
      <w:adjustRightInd w:val="0"/>
      <w:spacing w:before="60" w:after="60"/>
      <w:jc w:val="center"/>
    </w:pPr>
    <w:rPr>
      <w:rFonts w:ascii="宋体"/>
      <w:color w:val="000000"/>
      <w:kern w:val="0"/>
      <w:sz w:val="24"/>
      <w:szCs w:val="20"/>
    </w:rPr>
  </w:style>
  <w:style w:type="paragraph" w:customStyle="1" w:styleId="617">
    <w:name w:val="xl150"/>
    <w:basedOn w:val="1"/>
    <w:qFormat/>
    <w:uiPriority w:val="0"/>
    <w:pPr>
      <w:widowControl/>
      <w:spacing w:before="100" w:beforeAutospacing="1" w:after="100" w:afterAutospacing="1"/>
      <w:jc w:val="left"/>
      <w:textAlignment w:val="center"/>
    </w:pPr>
    <w:rPr>
      <w:rFonts w:ascii="宋体" w:hAnsi="宋体" w:cs="宋体"/>
      <w:color w:val="993300"/>
      <w:kern w:val="0"/>
      <w:sz w:val="24"/>
    </w:rPr>
  </w:style>
  <w:style w:type="paragraph" w:customStyle="1" w:styleId="618">
    <w:name w:val="格式3"/>
    <w:basedOn w:val="1"/>
    <w:qFormat/>
    <w:uiPriority w:val="0"/>
    <w:pPr>
      <w:tabs>
        <w:tab w:val="left" w:pos="1222"/>
        <w:tab w:val="left" w:pos="1626"/>
      </w:tabs>
      <w:adjustRightInd w:val="0"/>
      <w:snapToGrid w:val="0"/>
      <w:spacing w:line="360" w:lineRule="auto"/>
      <w:ind w:left="720" w:hanging="720"/>
    </w:pPr>
    <w:rPr>
      <w:rFonts w:ascii="宋体" w:hAnsi="宋体"/>
      <w:szCs w:val="20"/>
    </w:rPr>
  </w:style>
  <w:style w:type="paragraph" w:customStyle="1" w:styleId="619">
    <w:name w:val="样式 标题 3标题 3 Char Char + 左侧:  2.5 字符"/>
    <w:basedOn w:val="5"/>
    <w:qFormat/>
    <w:uiPriority w:val="0"/>
    <w:pPr>
      <w:spacing w:before="120" w:after="120" w:line="180" w:lineRule="auto"/>
      <w:ind w:left="105" w:leftChars="50"/>
    </w:pPr>
    <w:rPr>
      <w:rFonts w:cs="宋体"/>
      <w:bCs w:val="0"/>
      <w:spacing w:val="8"/>
      <w:kern w:val="2"/>
      <w:sz w:val="28"/>
      <w:szCs w:val="28"/>
    </w:rPr>
  </w:style>
  <w:style w:type="paragraph" w:customStyle="1" w:styleId="620">
    <w:name w:val="Address"/>
    <w:basedOn w:val="1"/>
    <w:next w:val="1"/>
    <w:qFormat/>
    <w:uiPriority w:val="0"/>
    <w:pPr>
      <w:autoSpaceDE w:val="0"/>
      <w:autoSpaceDN w:val="0"/>
      <w:adjustRightInd w:val="0"/>
      <w:jc w:val="left"/>
    </w:pPr>
    <w:rPr>
      <w:i/>
      <w:kern w:val="0"/>
      <w:sz w:val="24"/>
      <w:szCs w:val="20"/>
    </w:rPr>
  </w:style>
  <w:style w:type="paragraph" w:customStyle="1" w:styleId="621">
    <w:name w:val="样式 首行缩进:  1 字符"/>
    <w:basedOn w:val="1"/>
    <w:qFormat/>
    <w:uiPriority w:val="0"/>
    <w:pPr>
      <w:ind w:firstLine="280" w:firstLineChars="200"/>
    </w:pPr>
    <w:rPr>
      <w:rFonts w:cs="宋体"/>
      <w:snapToGrid w:val="0"/>
      <w:sz w:val="30"/>
      <w:szCs w:val="28"/>
    </w:rPr>
  </w:style>
  <w:style w:type="paragraph" w:customStyle="1" w:styleId="622">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623">
    <w:name w:val="表格标题（对中）"/>
    <w:qFormat/>
    <w:uiPriority w:val="0"/>
    <w:pPr>
      <w:spacing w:before="240" w:after="240"/>
      <w:jc w:val="center"/>
      <w:outlineLvl w:val="0"/>
    </w:pPr>
    <w:rPr>
      <w:rFonts w:ascii="Times New Roman" w:hAnsi="Times New Roman" w:eastAsia="黑体" w:cs="Times New Roman"/>
      <w:b/>
      <w:spacing w:val="8"/>
      <w:sz w:val="28"/>
      <w:lang w:val="en-US" w:eastAsia="zh-CN" w:bidi="ar-SA"/>
    </w:rPr>
  </w:style>
  <w:style w:type="paragraph" w:customStyle="1" w:styleId="624">
    <w:name w:val="Char1 Char Char Char1"/>
    <w:basedOn w:val="1"/>
    <w:qFormat/>
    <w:uiPriority w:val="0"/>
  </w:style>
  <w:style w:type="paragraph" w:customStyle="1" w:styleId="625">
    <w:name w:val="样式 标题 2节标题 1.11.1标题2b2标题 2 Char Char + 段前: 25.3 磅 段后: 25.3 磅"/>
    <w:basedOn w:val="4"/>
    <w:qFormat/>
    <w:uiPriority w:val="0"/>
    <w:pPr>
      <w:spacing w:before="506" w:after="506" w:line="240" w:lineRule="atLeast"/>
    </w:pPr>
    <w:rPr>
      <w:rFonts w:cs="宋体"/>
      <w:szCs w:val="20"/>
    </w:rPr>
  </w:style>
  <w:style w:type="paragraph" w:customStyle="1" w:styleId="626">
    <w:name w:val="样式 标题 3Char Char + 宋体"/>
    <w:basedOn w:val="5"/>
    <w:qFormat/>
    <w:uiPriority w:val="0"/>
    <w:pPr>
      <w:spacing w:before="120" w:after="40" w:line="360" w:lineRule="auto"/>
    </w:pPr>
    <w:rPr>
      <w:rFonts w:ascii="宋体" w:hAnsi="宋体"/>
      <w:kern w:val="2"/>
      <w:sz w:val="24"/>
      <w:szCs w:val="24"/>
    </w:rPr>
  </w:style>
  <w:style w:type="paragraph" w:customStyle="1" w:styleId="627">
    <w:name w:val="xl15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628">
    <w:name w:val="Char1 Char Char Char Char Char Char Char Char Char Char Char Char Char Char Char"/>
    <w:basedOn w:val="1"/>
    <w:qFormat/>
    <w:uiPriority w:val="0"/>
    <w:pPr>
      <w:spacing w:line="180" w:lineRule="auto"/>
      <w:ind w:firstLine="200" w:firstLineChars="200"/>
      <w:jc w:val="left"/>
    </w:pPr>
    <w:rPr>
      <w:rFonts w:eastAsia="仿宋_GB2312"/>
      <w:sz w:val="24"/>
    </w:rPr>
  </w:style>
  <w:style w:type="paragraph" w:customStyle="1" w:styleId="629">
    <w:name w:val="样式 标题 2 + 小三 首行缩进:  2 字符"/>
    <w:basedOn w:val="4"/>
    <w:qFormat/>
    <w:uiPriority w:val="0"/>
    <w:pPr>
      <w:spacing w:line="360" w:lineRule="auto"/>
    </w:pPr>
    <w:rPr>
      <w:rFonts w:ascii="宋体" w:hAnsi="宋体" w:eastAsia="宋体"/>
      <w:sz w:val="28"/>
      <w:szCs w:val="28"/>
    </w:rPr>
  </w:style>
  <w:style w:type="paragraph" w:customStyle="1" w:styleId="630">
    <w:name w:val="样式 首行缩进:  2 字符"/>
    <w:basedOn w:val="1"/>
    <w:qFormat/>
    <w:uiPriority w:val="0"/>
    <w:pPr>
      <w:spacing w:line="180" w:lineRule="auto"/>
      <w:ind w:left="480" w:firstLine="200"/>
    </w:pPr>
    <w:rPr>
      <w:spacing w:val="8"/>
      <w:sz w:val="24"/>
      <w:szCs w:val="20"/>
    </w:rPr>
  </w:style>
  <w:style w:type="paragraph" w:customStyle="1" w:styleId="631">
    <w:name w:val="条"/>
    <w:basedOn w:val="1"/>
    <w:qFormat/>
    <w:uiPriority w:val="0"/>
    <w:pPr>
      <w:spacing w:before="120" w:after="120" w:line="360" w:lineRule="exact"/>
      <w:ind w:firstLine="480"/>
      <w:outlineLvl w:val="0"/>
    </w:pPr>
    <w:rPr>
      <w:rFonts w:ascii="宋体" w:hAnsi="宋体"/>
      <w:b/>
      <w:bCs/>
      <w:szCs w:val="21"/>
    </w:rPr>
  </w:style>
  <w:style w:type="paragraph" w:customStyle="1" w:styleId="632">
    <w:name w:val="韩中骆二级标题"/>
    <w:basedOn w:val="364"/>
    <w:qFormat/>
    <w:uiPriority w:val="0"/>
    <w:pPr>
      <w:tabs>
        <w:tab w:val="left" w:pos="780"/>
        <w:tab w:val="left" w:pos="1200"/>
      </w:tabs>
      <w:spacing w:before="240" w:after="240" w:line="240" w:lineRule="auto"/>
      <w:ind w:left="780" w:leftChars="200" w:firstLine="0" w:firstLineChars="0"/>
      <w:jc w:val="left"/>
      <w:outlineLvl w:val="1"/>
    </w:pPr>
    <w:rPr>
      <w:rFonts w:ascii="宋体" w:hAnsi="宋体" w:eastAsia="仿宋_GB2312"/>
      <w:b/>
      <w:kern w:val="0"/>
      <w:sz w:val="32"/>
      <w:szCs w:val="20"/>
    </w:rPr>
  </w:style>
  <w:style w:type="paragraph" w:customStyle="1" w:styleId="633">
    <w:name w:val="xl1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634">
    <w:name w:val="Char1 Char Char Char Char Char Char Char Char Char Char Char Char Char Char Char Char Char Char1 Char"/>
    <w:basedOn w:val="1"/>
    <w:qFormat/>
    <w:uiPriority w:val="0"/>
    <w:pPr>
      <w:snapToGrid w:val="0"/>
      <w:spacing w:line="360" w:lineRule="auto"/>
      <w:ind w:firstLine="200" w:firstLineChars="200"/>
    </w:pPr>
    <w:rPr>
      <w:szCs w:val="20"/>
    </w:rPr>
  </w:style>
  <w:style w:type="paragraph" w:customStyle="1" w:styleId="635">
    <w:name w:val="样式 标题 1 + 宋体 小四"/>
    <w:basedOn w:val="3"/>
    <w:qFormat/>
    <w:uiPriority w:val="0"/>
    <w:pPr>
      <w:adjustRightInd w:val="0"/>
      <w:spacing w:before="360" w:after="360" w:line="360" w:lineRule="auto"/>
      <w:jc w:val="center"/>
    </w:pPr>
    <w:rPr>
      <w:rFonts w:ascii="宋体" w:eastAsia="黑体"/>
      <w:spacing w:val="8"/>
    </w:rPr>
  </w:style>
  <w:style w:type="paragraph" w:customStyle="1" w:styleId="636">
    <w:name w:val="Char Char Char1 Char1"/>
    <w:basedOn w:val="4"/>
    <w:next w:val="1"/>
    <w:qFormat/>
    <w:uiPriority w:val="0"/>
    <w:pPr>
      <w:snapToGrid w:val="0"/>
      <w:spacing w:before="120" w:after="120" w:line="240" w:lineRule="auto"/>
      <w:jc w:val="left"/>
    </w:pPr>
    <w:rPr>
      <w:bCs w:val="0"/>
      <w:sz w:val="24"/>
      <w:szCs w:val="20"/>
    </w:rPr>
  </w:style>
  <w:style w:type="paragraph" w:customStyle="1" w:styleId="637">
    <w:name w:val="xl13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FF"/>
      <w:kern w:val="0"/>
      <w:sz w:val="20"/>
      <w:szCs w:val="20"/>
    </w:rPr>
  </w:style>
  <w:style w:type="paragraph" w:customStyle="1" w:styleId="638">
    <w:name w:val="采用正文"/>
    <w:basedOn w:val="5"/>
    <w:qFormat/>
    <w:uiPriority w:val="0"/>
    <w:pPr>
      <w:keepNext w:val="0"/>
      <w:keepLines w:val="0"/>
      <w:spacing w:before="0" w:after="0" w:line="560" w:lineRule="exact"/>
      <w:ind w:firstLine="200"/>
      <w:outlineLvl w:val="9"/>
    </w:pPr>
    <w:rPr>
      <w:rFonts w:ascii="宋体" w:hAnsi="宋体" w:eastAsia="仿宋_GB2312"/>
      <w:bCs w:val="0"/>
      <w:spacing w:val="8"/>
      <w:sz w:val="24"/>
      <w:szCs w:val="22"/>
    </w:rPr>
  </w:style>
  <w:style w:type="paragraph" w:customStyle="1" w:styleId="639">
    <w:name w:val="xl15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ascii="宋体" w:hAnsi="宋体" w:cs="宋体"/>
      <w:color w:val="993300"/>
      <w:kern w:val="0"/>
      <w:sz w:val="20"/>
      <w:szCs w:val="20"/>
    </w:rPr>
  </w:style>
  <w:style w:type="paragraph" w:customStyle="1" w:styleId="640">
    <w:name w:val="三级编号"/>
    <w:basedOn w:val="5"/>
    <w:qFormat/>
    <w:uiPriority w:val="0"/>
    <w:pPr>
      <w:tabs>
        <w:tab w:val="left" w:pos="900"/>
      </w:tabs>
      <w:spacing w:before="120" w:after="120" w:line="180" w:lineRule="auto"/>
      <w:ind w:left="180"/>
    </w:pPr>
    <w:rPr>
      <w:bCs w:val="0"/>
      <w:color w:val="000000"/>
      <w:spacing w:val="8"/>
      <w:kern w:val="2"/>
      <w:sz w:val="28"/>
      <w:szCs w:val="20"/>
    </w:rPr>
  </w:style>
  <w:style w:type="paragraph" w:customStyle="1" w:styleId="641">
    <w:name w:val="font0"/>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642">
    <w:name w:val="样式 宋体 四号 行距: 1.5 倍行距"/>
    <w:basedOn w:val="1"/>
    <w:qFormat/>
    <w:uiPriority w:val="0"/>
    <w:pPr>
      <w:spacing w:line="360" w:lineRule="auto"/>
      <w:ind w:firstLine="560" w:firstLineChars="200"/>
    </w:pPr>
    <w:rPr>
      <w:rFonts w:cs="宋体"/>
      <w:sz w:val="28"/>
      <w:szCs w:val="28"/>
    </w:rPr>
  </w:style>
  <w:style w:type="paragraph" w:customStyle="1" w:styleId="643">
    <w:name w:val="二级编号"/>
    <w:basedOn w:val="1"/>
    <w:qFormat/>
    <w:uiPriority w:val="0"/>
    <w:pPr>
      <w:spacing w:before="120" w:after="120" w:line="180" w:lineRule="auto"/>
      <w:ind w:firstLine="478" w:firstLineChars="200"/>
      <w:jc w:val="left"/>
      <w:outlineLvl w:val="1"/>
    </w:pPr>
    <w:rPr>
      <w:rFonts w:eastAsia="黑体"/>
      <w:color w:val="000000"/>
      <w:sz w:val="32"/>
      <w:szCs w:val="20"/>
    </w:rPr>
  </w:style>
  <w:style w:type="paragraph" w:customStyle="1" w:styleId="644">
    <w:name w:val="章"/>
    <w:basedOn w:val="1"/>
    <w:qFormat/>
    <w:uiPriority w:val="0"/>
    <w:pPr>
      <w:spacing w:line="360" w:lineRule="exact"/>
      <w:outlineLvl w:val="0"/>
    </w:pPr>
    <w:rPr>
      <w:rFonts w:ascii="黑体" w:eastAsia="黑体"/>
      <w:sz w:val="32"/>
      <w:szCs w:val="20"/>
    </w:rPr>
  </w:style>
  <w:style w:type="paragraph" w:customStyle="1" w:styleId="645">
    <w:name w:val="纯文本4"/>
    <w:basedOn w:val="1"/>
    <w:qFormat/>
    <w:uiPriority w:val="0"/>
    <w:pPr>
      <w:adjustRightInd w:val="0"/>
      <w:textAlignment w:val="baseline"/>
    </w:pPr>
    <w:rPr>
      <w:rFonts w:ascii="宋体" w:hAnsi="Courier New"/>
      <w:szCs w:val="20"/>
    </w:rPr>
  </w:style>
  <w:style w:type="paragraph" w:customStyle="1" w:styleId="646">
    <w:name w:val="font1"/>
    <w:basedOn w:val="1"/>
    <w:qFormat/>
    <w:uiPriority w:val="0"/>
    <w:pPr>
      <w:widowControl/>
      <w:spacing w:before="100" w:beforeAutospacing="1" w:after="100" w:afterAutospacing="1"/>
      <w:jc w:val="left"/>
    </w:pPr>
    <w:rPr>
      <w:rFonts w:hint="eastAsia" w:ascii="宋体" w:hAnsi="宋体"/>
      <w:kern w:val="0"/>
      <w:sz w:val="24"/>
    </w:rPr>
  </w:style>
  <w:style w:type="paragraph" w:customStyle="1" w:styleId="647">
    <w:name w:val="样式7"/>
    <w:basedOn w:val="30"/>
    <w:qFormat/>
    <w:uiPriority w:val="0"/>
    <w:pPr>
      <w:tabs>
        <w:tab w:val="clear" w:pos="5890"/>
        <w:tab w:val="clear" w:pos="8108"/>
      </w:tabs>
      <w:overflowPunct w:val="0"/>
      <w:snapToGrid w:val="0"/>
      <w:spacing w:line="360" w:lineRule="auto"/>
      <w:ind w:firstLine="0"/>
    </w:pPr>
    <w:rPr>
      <w:rFonts w:hAnsi="宋体"/>
      <w:color w:val="auto"/>
      <w:kern w:val="2"/>
    </w:rPr>
  </w:style>
  <w:style w:type="paragraph" w:customStyle="1" w:styleId="648">
    <w:name w:val="Char Char1 Char1"/>
    <w:basedOn w:val="1"/>
    <w:qFormat/>
    <w:uiPriority w:val="0"/>
  </w:style>
  <w:style w:type="paragraph" w:customStyle="1" w:styleId="649">
    <w:name w:val="xl152"/>
    <w:basedOn w:val="1"/>
    <w:qFormat/>
    <w:uiPriority w:val="0"/>
    <w:pPr>
      <w:widowControl/>
      <w:spacing w:before="100" w:beforeAutospacing="1" w:after="100" w:afterAutospacing="1"/>
      <w:jc w:val="left"/>
      <w:textAlignment w:val="center"/>
    </w:pPr>
    <w:rPr>
      <w:rFonts w:ascii="宋体" w:hAnsi="宋体" w:cs="宋体"/>
      <w:kern w:val="0"/>
      <w:sz w:val="18"/>
      <w:szCs w:val="18"/>
    </w:rPr>
  </w:style>
  <w:style w:type="paragraph" w:customStyle="1" w:styleId="650">
    <w:name w:val="xl1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FF"/>
      <w:kern w:val="0"/>
      <w:sz w:val="20"/>
      <w:szCs w:val="20"/>
    </w:rPr>
  </w:style>
  <w:style w:type="paragraph" w:customStyle="1" w:styleId="651">
    <w:name w:val="纯文本41"/>
    <w:basedOn w:val="1"/>
    <w:qFormat/>
    <w:uiPriority w:val="0"/>
    <w:pPr>
      <w:adjustRightInd w:val="0"/>
      <w:textAlignment w:val="baseline"/>
    </w:pPr>
    <w:rPr>
      <w:rFonts w:ascii="宋体" w:hAnsi="Courier New"/>
      <w:szCs w:val="20"/>
    </w:rPr>
  </w:style>
  <w:style w:type="paragraph" w:customStyle="1" w:styleId="652">
    <w:name w:val="reader-word-layer"/>
    <w:basedOn w:val="1"/>
    <w:qFormat/>
    <w:uiPriority w:val="0"/>
    <w:pPr>
      <w:widowControl/>
      <w:spacing w:before="100" w:beforeAutospacing="1" w:after="100" w:afterAutospacing="1"/>
      <w:jc w:val="left"/>
    </w:pPr>
    <w:rPr>
      <w:rFonts w:ascii="宋体" w:hAnsi="宋体"/>
      <w:kern w:val="0"/>
      <w:sz w:val="24"/>
      <w:szCs w:val="20"/>
    </w:rPr>
  </w:style>
  <w:style w:type="paragraph" w:customStyle="1" w:styleId="653">
    <w:name w:val="附表"/>
    <w:qFormat/>
    <w:uiPriority w:val="0"/>
    <w:pPr>
      <w:tabs>
        <w:tab w:val="left" w:pos="567"/>
      </w:tabs>
      <w:adjustRightInd w:val="0"/>
      <w:snapToGrid w:val="0"/>
      <w:spacing w:before="240" w:after="240"/>
    </w:pPr>
    <w:rPr>
      <w:rFonts w:ascii="Times New Roman" w:hAnsi="Times New Roman" w:eastAsia="宋体" w:cs="Times New Roman"/>
      <w:b/>
      <w:spacing w:val="8"/>
      <w:kern w:val="2"/>
      <w:sz w:val="32"/>
      <w:szCs w:val="24"/>
      <w:lang w:val="en-GB" w:eastAsia="zh-CN" w:bidi="ar-SA"/>
    </w:rPr>
  </w:style>
  <w:style w:type="paragraph" w:customStyle="1" w:styleId="654">
    <w:name w:val="Char Char Char Char Char Char Char Char Char Char Char Char Char Char Char Char2"/>
    <w:basedOn w:val="4"/>
    <w:next w:val="1"/>
    <w:qFormat/>
    <w:uiPriority w:val="0"/>
    <w:pPr>
      <w:snapToGrid w:val="0"/>
      <w:spacing w:before="120" w:after="120" w:line="240" w:lineRule="auto"/>
      <w:jc w:val="left"/>
    </w:pPr>
    <w:rPr>
      <w:bCs w:val="0"/>
      <w:sz w:val="24"/>
      <w:szCs w:val="20"/>
    </w:rPr>
  </w:style>
  <w:style w:type="paragraph" w:customStyle="1" w:styleId="655">
    <w:name w:val="xl1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FF"/>
      <w:kern w:val="0"/>
      <w:sz w:val="20"/>
      <w:szCs w:val="20"/>
    </w:rPr>
  </w:style>
  <w:style w:type="paragraph" w:customStyle="1" w:styleId="656">
    <w:name w:val="Normal1"/>
    <w:qFormat/>
    <w:uiPriority w:val="0"/>
    <w:pPr>
      <w:widowControl w:val="0"/>
      <w:tabs>
        <w:tab w:val="left" w:pos="567"/>
      </w:tabs>
      <w:adjustRightInd w:val="0"/>
      <w:spacing w:line="360" w:lineRule="atLeast"/>
      <w:jc w:val="both"/>
      <w:textAlignment w:val="baseline"/>
    </w:pPr>
    <w:rPr>
      <w:rFonts w:ascii="Times New Roman" w:hAnsi="Courier" w:eastAsia="PMingLiU" w:cs="Times New Roman"/>
      <w:sz w:val="24"/>
      <w:lang w:val="en-US" w:eastAsia="zh-TW" w:bidi="ar-SA"/>
    </w:rPr>
  </w:style>
  <w:style w:type="paragraph" w:customStyle="1" w:styleId="657">
    <w:name w:val="Char3"/>
    <w:basedOn w:val="1"/>
    <w:qFormat/>
    <w:uiPriority w:val="0"/>
  </w:style>
  <w:style w:type="paragraph" w:customStyle="1" w:styleId="658">
    <w:name w:val="列出段落1"/>
    <w:basedOn w:val="1"/>
    <w:qFormat/>
    <w:uiPriority w:val="0"/>
    <w:pPr>
      <w:ind w:firstLine="420" w:firstLineChars="200"/>
    </w:pPr>
    <w:rPr>
      <w:szCs w:val="21"/>
    </w:rPr>
  </w:style>
  <w:style w:type="paragraph" w:customStyle="1" w:styleId="659">
    <w:name w:val="z-Bottom of Form"/>
    <w:next w:val="1"/>
    <w:qFormat/>
    <w:uiPriority w:val="0"/>
    <w:pPr>
      <w:widowControl w:val="0"/>
      <w:pBdr>
        <w:top w:val="double" w:color="000000" w:sz="2" w:space="0"/>
      </w:pBdr>
      <w:autoSpaceDE w:val="0"/>
      <w:autoSpaceDN w:val="0"/>
      <w:adjustRightInd w:val="0"/>
      <w:jc w:val="center"/>
    </w:pPr>
    <w:rPr>
      <w:rFonts w:ascii="Arial" w:hAnsi="Arial" w:eastAsia="宋体" w:cs="Times New Roman"/>
      <w:vanish/>
      <w:sz w:val="16"/>
      <w:lang w:val="en-US" w:eastAsia="zh-CN" w:bidi="ar-SA"/>
    </w:rPr>
  </w:style>
  <w:style w:type="paragraph" w:customStyle="1" w:styleId="660">
    <w:name w:val="默认段落字体 Para Char Char Char Char Char Char Char Char Char Char"/>
    <w:basedOn w:val="1"/>
    <w:qFormat/>
    <w:uiPriority w:val="0"/>
    <w:pPr>
      <w:snapToGrid w:val="0"/>
      <w:spacing w:line="360" w:lineRule="auto"/>
      <w:ind w:firstLine="200" w:firstLineChars="200"/>
    </w:pPr>
    <w:rPr>
      <w:rFonts w:eastAsia="仿宋_GB2312"/>
      <w:sz w:val="24"/>
    </w:rPr>
  </w:style>
  <w:style w:type="paragraph" w:customStyle="1" w:styleId="661">
    <w:name w:val="标题1"/>
    <w:basedOn w:val="1"/>
    <w:qFormat/>
    <w:uiPriority w:val="0"/>
    <w:pPr>
      <w:topLinePunct/>
      <w:spacing w:before="120" w:after="120" w:line="360" w:lineRule="auto"/>
      <w:ind w:firstLine="478" w:firstLineChars="200"/>
      <w:jc w:val="center"/>
    </w:pPr>
    <w:rPr>
      <w:rFonts w:ascii="宋体"/>
      <w:b/>
      <w:sz w:val="36"/>
      <w:szCs w:val="20"/>
    </w:rPr>
  </w:style>
  <w:style w:type="paragraph" w:customStyle="1" w:styleId="662">
    <w:name w:val="xl1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FF"/>
      <w:kern w:val="0"/>
      <w:sz w:val="20"/>
      <w:szCs w:val="20"/>
    </w:rPr>
  </w:style>
  <w:style w:type="paragraph" w:customStyle="1" w:styleId="663">
    <w:name w:val="Char Char Char Char11"/>
    <w:basedOn w:val="1"/>
    <w:qFormat/>
    <w:uiPriority w:val="0"/>
    <w:pPr>
      <w:snapToGrid w:val="0"/>
      <w:spacing w:line="360" w:lineRule="auto"/>
      <w:ind w:firstLine="200" w:firstLineChars="200"/>
    </w:pPr>
    <w:rPr>
      <w:rFonts w:eastAsia="仿宋_GB2312"/>
      <w:sz w:val="24"/>
    </w:rPr>
  </w:style>
  <w:style w:type="paragraph" w:customStyle="1" w:styleId="664">
    <w:name w:val="font17"/>
    <w:basedOn w:val="1"/>
    <w:qFormat/>
    <w:uiPriority w:val="0"/>
    <w:pPr>
      <w:widowControl/>
      <w:spacing w:before="100" w:beforeAutospacing="1" w:after="100" w:afterAutospacing="1"/>
      <w:jc w:val="left"/>
    </w:pPr>
    <w:rPr>
      <w:rFonts w:hint="eastAsia" w:ascii="宋体" w:hAnsi="宋体"/>
      <w:kern w:val="0"/>
      <w:sz w:val="14"/>
      <w:szCs w:val="14"/>
    </w:rPr>
  </w:style>
  <w:style w:type="table" w:customStyle="1" w:styleId="665">
    <w:name w:val="精巧型 21"/>
    <w:basedOn w:val="57"/>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666">
    <w:name w:val="列表型 71"/>
    <w:basedOn w:val="57"/>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667">
    <w:name w:val="精巧型 211"/>
    <w:basedOn w:val="57"/>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668">
    <w:name w:val="列表型 711"/>
    <w:basedOn w:val="57"/>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669">
    <w:name w:val="表格主题1"/>
    <w:basedOn w:val="57"/>
    <w:qFormat/>
    <w:uiPriority w:val="0"/>
    <w:pPr>
      <w:widowControl w:val="0"/>
      <w:jc w:val="both"/>
    </w:pPr>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精巧型 22"/>
    <w:basedOn w:val="57"/>
    <w:qFormat/>
    <w:uiPriority w:val="0"/>
    <w:pPr>
      <w:widowControl w:val="0"/>
      <w:jc w:val="both"/>
    </w:pPr>
    <w:rPr>
      <w:rFonts w:ascii="Calibri" w:hAnsi="Calibri"/>
      <w:kern w:val="2"/>
      <w:sz w:val="21"/>
      <w:szCs w:val="22"/>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671">
    <w:name w:val="列表型 72"/>
    <w:basedOn w:val="57"/>
    <w:qFormat/>
    <w:uiPriority w:val="0"/>
    <w:pPr>
      <w:widowControl w:val="0"/>
      <w:jc w:val="both"/>
    </w:pPr>
    <w:rPr>
      <w:rFonts w:ascii="Calibri" w:hAnsi="Calibri"/>
      <w:kern w:val="2"/>
      <w:sz w:val="21"/>
      <w:szCs w:val="22"/>
    </w:r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character" w:customStyle="1" w:styleId="672">
    <w:name w:val="正文文本 3 Char2"/>
    <w:basedOn w:val="62"/>
    <w:semiHidden/>
    <w:qFormat/>
    <w:uiPriority w:val="0"/>
    <w:rPr>
      <w:rFonts w:eastAsia="仿宋_GB2312"/>
      <w:kern w:val="2"/>
      <w:sz w:val="16"/>
      <w:szCs w:val="16"/>
    </w:rPr>
  </w:style>
  <w:style w:type="character" w:customStyle="1" w:styleId="673">
    <w:name w:val="正文文本缩进 Char2"/>
    <w:basedOn w:val="62"/>
    <w:semiHidden/>
    <w:qFormat/>
    <w:uiPriority w:val="0"/>
    <w:rPr>
      <w:rFonts w:eastAsia="仿宋_GB2312"/>
      <w:kern w:val="2"/>
      <w:sz w:val="21"/>
    </w:rPr>
  </w:style>
  <w:style w:type="character" w:customStyle="1" w:styleId="674">
    <w:name w:val="批注文字 Char3"/>
    <w:basedOn w:val="62"/>
    <w:semiHidden/>
    <w:qFormat/>
    <w:uiPriority w:val="99"/>
    <w:rPr>
      <w:rFonts w:eastAsia="仿宋_GB2312"/>
      <w:kern w:val="2"/>
      <w:sz w:val="21"/>
    </w:rPr>
  </w:style>
  <w:style w:type="character" w:customStyle="1" w:styleId="675">
    <w:name w:val="文档结构图 Char2"/>
    <w:basedOn w:val="62"/>
    <w:semiHidden/>
    <w:qFormat/>
    <w:uiPriority w:val="99"/>
    <w:rPr>
      <w:rFonts w:ascii="宋体"/>
      <w:kern w:val="2"/>
      <w:sz w:val="18"/>
      <w:szCs w:val="18"/>
    </w:rPr>
  </w:style>
  <w:style w:type="character" w:customStyle="1" w:styleId="676">
    <w:name w:val="页眉 Char2"/>
    <w:basedOn w:val="62"/>
    <w:semiHidden/>
    <w:qFormat/>
    <w:uiPriority w:val="0"/>
    <w:rPr>
      <w:rFonts w:eastAsia="仿宋_GB2312"/>
      <w:kern w:val="2"/>
      <w:sz w:val="18"/>
      <w:szCs w:val="18"/>
    </w:rPr>
  </w:style>
  <w:style w:type="character" w:customStyle="1" w:styleId="677">
    <w:name w:val="正文文本 Char2"/>
    <w:basedOn w:val="62"/>
    <w:semiHidden/>
    <w:qFormat/>
    <w:uiPriority w:val="99"/>
    <w:rPr>
      <w:rFonts w:eastAsia="仿宋_GB2312"/>
      <w:kern w:val="2"/>
      <w:sz w:val="21"/>
    </w:rPr>
  </w:style>
  <w:style w:type="character" w:customStyle="1" w:styleId="678">
    <w:name w:val="正文文本缩进 2 Char2"/>
    <w:basedOn w:val="62"/>
    <w:semiHidden/>
    <w:qFormat/>
    <w:uiPriority w:val="0"/>
    <w:rPr>
      <w:rFonts w:eastAsia="仿宋_GB2312"/>
      <w:kern w:val="2"/>
      <w:sz w:val="21"/>
    </w:rPr>
  </w:style>
  <w:style w:type="character" w:customStyle="1" w:styleId="679">
    <w:name w:val="日期 Char2"/>
    <w:basedOn w:val="62"/>
    <w:semiHidden/>
    <w:qFormat/>
    <w:uiPriority w:val="99"/>
    <w:rPr>
      <w:rFonts w:eastAsia="仿宋_GB2312"/>
      <w:kern w:val="2"/>
      <w:sz w:val="21"/>
    </w:rPr>
  </w:style>
  <w:style w:type="character" w:customStyle="1" w:styleId="680">
    <w:name w:val="批注框文本 Char2"/>
    <w:basedOn w:val="62"/>
    <w:semiHidden/>
    <w:qFormat/>
    <w:uiPriority w:val="99"/>
    <w:rPr>
      <w:rFonts w:eastAsia="仿宋_GB2312"/>
      <w:kern w:val="2"/>
      <w:sz w:val="18"/>
      <w:szCs w:val="18"/>
    </w:rPr>
  </w:style>
  <w:style w:type="character" w:customStyle="1" w:styleId="681">
    <w:name w:val="纯文本 Char2"/>
    <w:basedOn w:val="62"/>
    <w:semiHidden/>
    <w:qFormat/>
    <w:uiPriority w:val="99"/>
    <w:rPr>
      <w:rFonts w:ascii="宋体" w:hAnsi="Courier New" w:cs="Courier New"/>
      <w:kern w:val="2"/>
      <w:sz w:val="21"/>
      <w:szCs w:val="21"/>
    </w:rPr>
  </w:style>
  <w:style w:type="character" w:customStyle="1" w:styleId="682">
    <w:name w:val="正文文本 2 Char2"/>
    <w:basedOn w:val="62"/>
    <w:semiHidden/>
    <w:qFormat/>
    <w:uiPriority w:val="0"/>
    <w:rPr>
      <w:rFonts w:eastAsia="仿宋_GB2312"/>
      <w:kern w:val="2"/>
      <w:sz w:val="21"/>
    </w:rPr>
  </w:style>
  <w:style w:type="character" w:customStyle="1" w:styleId="683">
    <w:name w:val="页脚 Char3"/>
    <w:basedOn w:val="62"/>
    <w:semiHidden/>
    <w:qFormat/>
    <w:uiPriority w:val="99"/>
    <w:rPr>
      <w:rFonts w:eastAsia="仿宋_GB2312"/>
      <w:kern w:val="2"/>
      <w:sz w:val="18"/>
      <w:szCs w:val="18"/>
    </w:rPr>
  </w:style>
  <w:style w:type="character" w:customStyle="1" w:styleId="684">
    <w:name w:val="正文首行缩进 2 Char2"/>
    <w:basedOn w:val="673"/>
    <w:semiHidden/>
    <w:qFormat/>
    <w:uiPriority w:val="0"/>
    <w:rPr>
      <w:rFonts w:eastAsia="仿宋_GB2312"/>
      <w:kern w:val="2"/>
      <w:sz w:val="21"/>
    </w:rPr>
  </w:style>
  <w:style w:type="character" w:customStyle="1" w:styleId="685">
    <w:name w:val="正文首行缩进 Char2"/>
    <w:basedOn w:val="677"/>
    <w:semiHidden/>
    <w:qFormat/>
    <w:uiPriority w:val="0"/>
    <w:rPr>
      <w:rFonts w:eastAsia="仿宋_GB2312"/>
      <w:kern w:val="2"/>
      <w:sz w:val="21"/>
    </w:rPr>
  </w:style>
  <w:style w:type="character" w:customStyle="1" w:styleId="686">
    <w:name w:val="批注主题 Char2"/>
    <w:basedOn w:val="674"/>
    <w:semiHidden/>
    <w:qFormat/>
    <w:uiPriority w:val="99"/>
    <w:rPr>
      <w:rFonts w:eastAsia="仿宋_GB2312"/>
      <w:b/>
      <w:bCs/>
      <w:kern w:val="2"/>
      <w:sz w:val="21"/>
    </w:rPr>
  </w:style>
  <w:style w:type="character" w:customStyle="1" w:styleId="687">
    <w:name w:val="脚注文本 Char2"/>
    <w:basedOn w:val="62"/>
    <w:semiHidden/>
    <w:qFormat/>
    <w:uiPriority w:val="0"/>
    <w:rPr>
      <w:rFonts w:eastAsia="仿宋_GB2312"/>
      <w:kern w:val="2"/>
      <w:sz w:val="18"/>
      <w:szCs w:val="18"/>
    </w:rPr>
  </w:style>
  <w:style w:type="paragraph" w:customStyle="1" w:styleId="688">
    <w:name w:val="正文5"/>
    <w:qFormat/>
    <w:uiPriority w:val="0"/>
    <w:pPr>
      <w:widowControl w:val="0"/>
      <w:tabs>
        <w:tab w:val="left" w:pos="567"/>
      </w:tabs>
      <w:adjustRightInd w:val="0"/>
      <w:spacing w:line="360" w:lineRule="atLeast"/>
      <w:jc w:val="both"/>
      <w:textAlignment w:val="baseline"/>
    </w:pPr>
    <w:rPr>
      <w:rFonts w:ascii="Times New Roman" w:hAnsi="Courier" w:eastAsia="PMingLiU" w:cs="Times New Roman"/>
      <w:sz w:val="24"/>
      <w:lang w:val="en-US" w:eastAsia="zh-TW" w:bidi="ar-SA"/>
    </w:rPr>
  </w:style>
  <w:style w:type="character" w:customStyle="1" w:styleId="689">
    <w:name w:val="标题 Char2"/>
    <w:basedOn w:val="62"/>
    <w:qFormat/>
    <w:uiPriority w:val="0"/>
    <w:rPr>
      <w:rFonts w:asciiTheme="majorHAnsi" w:hAnsiTheme="majorHAnsi" w:cstheme="majorBidi"/>
      <w:b/>
      <w:bCs/>
      <w:kern w:val="2"/>
      <w:sz w:val="32"/>
      <w:szCs w:val="32"/>
    </w:rPr>
  </w:style>
  <w:style w:type="character" w:customStyle="1" w:styleId="690">
    <w:name w:val="正文文本缩进 3 Char2"/>
    <w:basedOn w:val="62"/>
    <w:semiHidden/>
    <w:qFormat/>
    <w:uiPriority w:val="0"/>
    <w:rPr>
      <w:rFonts w:eastAsia="仿宋_GB2312"/>
      <w:kern w:val="2"/>
      <w:sz w:val="16"/>
      <w:szCs w:val="16"/>
    </w:rPr>
  </w:style>
  <w:style w:type="paragraph" w:customStyle="1" w:styleId="691">
    <w:name w:val="纯文本5"/>
    <w:basedOn w:val="1"/>
    <w:qFormat/>
    <w:uiPriority w:val="0"/>
    <w:pPr>
      <w:adjustRightInd w:val="0"/>
      <w:textAlignment w:val="baseline"/>
    </w:pPr>
    <w:rPr>
      <w:rFonts w:ascii="宋体" w:hAnsi="Courier New"/>
      <w:szCs w:val="20"/>
    </w:rPr>
  </w:style>
  <w:style w:type="table" w:customStyle="1" w:styleId="692">
    <w:name w:val="列表型 73"/>
    <w:basedOn w:val="57"/>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693">
    <w:name w:val="精巧型 23"/>
    <w:basedOn w:val="57"/>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694">
    <w:name w:val="精巧型 212"/>
    <w:basedOn w:val="57"/>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695">
    <w:name w:val="列表型 712"/>
    <w:basedOn w:val="57"/>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696">
    <w:name w:val="精巧型 2111"/>
    <w:basedOn w:val="57"/>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697">
    <w:name w:val="列表型 7111"/>
    <w:basedOn w:val="57"/>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698">
    <w:name w:val="表格主题11"/>
    <w:basedOn w:val="57"/>
    <w:qFormat/>
    <w:uiPriority w:val="0"/>
    <w:pPr>
      <w:widowControl w:val="0"/>
      <w:jc w:val="both"/>
    </w:pPr>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精巧型 221"/>
    <w:basedOn w:val="57"/>
    <w:qFormat/>
    <w:uiPriority w:val="0"/>
    <w:pPr>
      <w:widowControl w:val="0"/>
      <w:jc w:val="both"/>
    </w:pPr>
    <w:rPr>
      <w:rFonts w:ascii="Calibri" w:hAnsi="Calibri"/>
    </w:r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700">
    <w:name w:val="列表型 721"/>
    <w:basedOn w:val="57"/>
    <w:qFormat/>
    <w:uiPriority w:val="0"/>
    <w:pPr>
      <w:widowControl w:val="0"/>
      <w:jc w:val="both"/>
    </w:pPr>
    <w:rPr>
      <w:rFonts w:ascii="Calibri" w:hAnsi="Calibri"/>
    </w:r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701">
    <w:name w:val="精巧型 231"/>
    <w:basedOn w:val="57"/>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702">
    <w:name w:val="列表型 731"/>
    <w:basedOn w:val="57"/>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703">
    <w:name w:val="精巧型 2121"/>
    <w:basedOn w:val="57"/>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704">
    <w:name w:val="列表型 7121"/>
    <w:basedOn w:val="57"/>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705">
    <w:name w:val="精巧型 21111"/>
    <w:basedOn w:val="57"/>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706">
    <w:name w:val="列表型 71111"/>
    <w:basedOn w:val="57"/>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table" w:customStyle="1" w:styleId="707">
    <w:name w:val="表格主题111"/>
    <w:basedOn w:val="5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精巧型 2211"/>
    <w:basedOn w:val="57"/>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table" w:customStyle="1" w:styleId="709">
    <w:name w:val="列表型 7211"/>
    <w:basedOn w:val="57"/>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CellMar>
        <w:top w:w="0" w:type="dxa"/>
        <w:left w:w="108" w:type="dxa"/>
        <w:bottom w:w="0" w:type="dxa"/>
        <w:right w:w="108" w:type="dxa"/>
      </w:tblCellMar>
    </w:tblPr>
    <w:tblStylePr w:type="firstRow">
      <w:rPr>
        <w:b/>
        <w:bCs/>
      </w:rPr>
      <w:tcPr>
        <w:tcBorders>
          <w:top w:val="nil"/>
          <w:left w:val="nil"/>
          <w:bottom w:val="single" w:color="008000" w:sz="12" w:space="0"/>
          <w:right w:val="nil"/>
          <w:insideH w:val="nil"/>
          <w:insideV w:val="nil"/>
          <w:tl2br w:val="nil"/>
          <w:tr2bl w:val="nil"/>
        </w:tcBorders>
        <w:shd w:val="solid" w:color="C0C0C0" w:fill="FFFFFF"/>
      </w:tcPr>
    </w:tblStylePr>
    <w:tblStylePr w:type="lastRow">
      <w:rPr>
        <w:b/>
        <w:bCs/>
      </w:rPr>
      <w:tcPr>
        <w:tcBorders>
          <w:top w:val="single" w:color="008000" w:sz="12" w:space="0"/>
          <w:left w:val="nil"/>
          <w:bottom w:val="nil"/>
          <w:right w:val="nil"/>
          <w:insideH w:val="nil"/>
          <w:insideV w:val="nil"/>
          <w:tl2br w:val="nil"/>
          <w:tr2bl w:val="nil"/>
        </w:tcBorders>
      </w:tcPr>
    </w:tblStylePr>
    <w:tblStylePr w:type="firstCol">
      <w:rPr>
        <w:b/>
        <w:bCs/>
      </w:rPr>
      <w:tcPr>
        <w:tcBorders>
          <w:top w:val="nil"/>
          <w:left w:val="nil"/>
          <w:bottom w:val="nil"/>
          <w:right w:val="nil"/>
          <w:insideH w:val="nil"/>
          <w:insideV w:val="nil"/>
          <w:tl2br w:val="nil"/>
          <w:tr2bl w:val="nil"/>
        </w:tcBorders>
      </w:tcPr>
    </w:tblStylePr>
    <w:tblStylePr w:type="lastCol">
      <w:rPr>
        <w:b/>
        <w:bCs/>
      </w:rPr>
      <w:tcPr>
        <w:tcBorders>
          <w:top w:val="nil"/>
          <w:left w:val="nil"/>
          <w:bottom w:val="nil"/>
          <w:right w:val="nil"/>
          <w:insideH w:val="nil"/>
          <w:insideV w:val="nil"/>
          <w:tl2br w:val="nil"/>
          <w:tr2bl w:val="nil"/>
        </w:tcBorders>
      </w:tcPr>
    </w:tblStylePr>
    <w:tblStylePr w:type="band1Horz">
      <w:rPr>
        <w:color w:val="auto"/>
      </w:rPr>
      <w:tcPr>
        <w:tcBorders>
          <w:top w:val="nil"/>
          <w:left w:val="nil"/>
          <w:bottom w:val="nil"/>
          <w:right w:val="nil"/>
          <w:insideH w:val="nil"/>
          <w:insideV w:val="nil"/>
          <w:tl2br w:val="nil"/>
          <w:tr2bl w:val="nil"/>
        </w:tcBorders>
        <w:shd w:val="pct20" w:color="000000" w:fill="FFFFFF"/>
      </w:tcPr>
    </w:tblStylePr>
    <w:tblStylePr w:type="band2Horz">
      <w:tcPr>
        <w:tcBorders>
          <w:top w:val="nil"/>
          <w:left w:val="nil"/>
          <w:bottom w:val="nil"/>
          <w:right w:val="nil"/>
          <w:insideH w:val="nil"/>
          <w:insideV w:val="nil"/>
          <w:tl2br w:val="nil"/>
          <w:tr2bl w:val="nil"/>
        </w:tcBorders>
        <w:shd w:val="pct25" w:color="FFFF00" w:fill="FFFFFF"/>
      </w:tcPr>
    </w:tblStylePr>
  </w:style>
  <w:style w:type="character" w:customStyle="1" w:styleId="710">
    <w:name w:val="Title Char"/>
    <w:qFormat/>
    <w:uiPriority w:val="0"/>
    <w:rPr>
      <w:rFonts w:ascii="Cambria" w:hAnsi="Cambria"/>
      <w:b/>
      <w:sz w:val="32"/>
      <w:lang w:bidi="ar-SA"/>
    </w:rPr>
  </w:style>
  <w:style w:type="character" w:customStyle="1" w:styleId="711">
    <w:name w:val="+正文 Char Char Char4"/>
    <w:basedOn w:val="62"/>
    <w:link w:val="712"/>
    <w:qFormat/>
    <w:uiPriority w:val="0"/>
    <w:rPr>
      <w:sz w:val="24"/>
    </w:rPr>
  </w:style>
  <w:style w:type="paragraph" w:customStyle="1" w:styleId="712">
    <w:name w:val="+正文 Char Char7"/>
    <w:basedOn w:val="1"/>
    <w:link w:val="711"/>
    <w:qFormat/>
    <w:uiPriority w:val="0"/>
    <w:pPr>
      <w:spacing w:line="360" w:lineRule="atLeast"/>
      <w:ind w:firstLine="200" w:firstLineChars="200"/>
    </w:pPr>
    <w:rPr>
      <w:rFonts w:asciiTheme="minorHAnsi" w:hAnsiTheme="minorHAnsi" w:eastAsiaTheme="minorEastAsia" w:cstheme="minorBidi"/>
      <w:kern w:val="0"/>
      <w:sz w:val="24"/>
      <w:szCs w:val="20"/>
    </w:rPr>
  </w:style>
  <w:style w:type="character" w:customStyle="1" w:styleId="713">
    <w:name w:val="Heading 5 Char"/>
    <w:qFormat/>
    <w:uiPriority w:val="0"/>
    <w:rPr>
      <w:rFonts w:eastAsia="宋体"/>
      <w:b/>
      <w:bCs/>
      <w:kern w:val="2"/>
      <w:sz w:val="28"/>
      <w:szCs w:val="28"/>
      <w:lang w:val="en-US" w:eastAsia="zh-CN" w:bidi="ar-SA"/>
    </w:rPr>
  </w:style>
  <w:style w:type="character" w:customStyle="1" w:styleId="714">
    <w:name w:val="Char Char16"/>
    <w:basedOn w:val="62"/>
    <w:qFormat/>
    <w:uiPriority w:val="0"/>
    <w:rPr>
      <w:rFonts w:eastAsia="仿宋_GB2312"/>
      <w:kern w:val="2"/>
      <w:sz w:val="18"/>
      <w:lang w:val="en-US" w:eastAsia="zh-CN"/>
    </w:rPr>
  </w:style>
  <w:style w:type="character" w:customStyle="1" w:styleId="715">
    <w:name w:val="Char Char30"/>
    <w:basedOn w:val="62"/>
    <w:qFormat/>
    <w:uiPriority w:val="0"/>
    <w:rPr>
      <w:rFonts w:eastAsia="仿宋_GB2312"/>
      <w:b/>
      <w:bCs/>
      <w:kern w:val="44"/>
      <w:sz w:val="44"/>
      <w:szCs w:val="44"/>
      <w:lang w:val="en-US" w:eastAsia="zh-CN" w:bidi="ar-SA"/>
    </w:rPr>
  </w:style>
  <w:style w:type="character" w:customStyle="1" w:styleId="716">
    <w:name w:val="明显强调1"/>
    <w:qFormat/>
    <w:uiPriority w:val="0"/>
    <w:rPr>
      <w:b/>
      <w:bCs/>
      <w:i/>
      <w:iCs/>
      <w:color w:val="4F81BD"/>
    </w:rPr>
  </w:style>
  <w:style w:type="character" w:customStyle="1" w:styleId="717">
    <w:name w:val="Char Char181"/>
    <w:qFormat/>
    <w:uiPriority w:val="0"/>
    <w:rPr>
      <w:b/>
      <w:bCs/>
      <w:kern w:val="44"/>
      <w:sz w:val="44"/>
      <w:szCs w:val="44"/>
    </w:rPr>
  </w:style>
  <w:style w:type="character" w:customStyle="1" w:styleId="718">
    <w:name w:val="Char Char23"/>
    <w:qFormat/>
    <w:uiPriority w:val="0"/>
    <w:rPr>
      <w:rFonts w:eastAsia="宋体"/>
      <w:b/>
      <w:bCs/>
      <w:kern w:val="44"/>
      <w:sz w:val="32"/>
      <w:szCs w:val="44"/>
      <w:lang w:val="en-US" w:eastAsia="zh-CN" w:bidi="ar-SA"/>
    </w:rPr>
  </w:style>
  <w:style w:type="character" w:customStyle="1" w:styleId="719">
    <w:name w:val="Document Map Char"/>
    <w:qFormat/>
    <w:uiPriority w:val="0"/>
    <w:rPr>
      <w:rFonts w:eastAsia="宋体"/>
      <w:kern w:val="2"/>
      <w:sz w:val="21"/>
      <w:szCs w:val="24"/>
      <w:lang w:val="en-US" w:eastAsia="zh-CN" w:bidi="ar-SA"/>
    </w:rPr>
  </w:style>
  <w:style w:type="character" w:customStyle="1" w:styleId="720">
    <w:name w:val="Char Char20"/>
    <w:qFormat/>
    <w:uiPriority w:val="0"/>
    <w:rPr>
      <w:rFonts w:ascii="Times New Roman" w:hAnsi="Times New Roman" w:eastAsia="宋体" w:cs="Times New Roman"/>
      <w:b/>
      <w:bCs/>
      <w:sz w:val="24"/>
      <w:szCs w:val="32"/>
    </w:rPr>
  </w:style>
  <w:style w:type="character" w:customStyle="1" w:styleId="721">
    <w:name w:val="不明显参考1"/>
    <w:qFormat/>
    <w:uiPriority w:val="0"/>
    <w:rPr>
      <w:smallCaps/>
      <w:color w:val="C0504D"/>
      <w:u w:val="single"/>
    </w:rPr>
  </w:style>
  <w:style w:type="character" w:customStyle="1" w:styleId="722">
    <w:name w:val="Char Char22"/>
    <w:qFormat/>
    <w:uiPriority w:val="0"/>
    <w:rPr>
      <w:rFonts w:ascii="Times New Roman" w:hAnsi="Times New Roman" w:eastAsia="宋体" w:cs="Times New Roman"/>
      <w:b/>
      <w:bCs/>
      <w:kern w:val="44"/>
      <w:sz w:val="32"/>
      <w:szCs w:val="44"/>
    </w:rPr>
  </w:style>
  <w:style w:type="character" w:customStyle="1" w:styleId="723">
    <w:name w:val="不明显强调2"/>
    <w:qFormat/>
    <w:uiPriority w:val="0"/>
    <w:rPr>
      <w:i/>
      <w:iCs/>
      <w:color w:val="808080"/>
    </w:rPr>
  </w:style>
  <w:style w:type="character" w:customStyle="1" w:styleId="724">
    <w:name w:val="textcontents"/>
    <w:qFormat/>
    <w:uiPriority w:val="0"/>
    <w:rPr>
      <w:rFonts w:cs="Times New Roman"/>
    </w:rPr>
  </w:style>
  <w:style w:type="character" w:customStyle="1" w:styleId="725">
    <w:name w:val="Comment Text Char"/>
    <w:qFormat/>
    <w:uiPriority w:val="0"/>
    <w:rPr>
      <w:rFonts w:cs="Times New Roman"/>
      <w:sz w:val="24"/>
      <w:szCs w:val="24"/>
    </w:rPr>
  </w:style>
  <w:style w:type="character" w:customStyle="1" w:styleId="726">
    <w:name w:val="Footer Char"/>
    <w:qFormat/>
    <w:uiPriority w:val="0"/>
    <w:rPr>
      <w:rFonts w:eastAsia="宋体"/>
      <w:kern w:val="2"/>
      <w:sz w:val="18"/>
      <w:szCs w:val="18"/>
      <w:lang w:val="en-US" w:eastAsia="zh-CN" w:bidi="ar-SA"/>
    </w:rPr>
  </w:style>
  <w:style w:type="character" w:customStyle="1" w:styleId="727">
    <w:name w:val="Header Char"/>
    <w:qFormat/>
    <w:uiPriority w:val="0"/>
    <w:rPr>
      <w:rFonts w:eastAsia="宋体"/>
      <w:kern w:val="2"/>
      <w:sz w:val="18"/>
      <w:szCs w:val="18"/>
      <w:lang w:val="en-US" w:eastAsia="zh-CN" w:bidi="ar-SA"/>
    </w:rPr>
  </w:style>
  <w:style w:type="character" w:customStyle="1" w:styleId="728">
    <w:name w:val="引用 Char1"/>
    <w:qFormat/>
    <w:uiPriority w:val="29"/>
    <w:rPr>
      <w:rFonts w:ascii="Times New Roman" w:hAnsi="Times New Roman" w:eastAsia="宋体" w:cs="Times New Roman"/>
      <w:i/>
      <w:iCs/>
      <w:color w:val="000000"/>
      <w:szCs w:val="24"/>
    </w:rPr>
  </w:style>
  <w:style w:type="character" w:customStyle="1" w:styleId="729">
    <w:name w:val="Heading 2 Char"/>
    <w:qFormat/>
    <w:uiPriority w:val="0"/>
    <w:rPr>
      <w:rFonts w:ascii="Arial" w:hAnsi="Arial" w:eastAsia="黑体"/>
      <w:b/>
      <w:bCs/>
      <w:kern w:val="2"/>
      <w:sz w:val="32"/>
      <w:szCs w:val="32"/>
      <w:lang w:val="en-US" w:eastAsia="zh-CN" w:bidi="ar-SA"/>
    </w:rPr>
  </w:style>
  <w:style w:type="character" w:customStyle="1" w:styleId="730">
    <w:name w:val="明显引用 Char"/>
    <w:link w:val="731"/>
    <w:qFormat/>
    <w:uiPriority w:val="0"/>
    <w:rPr>
      <w:b/>
      <w:bCs/>
      <w:i/>
      <w:iCs/>
      <w:color w:val="4F81BD"/>
    </w:rPr>
  </w:style>
  <w:style w:type="paragraph" w:styleId="731">
    <w:name w:val="Intense Quote"/>
    <w:basedOn w:val="1"/>
    <w:next w:val="1"/>
    <w:link w:val="730"/>
    <w:qFormat/>
    <w:uiPriority w:val="0"/>
    <w:pPr>
      <w:pBdr>
        <w:bottom w:val="single" w:color="4F81BD" w:sz="4" w:space="4"/>
      </w:pBdr>
      <w:spacing w:before="200" w:after="280"/>
      <w:ind w:left="936" w:right="936"/>
    </w:pPr>
    <w:rPr>
      <w:rFonts w:asciiTheme="minorHAnsi" w:hAnsiTheme="minorHAnsi" w:eastAsiaTheme="minorEastAsia" w:cstheme="minorBidi"/>
      <w:b/>
      <w:bCs/>
      <w:i/>
      <w:iCs/>
      <w:color w:val="4F81BD"/>
      <w:kern w:val="0"/>
      <w:sz w:val="20"/>
      <w:szCs w:val="20"/>
    </w:rPr>
  </w:style>
  <w:style w:type="character" w:customStyle="1" w:styleId="732">
    <w:name w:val="明显引用 Char1"/>
    <w:basedOn w:val="62"/>
    <w:qFormat/>
    <w:uiPriority w:val="30"/>
    <w:rPr>
      <w:rFonts w:ascii="Times New Roman" w:hAnsi="Times New Roman" w:eastAsia="宋体" w:cs="Times New Roman"/>
      <w:b/>
      <w:bCs/>
      <w:i/>
      <w:iCs/>
      <w:color w:val="4472C4" w:themeColor="accent1"/>
      <w:kern w:val="2"/>
      <w:sz w:val="21"/>
      <w:szCs w:val="24"/>
    </w:rPr>
  </w:style>
  <w:style w:type="character" w:customStyle="1" w:styleId="733">
    <w:name w:val="Char Char18"/>
    <w:qFormat/>
    <w:uiPriority w:val="0"/>
    <w:rPr>
      <w:rFonts w:ascii="Times New Roman" w:hAnsi="Times New Roman" w:eastAsia="宋体" w:cs="Times New Roman"/>
      <w:b/>
      <w:bCs/>
      <w:sz w:val="28"/>
      <w:szCs w:val="28"/>
    </w:rPr>
  </w:style>
  <w:style w:type="character" w:customStyle="1" w:styleId="734">
    <w:name w:val="标题5 Char Char"/>
    <w:link w:val="735"/>
    <w:qFormat/>
    <w:uiPriority w:val="0"/>
    <w:rPr>
      <w:rFonts w:ascii="Arial" w:hAnsi="Arial"/>
      <w:b/>
      <w:bCs/>
      <w:sz w:val="24"/>
      <w:szCs w:val="32"/>
    </w:rPr>
  </w:style>
  <w:style w:type="paragraph" w:customStyle="1" w:styleId="735">
    <w:name w:val="标题5"/>
    <w:basedOn w:val="5"/>
    <w:link w:val="734"/>
    <w:qFormat/>
    <w:uiPriority w:val="0"/>
    <w:pPr>
      <w:spacing w:line="413" w:lineRule="auto"/>
    </w:pPr>
    <w:rPr>
      <w:rFonts w:ascii="Arial" w:hAnsi="Arial" w:eastAsiaTheme="minorEastAsia" w:cstheme="minorBidi"/>
      <w:sz w:val="24"/>
    </w:rPr>
  </w:style>
  <w:style w:type="character" w:customStyle="1" w:styleId="736">
    <w:name w:val="Balloon Text Char"/>
    <w:qFormat/>
    <w:uiPriority w:val="0"/>
    <w:rPr>
      <w:sz w:val="18"/>
      <w:lang w:bidi="ar-SA"/>
    </w:rPr>
  </w:style>
  <w:style w:type="character" w:customStyle="1" w:styleId="737">
    <w:name w:val="Char Char21"/>
    <w:qFormat/>
    <w:uiPriority w:val="0"/>
    <w:rPr>
      <w:rFonts w:ascii="Arial" w:hAnsi="Arial" w:eastAsia="黑体" w:cs="Times New Roman"/>
      <w:b/>
      <w:bCs/>
      <w:sz w:val="32"/>
      <w:szCs w:val="32"/>
    </w:rPr>
  </w:style>
  <w:style w:type="character" w:customStyle="1" w:styleId="738">
    <w:name w:val="Date Char"/>
    <w:qFormat/>
    <w:uiPriority w:val="0"/>
    <w:rPr>
      <w:rFonts w:eastAsia="宋体"/>
      <w:kern w:val="2"/>
      <w:sz w:val="21"/>
      <w:szCs w:val="24"/>
      <w:lang w:val="en-US" w:eastAsia="zh-CN" w:bidi="ar-SA"/>
    </w:rPr>
  </w:style>
  <w:style w:type="character" w:customStyle="1" w:styleId="739">
    <w:name w:val="Char Char19"/>
    <w:qFormat/>
    <w:uiPriority w:val="0"/>
    <w:rPr>
      <w:rFonts w:ascii="Arial" w:hAnsi="Arial" w:eastAsia="宋体" w:cs="Times New Roman"/>
      <w:b/>
      <w:bCs/>
      <w:szCs w:val="28"/>
    </w:rPr>
  </w:style>
  <w:style w:type="character" w:customStyle="1" w:styleId="740">
    <w:name w:val="Char Char91"/>
    <w:qFormat/>
    <w:uiPriority w:val="0"/>
    <w:rPr>
      <w:rFonts w:eastAsia="宋体"/>
      <w:b/>
      <w:bCs/>
      <w:kern w:val="44"/>
      <w:sz w:val="32"/>
      <w:szCs w:val="44"/>
      <w:lang w:val="en-US" w:eastAsia="zh-CN" w:bidi="ar-SA"/>
    </w:rPr>
  </w:style>
  <w:style w:type="character" w:customStyle="1" w:styleId="741">
    <w:name w:val="Char Char6"/>
    <w:qFormat/>
    <w:uiPriority w:val="0"/>
    <w:rPr>
      <w:rFonts w:eastAsia="宋体"/>
      <w:b/>
      <w:bCs/>
      <w:kern w:val="44"/>
      <w:sz w:val="32"/>
      <w:szCs w:val="44"/>
      <w:lang w:val="en-US" w:eastAsia="zh-CN" w:bidi="ar-SA"/>
    </w:rPr>
  </w:style>
  <w:style w:type="character" w:customStyle="1" w:styleId="742">
    <w:name w:val="样式 Char"/>
    <w:link w:val="743"/>
    <w:qFormat/>
    <w:locked/>
    <w:uiPriority w:val="0"/>
    <w:rPr>
      <w:rFonts w:ascii="宋体" w:hAnsi="宋体" w:cs="宋体"/>
      <w:sz w:val="24"/>
      <w:szCs w:val="24"/>
    </w:rPr>
  </w:style>
  <w:style w:type="paragraph" w:customStyle="1" w:styleId="743">
    <w:name w:val="样式"/>
    <w:link w:val="742"/>
    <w:qFormat/>
    <w:uiPriority w:val="0"/>
    <w:pPr>
      <w:widowControl w:val="0"/>
      <w:autoSpaceDE w:val="0"/>
      <w:autoSpaceDN w:val="0"/>
      <w:adjustRightInd w:val="0"/>
    </w:pPr>
    <w:rPr>
      <w:rFonts w:ascii="宋体" w:hAnsi="宋体" w:cs="宋体" w:eastAsiaTheme="minorEastAsia"/>
      <w:sz w:val="24"/>
      <w:szCs w:val="24"/>
      <w:lang w:val="en-US" w:eastAsia="zh-CN" w:bidi="ar-SA"/>
    </w:rPr>
  </w:style>
  <w:style w:type="character" w:customStyle="1" w:styleId="744">
    <w:name w:val="标题4 Char Char"/>
    <w:link w:val="536"/>
    <w:qFormat/>
    <w:uiPriority w:val="0"/>
    <w:rPr>
      <w:rFonts w:ascii="宋体" w:hAnsi="宋体" w:eastAsia="黑体" w:cs="Times New Roman"/>
      <w:kern w:val="2"/>
      <w:sz w:val="28"/>
    </w:rPr>
  </w:style>
  <w:style w:type="character" w:customStyle="1" w:styleId="745">
    <w:name w:val="明显参考1"/>
    <w:qFormat/>
    <w:uiPriority w:val="0"/>
    <w:rPr>
      <w:b/>
      <w:bCs/>
      <w:smallCaps/>
      <w:color w:val="C0504D"/>
      <w:spacing w:val="5"/>
      <w:u w:val="single"/>
    </w:rPr>
  </w:style>
  <w:style w:type="character" w:customStyle="1" w:styleId="746">
    <w:name w:val="超链接_0"/>
    <w:qFormat/>
    <w:uiPriority w:val="99"/>
    <w:rPr>
      <w:rFonts w:ascii="Calibri" w:hAnsi="Calibri" w:cs="Times New Roman"/>
      <w:color w:val="0000FF"/>
      <w:u w:val="single"/>
    </w:rPr>
  </w:style>
  <w:style w:type="character" w:customStyle="1" w:styleId="747">
    <w:name w:val="书籍标题1"/>
    <w:qFormat/>
    <w:uiPriority w:val="0"/>
    <w:rPr>
      <w:b/>
      <w:bCs/>
      <w:smallCaps/>
      <w:spacing w:val="5"/>
    </w:rPr>
  </w:style>
  <w:style w:type="character" w:customStyle="1" w:styleId="748">
    <w:name w:val="Heading 4 Char"/>
    <w:qFormat/>
    <w:uiPriority w:val="0"/>
    <w:rPr>
      <w:rFonts w:ascii="Arial" w:hAnsi="Arial" w:eastAsia="宋体"/>
      <w:b/>
      <w:bCs/>
      <w:kern w:val="2"/>
      <w:sz w:val="21"/>
      <w:szCs w:val="28"/>
      <w:lang w:val="en-US" w:eastAsia="zh-CN" w:bidi="ar-SA"/>
    </w:rPr>
  </w:style>
  <w:style w:type="character" w:customStyle="1" w:styleId="749">
    <w:name w:val="Body Text Indent Char"/>
    <w:qFormat/>
    <w:uiPriority w:val="0"/>
    <w:rPr>
      <w:rFonts w:ascii="宋体" w:hAnsi="宋体" w:eastAsia="宋体"/>
      <w:kern w:val="2"/>
      <w:sz w:val="21"/>
      <w:lang w:val="en-US" w:eastAsia="zh-CN" w:bidi="ar-SA"/>
    </w:rPr>
  </w:style>
  <w:style w:type="character" w:customStyle="1" w:styleId="750">
    <w:name w:val="Char Char9"/>
    <w:qFormat/>
    <w:uiPriority w:val="0"/>
    <w:rPr>
      <w:rFonts w:eastAsia="宋体"/>
      <w:b/>
      <w:bCs/>
      <w:kern w:val="44"/>
      <w:sz w:val="32"/>
      <w:szCs w:val="44"/>
      <w:lang w:val="en-US" w:eastAsia="zh-CN" w:bidi="ar-SA"/>
    </w:rPr>
  </w:style>
  <w:style w:type="character" w:customStyle="1" w:styleId="751">
    <w:name w:val="批注文字 Char Char"/>
    <w:qFormat/>
    <w:uiPriority w:val="0"/>
    <w:rPr>
      <w:rFonts w:ascii="宋体" w:hAnsi="Times New Roman" w:eastAsia="宋体" w:cs="Times New Roman"/>
      <w:sz w:val="28"/>
      <w:szCs w:val="20"/>
    </w:rPr>
  </w:style>
  <w:style w:type="character" w:customStyle="1" w:styleId="752">
    <w:name w:val="Comment Text Char1"/>
    <w:qFormat/>
    <w:uiPriority w:val="0"/>
    <w:rPr>
      <w:sz w:val="24"/>
      <w:lang w:bidi="ar-SA"/>
    </w:rPr>
  </w:style>
  <w:style w:type="character" w:customStyle="1" w:styleId="753">
    <w:name w:val="Footnote Text Char"/>
    <w:qFormat/>
    <w:uiPriority w:val="0"/>
    <w:rPr>
      <w:rFonts w:eastAsia="宋体"/>
      <w:sz w:val="18"/>
      <w:lang w:val="en-US" w:eastAsia="zh-CN" w:bidi="ar-SA"/>
    </w:rPr>
  </w:style>
  <w:style w:type="character" w:customStyle="1" w:styleId="754">
    <w:name w:val="Heading 1 Char"/>
    <w:qFormat/>
    <w:uiPriority w:val="0"/>
    <w:rPr>
      <w:rFonts w:eastAsia="宋体"/>
      <w:b/>
      <w:bCs/>
      <w:kern w:val="44"/>
      <w:sz w:val="32"/>
      <w:szCs w:val="44"/>
      <w:lang w:val="en-US" w:eastAsia="zh-CN" w:bidi="ar-SA"/>
    </w:rPr>
  </w:style>
  <w:style w:type="character" w:customStyle="1" w:styleId="755">
    <w:name w:val="Heading 3 Char"/>
    <w:qFormat/>
    <w:uiPriority w:val="0"/>
    <w:rPr>
      <w:rFonts w:cs="Times New Roman"/>
      <w:b/>
      <w:bCs/>
      <w:kern w:val="2"/>
      <w:sz w:val="32"/>
      <w:szCs w:val="32"/>
    </w:rPr>
  </w:style>
  <w:style w:type="character" w:customStyle="1" w:styleId="756">
    <w:name w:val="引用 Char"/>
    <w:link w:val="757"/>
    <w:qFormat/>
    <w:uiPriority w:val="0"/>
    <w:rPr>
      <w:i/>
      <w:iCs/>
      <w:color w:val="000000"/>
    </w:rPr>
  </w:style>
  <w:style w:type="paragraph" w:styleId="757">
    <w:name w:val="Quote"/>
    <w:basedOn w:val="1"/>
    <w:next w:val="1"/>
    <w:link w:val="756"/>
    <w:qFormat/>
    <w:uiPriority w:val="0"/>
    <w:rPr>
      <w:rFonts w:asciiTheme="minorHAnsi" w:hAnsiTheme="minorHAnsi" w:eastAsiaTheme="minorEastAsia" w:cstheme="minorBidi"/>
      <w:i/>
      <w:iCs/>
      <w:color w:val="000000"/>
      <w:kern w:val="0"/>
      <w:sz w:val="20"/>
      <w:szCs w:val="20"/>
    </w:rPr>
  </w:style>
  <w:style w:type="character" w:customStyle="1" w:styleId="758">
    <w:name w:val="引用 Char2"/>
    <w:basedOn w:val="62"/>
    <w:qFormat/>
    <w:uiPriority w:val="29"/>
    <w:rPr>
      <w:rFonts w:ascii="Times New Roman" w:hAnsi="Times New Roman" w:eastAsia="宋体" w:cs="Times New Roman"/>
      <w:i/>
      <w:iCs/>
      <w:color w:val="000000" w:themeColor="text1"/>
      <w:kern w:val="2"/>
      <w:sz w:val="21"/>
      <w:szCs w:val="24"/>
    </w:rPr>
  </w:style>
  <w:style w:type="character" w:customStyle="1" w:styleId="759">
    <w:name w:val="Body Text Indent 2 Char"/>
    <w:qFormat/>
    <w:uiPriority w:val="0"/>
    <w:rPr>
      <w:rFonts w:eastAsia="宋体"/>
      <w:kern w:val="2"/>
      <w:sz w:val="21"/>
      <w:szCs w:val="24"/>
      <w:lang w:val="en-US" w:eastAsia="zh-CN" w:bidi="ar-SA"/>
    </w:rPr>
  </w:style>
  <w:style w:type="character" w:customStyle="1" w:styleId="760">
    <w:name w:val="Comment Subject Char"/>
    <w:qFormat/>
    <w:uiPriority w:val="0"/>
    <w:rPr>
      <w:b/>
      <w:sz w:val="24"/>
      <w:lang w:bidi="ar-SA"/>
    </w:rPr>
  </w:style>
  <w:style w:type="character" w:customStyle="1" w:styleId="761">
    <w:name w:val="Plain Text Char"/>
    <w:qFormat/>
    <w:uiPriority w:val="0"/>
    <w:rPr>
      <w:rFonts w:ascii="宋体" w:hAnsi="Courier New" w:eastAsia="宋体"/>
      <w:sz w:val="24"/>
      <w:lang w:bidi="ar-SA"/>
    </w:rPr>
  </w:style>
  <w:style w:type="character" w:customStyle="1" w:styleId="762">
    <w:name w:val="Heading 3 Char1"/>
    <w:qFormat/>
    <w:uiPriority w:val="0"/>
    <w:rPr>
      <w:rFonts w:eastAsia="宋体"/>
      <w:b/>
      <w:bCs/>
      <w:kern w:val="2"/>
      <w:sz w:val="24"/>
      <w:szCs w:val="32"/>
      <w:lang w:val="en-US" w:eastAsia="zh-CN" w:bidi="ar-SA"/>
    </w:rPr>
  </w:style>
  <w:style w:type="character" w:customStyle="1" w:styleId="763">
    <w:name w:val="明显引用 Char2"/>
    <w:basedOn w:val="62"/>
    <w:qFormat/>
    <w:uiPriority w:val="30"/>
    <w:rPr>
      <w:rFonts w:eastAsia="仿宋_GB2312"/>
      <w:b/>
      <w:bCs/>
      <w:i/>
      <w:iCs/>
      <w:color w:val="4F81BD"/>
      <w:kern w:val="2"/>
      <w:sz w:val="21"/>
    </w:rPr>
  </w:style>
  <w:style w:type="character" w:customStyle="1" w:styleId="764">
    <w:name w:val="标题 Char3"/>
    <w:basedOn w:val="62"/>
    <w:qFormat/>
    <w:uiPriority w:val="10"/>
    <w:rPr>
      <w:rFonts w:ascii="Cambria" w:hAnsi="Cambria" w:cs="Times New Roman"/>
      <w:b/>
      <w:bCs/>
      <w:kern w:val="2"/>
      <w:sz w:val="32"/>
      <w:szCs w:val="32"/>
    </w:rPr>
  </w:style>
  <w:style w:type="paragraph" w:customStyle="1" w:styleId="765">
    <w:name w:val="正文缩进_0"/>
    <w:basedOn w:val="766"/>
    <w:qFormat/>
    <w:uiPriority w:val="0"/>
    <w:pPr>
      <w:widowControl w:val="0"/>
      <w:ind w:firstLine="420"/>
      <w:jc w:val="both"/>
    </w:pPr>
    <w:rPr>
      <w:kern w:val="2"/>
      <w:u w:val="single"/>
    </w:rPr>
  </w:style>
  <w:style w:type="paragraph" w:customStyle="1" w:styleId="766">
    <w:name w:val="正文_1"/>
    <w:qFormat/>
    <w:uiPriority w:val="0"/>
    <w:rPr>
      <w:rFonts w:ascii="Calibri" w:hAnsi="Calibri" w:eastAsia="宋体" w:cs="Times New Roman"/>
      <w:sz w:val="21"/>
      <w:szCs w:val="22"/>
      <w:lang w:val="en-US" w:eastAsia="zh-CN" w:bidi="ar-SA"/>
    </w:rPr>
  </w:style>
  <w:style w:type="paragraph" w:customStyle="1" w:styleId="767">
    <w:name w:val="空半行"/>
    <w:basedOn w:val="1"/>
    <w:qFormat/>
    <w:uiPriority w:val="0"/>
    <w:pPr>
      <w:adjustRightInd w:val="0"/>
      <w:spacing w:line="120" w:lineRule="exact"/>
      <w:textAlignment w:val="baseline"/>
    </w:pPr>
    <w:rPr>
      <w:rFonts w:ascii="Calibri" w:hAnsi="Calibri" w:eastAsia="仿宋_GB2312"/>
      <w:color w:val="FFFFFF"/>
      <w:kern w:val="0"/>
      <w:sz w:val="30"/>
      <w:szCs w:val="20"/>
    </w:rPr>
  </w:style>
  <w:style w:type="paragraph" w:customStyle="1" w:styleId="768">
    <w:name w:val="Char7"/>
    <w:basedOn w:val="1"/>
    <w:qFormat/>
    <w:uiPriority w:val="0"/>
  </w:style>
  <w:style w:type="paragraph" w:customStyle="1" w:styleId="769">
    <w:name w:val="标题 21"/>
    <w:basedOn w:val="1"/>
    <w:qFormat/>
    <w:uiPriority w:val="1"/>
    <w:pPr>
      <w:autoSpaceDE w:val="0"/>
      <w:autoSpaceDN w:val="0"/>
      <w:adjustRightInd w:val="0"/>
      <w:spacing w:before="46"/>
      <w:ind w:left="563"/>
      <w:jc w:val="left"/>
      <w:outlineLvl w:val="1"/>
    </w:pPr>
    <w:rPr>
      <w:rFonts w:ascii="宋体" w:hAnsi="Calibri" w:cs="宋体"/>
      <w:b/>
      <w:bCs/>
      <w:kern w:val="0"/>
      <w:szCs w:val="21"/>
    </w:rPr>
  </w:style>
  <w:style w:type="paragraph" w:customStyle="1" w:styleId="770">
    <w:name w:val="_Style 37"/>
    <w:basedOn w:val="1"/>
    <w:next w:val="1"/>
    <w:qFormat/>
    <w:uiPriority w:val="0"/>
    <w:rPr>
      <w:rFonts w:ascii="Calibri" w:hAnsi="Calibri"/>
    </w:rPr>
  </w:style>
  <w:style w:type="paragraph" w:customStyle="1" w:styleId="771">
    <w:name w:val="正文文本_0"/>
    <w:basedOn w:val="772"/>
    <w:qFormat/>
    <w:uiPriority w:val="0"/>
    <w:pPr>
      <w:adjustRightInd w:val="0"/>
      <w:spacing w:after="60" w:line="360" w:lineRule="atLeast"/>
      <w:ind w:left="72" w:leftChars="30" w:right="30" w:rightChars="30"/>
      <w:jc w:val="center"/>
      <w:textAlignment w:val="baseline"/>
    </w:pPr>
    <w:rPr>
      <w:rFonts w:ascii="Times New Roman" w:hAnsi="Times New Roman"/>
      <w:kern w:val="0"/>
      <w:sz w:val="20"/>
      <w:szCs w:val="20"/>
    </w:rPr>
  </w:style>
  <w:style w:type="paragraph" w:customStyle="1" w:styleId="772">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773">
    <w:name w:val="纯文本6"/>
    <w:basedOn w:val="1"/>
    <w:qFormat/>
    <w:uiPriority w:val="0"/>
    <w:pPr>
      <w:adjustRightInd w:val="0"/>
      <w:textAlignment w:val="baseline"/>
    </w:pPr>
    <w:rPr>
      <w:rFonts w:ascii="宋体" w:hAnsi="Courier New"/>
      <w:szCs w:val="20"/>
    </w:rPr>
  </w:style>
  <w:style w:type="paragraph" w:customStyle="1" w:styleId="774">
    <w:name w:val="标题 4_0"/>
    <w:basedOn w:val="772"/>
    <w:next w:val="772"/>
    <w:qFormat/>
    <w:uiPriority w:val="0"/>
    <w:pPr>
      <w:keepNext/>
      <w:keepLines/>
      <w:spacing w:before="280" w:after="290" w:line="372" w:lineRule="auto"/>
      <w:outlineLvl w:val="3"/>
    </w:pPr>
    <w:rPr>
      <w:rFonts w:ascii="Cambria" w:hAnsi="Cambria"/>
      <w:b/>
      <w:bCs/>
      <w:sz w:val="28"/>
      <w:szCs w:val="28"/>
    </w:rPr>
  </w:style>
  <w:style w:type="paragraph" w:customStyle="1" w:styleId="775">
    <w:name w:val="修订3"/>
    <w:qFormat/>
    <w:uiPriority w:val="0"/>
    <w:rPr>
      <w:rFonts w:ascii="Calibri" w:hAnsi="Calibri" w:eastAsia="宋体" w:cs="Times New Roman"/>
      <w:kern w:val="2"/>
      <w:sz w:val="21"/>
      <w:szCs w:val="24"/>
      <w:lang w:val="en-US" w:eastAsia="zh-CN" w:bidi="ar-SA"/>
    </w:rPr>
  </w:style>
  <w:style w:type="paragraph" w:customStyle="1" w:styleId="776">
    <w:name w:val="Default"/>
    <w:qFormat/>
    <w:uiPriority w:val="0"/>
    <w:pPr>
      <w:widowControl w:val="0"/>
      <w:autoSpaceDE w:val="0"/>
      <w:autoSpaceDN w:val="0"/>
      <w:adjustRightInd w:val="0"/>
    </w:pPr>
    <w:rPr>
      <w:rFonts w:ascii="Calibri" w:hAnsi="Calibri" w:eastAsia="宋体" w:cs="Calibri"/>
      <w:color w:val="000000"/>
      <w:sz w:val="24"/>
      <w:szCs w:val="24"/>
      <w:lang w:val="en-US" w:eastAsia="zh-CN" w:bidi="ar-SA"/>
    </w:rPr>
  </w:style>
  <w:style w:type="paragraph" w:customStyle="1" w:styleId="777">
    <w:name w:val="标题 3_0"/>
    <w:basedOn w:val="772"/>
    <w:next w:val="772"/>
    <w:qFormat/>
    <w:uiPriority w:val="0"/>
    <w:pPr>
      <w:keepNext/>
      <w:keepLines/>
      <w:spacing w:before="260" w:after="260" w:line="413" w:lineRule="auto"/>
      <w:outlineLvl w:val="2"/>
    </w:pPr>
    <w:rPr>
      <w:rFonts w:ascii="Times New Roman" w:hAnsi="Times New Roman"/>
      <w:b/>
      <w:bCs/>
      <w:sz w:val="32"/>
      <w:szCs w:val="32"/>
    </w:rPr>
  </w:style>
  <w:style w:type="paragraph" w:customStyle="1" w:styleId="778">
    <w:name w:val="正文6"/>
    <w:qFormat/>
    <w:uiPriority w:val="0"/>
    <w:pPr>
      <w:widowControl w:val="0"/>
      <w:tabs>
        <w:tab w:val="left" w:pos="567"/>
      </w:tabs>
      <w:adjustRightInd w:val="0"/>
      <w:spacing w:line="360" w:lineRule="atLeast"/>
      <w:jc w:val="both"/>
      <w:textAlignment w:val="baseline"/>
    </w:pPr>
    <w:rPr>
      <w:rFonts w:ascii="Times New Roman" w:hAnsi="Courier" w:eastAsia="PMingLiU" w:cs="Times New Roman"/>
      <w:sz w:val="24"/>
      <w:lang w:val="en-US" w:eastAsia="zh-TW" w:bidi="ar-SA"/>
    </w:rPr>
  </w:style>
  <w:style w:type="paragraph" w:customStyle="1" w:styleId="779">
    <w:name w:val="标题 1_0"/>
    <w:basedOn w:val="772"/>
    <w:next w:val="772"/>
    <w:qFormat/>
    <w:uiPriority w:val="0"/>
    <w:pPr>
      <w:keepNext/>
      <w:keepLines/>
      <w:spacing w:before="340" w:after="330" w:line="576" w:lineRule="auto"/>
      <w:outlineLvl w:val="0"/>
    </w:pPr>
    <w:rPr>
      <w:rFonts w:ascii="Times New Roman" w:hAnsi="Times New Roman"/>
      <w:b/>
      <w:bCs/>
      <w:kern w:val="44"/>
      <w:sz w:val="44"/>
      <w:szCs w:val="44"/>
    </w:rPr>
  </w:style>
  <w:style w:type="paragraph" w:customStyle="1" w:styleId="780">
    <w:name w:val="TOC 标题_0"/>
    <w:basedOn w:val="779"/>
    <w:next w:val="772"/>
    <w:qFormat/>
    <w:uiPriority w:val="0"/>
  </w:style>
  <w:style w:type="paragraph" w:customStyle="1" w:styleId="781">
    <w:name w:val="flNote"/>
    <w:basedOn w:val="1"/>
    <w:qFormat/>
    <w:uiPriority w:val="0"/>
    <w:pPr>
      <w:adjustRightInd w:val="0"/>
      <w:spacing w:before="320" w:after="160" w:line="360" w:lineRule="atLeast"/>
      <w:jc w:val="center"/>
      <w:textAlignment w:val="baseline"/>
    </w:pPr>
    <w:rPr>
      <w:rFonts w:ascii="Arial" w:hAnsi="Calibri" w:eastAsia="黑体"/>
      <w:kern w:val="0"/>
      <w:sz w:val="30"/>
      <w:szCs w:val="20"/>
    </w:rPr>
  </w:style>
  <w:style w:type="paragraph" w:customStyle="1" w:styleId="782">
    <w:name w:val="无间隔1"/>
    <w:qFormat/>
    <w:uiPriority w:val="0"/>
    <w:pPr>
      <w:widowControl w:val="0"/>
      <w:jc w:val="both"/>
    </w:pPr>
    <w:rPr>
      <w:rFonts w:ascii="Calibri" w:hAnsi="Calibri" w:eastAsia="宋体" w:cs="Times New Roman"/>
      <w:kern w:val="2"/>
      <w:sz w:val="21"/>
      <w:szCs w:val="24"/>
      <w:lang w:val="en-US" w:eastAsia="zh-CN" w:bidi="ar-SA"/>
    </w:rPr>
  </w:style>
  <w:style w:type="paragraph" w:customStyle="1" w:styleId="783">
    <w:name w:val="2-2ji"/>
    <w:basedOn w:val="4"/>
    <w:qFormat/>
    <w:uiPriority w:val="0"/>
    <w:pPr>
      <w:spacing w:before="0" w:after="0" w:line="360" w:lineRule="auto"/>
      <w:jc w:val="center"/>
    </w:pPr>
    <w:rPr>
      <w:rFonts w:ascii="宋体" w:hAnsi="宋体" w:eastAsia="宋体"/>
      <w:sz w:val="36"/>
      <w:szCs w:val="24"/>
    </w:rPr>
  </w:style>
  <w:style w:type="paragraph" w:customStyle="1" w:styleId="784">
    <w:name w:val="标题_0"/>
    <w:basedOn w:val="766"/>
    <w:qFormat/>
    <w:uiPriority w:val="0"/>
    <w:pPr>
      <w:spacing w:before="120" w:after="120" w:line="360" w:lineRule="auto"/>
      <w:jc w:val="center"/>
      <w:outlineLvl w:val="0"/>
    </w:pPr>
    <w:rPr>
      <w:rFonts w:ascii="黑体" w:hAnsi="Arial" w:eastAsia="黑体"/>
      <w:b/>
      <w:bCs/>
      <w:kern w:val="2"/>
      <w:sz w:val="32"/>
      <w:szCs w:val="32"/>
    </w:rPr>
  </w:style>
  <w:style w:type="table" w:customStyle="1" w:styleId="785">
    <w:name w:val="精巧型 24"/>
    <w:basedOn w:val="57"/>
    <w:qFormat/>
    <w:uiPriority w:val="0"/>
    <w:pPr>
      <w:widowControl w:val="0"/>
      <w:jc w:val="both"/>
    </w:pPr>
    <w:tblPr>
      <w:tblBorders>
        <w:left w:val="single" w:color="000000" w:sz="6" w:space="0"/>
        <w:right w:val="single" w:color="000000" w:sz="6" w:space="0"/>
      </w:tblBorders>
      <w:tblCellMar>
        <w:top w:w="0" w:type="dxa"/>
        <w:left w:w="108" w:type="dxa"/>
        <w:bottom w:w="0" w:type="dxa"/>
        <w:right w:w="108" w:type="dxa"/>
      </w:tblCellMar>
    </w:tblPr>
    <w:tblStylePr w:type="firstRow">
      <w:tcPr>
        <w:tcBorders>
          <w:top w:val="nil"/>
          <w:left w:val="nil"/>
          <w:bottom w:val="single" w:color="000000" w:sz="12" w:space="0"/>
          <w:right w:val="nil"/>
          <w:insideH w:val="nil"/>
          <w:insideV w:val="nil"/>
          <w:tl2br w:val="nil"/>
          <w:tr2bl w:val="nil"/>
        </w:tcBorders>
      </w:tcPr>
    </w:tblStylePr>
    <w:tblStylePr w:type="lastRow">
      <w:tcPr>
        <w:tcBorders>
          <w:top w:val="single" w:color="000000" w:sz="12" w:space="0"/>
          <w:left w:val="nil"/>
          <w:bottom w:val="nil"/>
          <w:right w:val="nil"/>
          <w:insideH w:val="nil"/>
          <w:insideV w:val="nil"/>
          <w:tl2br w:val="nil"/>
          <w:tr2bl w:val="nil"/>
        </w:tcBorders>
      </w:tcPr>
    </w:tblStylePr>
    <w:tblStylePr w:type="firstCol">
      <w:tcPr>
        <w:tcBorders>
          <w:top w:val="nil"/>
          <w:left w:val="nil"/>
          <w:bottom w:val="nil"/>
          <w:right w:val="single" w:color="000000" w:sz="12" w:space="0"/>
          <w:insideH w:val="nil"/>
          <w:insideV w:val="nil"/>
          <w:tl2br w:val="nil"/>
          <w:tr2bl w:val="nil"/>
        </w:tcBorders>
        <w:shd w:val="pct25" w:color="008000" w:fill="FFFFFF"/>
      </w:tcPr>
    </w:tblStylePr>
    <w:tblStylePr w:type="lastCol">
      <w:tcPr>
        <w:tcBorders>
          <w:top w:val="nil"/>
          <w:left w:val="single" w:color="000000" w:sz="12" w:space="0"/>
          <w:bottom w:val="nil"/>
          <w:right w:val="nil"/>
          <w:insideH w:val="nil"/>
          <w:insideV w:val="nil"/>
          <w:tl2br w:val="nil"/>
          <w:tr2bl w:val="nil"/>
        </w:tcBorders>
        <w:shd w:val="pct25" w:color="808000" w:fill="FFFFFF"/>
      </w:tcPr>
    </w:tblStylePr>
    <w:tblStylePr w:type="neCell">
      <w:rPr>
        <w:b/>
        <w:bCs/>
      </w:rPr>
      <w:tcPr>
        <w:tcBorders>
          <w:top w:val="nil"/>
          <w:left w:val="nil"/>
          <w:bottom w:val="nil"/>
          <w:right w:val="nil"/>
          <w:insideH w:val="nil"/>
          <w:insideV w:val="nil"/>
          <w:tl2br w:val="nil"/>
          <w:tr2bl w:val="nil"/>
        </w:tcBorders>
      </w:tcPr>
    </w:tblStylePr>
    <w:tblStylePr w:type="swCell">
      <w:rPr>
        <w:b/>
        <w:bCs/>
      </w:rPr>
      <w:tcPr>
        <w:tcBorders>
          <w:top w:val="nil"/>
          <w:left w:val="nil"/>
          <w:bottom w:val="nil"/>
          <w:right w:val="nil"/>
          <w:insideH w:val="nil"/>
          <w:insideV w:val="nil"/>
          <w:tl2br w:val="nil"/>
          <w:tr2bl w:val="nil"/>
        </w:tcBorders>
      </w:tcPr>
    </w:tblStylePr>
  </w:style>
  <w:style w:type="paragraph" w:customStyle="1" w:styleId="786">
    <w:name w:val="列出段落2"/>
    <w:basedOn w:val="1"/>
    <w:qFormat/>
    <w:uiPriority w:val="0"/>
    <w:pPr>
      <w:ind w:firstLine="420" w:firstLineChars="200"/>
    </w:pPr>
    <w:rPr>
      <w:szCs w:val="21"/>
    </w:rPr>
  </w:style>
  <w:style w:type="paragraph" w:customStyle="1" w:styleId="787">
    <w:name w:val="+正文"/>
    <w:basedOn w:val="1"/>
    <w:qFormat/>
    <w:uiPriority w:val="0"/>
    <w:pPr>
      <w:spacing w:line="360" w:lineRule="atLeast"/>
      <w:ind w:firstLine="200" w:firstLineChars="200"/>
    </w:pPr>
    <w:rPr>
      <w:sz w:val="24"/>
      <w:szCs w:val="2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9536BA-87BE-4F5D-B35A-B11B7210169C}">
  <ds:schemaRefs/>
</ds:datastoreItem>
</file>

<file path=docProps/app.xml><?xml version="1.0" encoding="utf-8"?>
<Properties xmlns="http://schemas.openxmlformats.org/officeDocument/2006/extended-properties" xmlns:vt="http://schemas.openxmlformats.org/officeDocument/2006/docPropsVTypes">
  <Template>Normal</Template>
  <Pages>89</Pages>
  <Words>8148</Words>
  <Characters>46448</Characters>
  <Lines>387</Lines>
  <Paragraphs>108</Paragraphs>
  <TotalTime>1</TotalTime>
  <ScaleCrop>false</ScaleCrop>
  <LinksUpToDate>false</LinksUpToDate>
  <CharactersWithSpaces>54488</CharactersWithSpaces>
  <Application>WPS Office_11.1.0.10723_F1E327BC-269C-435d-A152-05C5408002CA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2019-12-29T09:01:00Z</dcterms:created>
  <dc:creator>王 善飞</dc:creator>
  <cp:lastModifiedBy>拾磊</cp:lastModifiedBy>
  <cp:lastPrinted>2021-10-21T08:24:00Z</cp:lastPrinted>
  <dcterms:modified xsi:type="dcterms:W3CDTF">2021-11-01T07:35:54Z</dcterms:modified>
  <cp:revision>339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2052-11.1.0.10723</vt:lpwstr>
  </property>
  <property fmtid="{D5CDD505-2E9C-101B-9397-08002B2CF9AE}" pid="3" name="ICV">
    <vt:lpwstr>C427784B69974CD6AF9C207178CA229A</vt:lpwstr>
  </property>
</Properties>
</file>